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683" w:rsidRDefault="00D74683" w:rsidP="00D74683">
      <w:pPr>
        <w:jc w:val="center"/>
        <w:rPr>
          <w:b/>
          <w:sz w:val="28"/>
        </w:rPr>
      </w:pPr>
      <w:r>
        <w:rPr>
          <w:b/>
          <w:sz w:val="28"/>
        </w:rPr>
        <w:t>Муниципальное казенное общеобразовательное учреждение</w:t>
      </w:r>
    </w:p>
    <w:p w:rsidR="00D74683" w:rsidRDefault="00D74683" w:rsidP="00D74683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школа-интернат имени </w:t>
      </w:r>
      <w:proofErr w:type="spellStart"/>
      <w:r>
        <w:rPr>
          <w:b/>
          <w:sz w:val="28"/>
        </w:rPr>
        <w:t>Алитета</w:t>
      </w:r>
      <w:proofErr w:type="spellEnd"/>
      <w:r>
        <w:rPr>
          <w:b/>
          <w:sz w:val="28"/>
        </w:rPr>
        <w:t xml:space="preserve"> Николаевича </w:t>
      </w:r>
      <w:proofErr w:type="spellStart"/>
      <w:r>
        <w:rPr>
          <w:b/>
          <w:sz w:val="28"/>
        </w:rPr>
        <w:t>Немтушкина</w:t>
      </w:r>
      <w:proofErr w:type="spellEnd"/>
      <w:r>
        <w:rPr>
          <w:b/>
          <w:sz w:val="28"/>
        </w:rPr>
        <w:t xml:space="preserve">» Эвенкийского муниципального района </w:t>
      </w:r>
    </w:p>
    <w:p w:rsidR="00D74683" w:rsidRDefault="00D74683" w:rsidP="00D74683">
      <w:pPr>
        <w:jc w:val="center"/>
        <w:rPr>
          <w:b/>
          <w:bCs/>
          <w:sz w:val="40"/>
        </w:rPr>
      </w:pPr>
      <w:r>
        <w:rPr>
          <w:b/>
          <w:sz w:val="28"/>
        </w:rPr>
        <w:t>Красноярского края</w:t>
      </w:r>
    </w:p>
    <w:p w:rsidR="00D74683" w:rsidRDefault="00D74683" w:rsidP="00D74683">
      <w:pPr>
        <w:jc w:val="center"/>
        <w:rPr>
          <w:b/>
          <w:bCs/>
          <w:sz w:val="4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1"/>
        <w:gridCol w:w="2965"/>
        <w:gridCol w:w="2858"/>
      </w:tblGrid>
      <w:tr w:rsidR="00D74683" w:rsidTr="00D74683">
        <w:tc>
          <w:tcPr>
            <w:tcW w:w="3511" w:type="dxa"/>
            <w:shd w:val="clear" w:color="auto" w:fill="auto"/>
          </w:tcPr>
          <w:p w:rsidR="00D74683" w:rsidRDefault="00D74683" w:rsidP="00D74683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«Рекомендовано»</w:t>
            </w:r>
          </w:p>
          <w:p w:rsidR="00D74683" w:rsidRDefault="00D74683" w:rsidP="00D74683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МО</w:t>
            </w:r>
          </w:p>
          <w:p w:rsidR="00D74683" w:rsidRDefault="00D74683" w:rsidP="00D74683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D74683" w:rsidRDefault="00D74683" w:rsidP="00D74683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 Виноградова Д.Н.</w:t>
            </w:r>
          </w:p>
          <w:p w:rsidR="00D74683" w:rsidRDefault="00D74683" w:rsidP="00D74683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D74683" w:rsidRDefault="00D74683" w:rsidP="00D74683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 1 от «</w:t>
            </w:r>
            <w:r>
              <w:rPr>
                <w:sz w:val="22"/>
                <w:szCs w:val="22"/>
                <w:u w:val="single"/>
              </w:rPr>
              <w:t>29</w:t>
            </w:r>
            <w:r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  <w:u w:val="single"/>
              </w:rPr>
              <w:t xml:space="preserve"> 08.2022</w:t>
            </w:r>
            <w:r w:rsidRPr="00EF3D6F">
              <w:rPr>
                <w:sz w:val="22"/>
                <w:szCs w:val="22"/>
                <w:u w:val="single"/>
              </w:rPr>
              <w:t>г.</w:t>
            </w:r>
          </w:p>
          <w:p w:rsidR="00D74683" w:rsidRDefault="00D74683" w:rsidP="00D74683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65" w:type="dxa"/>
            <w:shd w:val="clear" w:color="auto" w:fill="auto"/>
          </w:tcPr>
          <w:p w:rsidR="00D74683" w:rsidRDefault="00D74683" w:rsidP="00D74683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«Согласовано»</w:t>
            </w:r>
          </w:p>
          <w:p w:rsidR="00D74683" w:rsidRDefault="00D74683" w:rsidP="00D74683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D74683" w:rsidRDefault="00D74683" w:rsidP="00D74683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 </w:t>
            </w:r>
            <w:proofErr w:type="spellStart"/>
            <w:r>
              <w:rPr>
                <w:sz w:val="22"/>
                <w:szCs w:val="22"/>
              </w:rPr>
              <w:t>Цветцых</w:t>
            </w:r>
            <w:proofErr w:type="spellEnd"/>
            <w:r>
              <w:rPr>
                <w:sz w:val="22"/>
                <w:szCs w:val="22"/>
              </w:rPr>
              <w:t xml:space="preserve"> Е.Ю.</w:t>
            </w:r>
          </w:p>
          <w:p w:rsidR="00D74683" w:rsidRDefault="00D74683" w:rsidP="00D74683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D74683" w:rsidRPr="005F428C" w:rsidRDefault="00D74683" w:rsidP="00D74683">
            <w:pPr>
              <w:tabs>
                <w:tab w:val="left" w:pos="9288"/>
              </w:tabs>
              <w:jc w:val="both"/>
              <w:rPr>
                <w:sz w:val="22"/>
                <w:szCs w:val="22"/>
                <w:u w:val="single"/>
              </w:rPr>
            </w:pPr>
            <w:r w:rsidRPr="005F428C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      </w:t>
            </w:r>
            <w:r w:rsidRPr="005F428C">
              <w:rPr>
                <w:sz w:val="22"/>
                <w:szCs w:val="22"/>
              </w:rPr>
              <w:t xml:space="preserve">  </w:t>
            </w:r>
            <w:r w:rsidRPr="005F428C">
              <w:rPr>
                <w:sz w:val="22"/>
                <w:szCs w:val="22"/>
                <w:u w:val="single"/>
              </w:rPr>
              <w:t>«30» 08 2022г.</w:t>
            </w:r>
          </w:p>
          <w:p w:rsidR="00D74683" w:rsidRDefault="00D74683" w:rsidP="00D74683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58" w:type="dxa"/>
            <w:shd w:val="clear" w:color="auto" w:fill="auto"/>
          </w:tcPr>
          <w:p w:rsidR="00D74683" w:rsidRDefault="00D74683" w:rsidP="00D74683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D74683" w:rsidRDefault="00D74683" w:rsidP="00D74683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МКОУ ТСШ-И ЭМР</w:t>
            </w:r>
          </w:p>
          <w:p w:rsidR="00D74683" w:rsidRDefault="00D74683" w:rsidP="00D74683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Павлов А.А.</w:t>
            </w:r>
          </w:p>
          <w:p w:rsidR="00D74683" w:rsidRDefault="00D74683" w:rsidP="00D74683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D74683" w:rsidRPr="005F428C" w:rsidRDefault="00D74683" w:rsidP="00D74683">
            <w:pPr>
              <w:tabs>
                <w:tab w:val="left" w:pos="9288"/>
              </w:tabs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Приказ №77 </w:t>
            </w:r>
            <w:r w:rsidRPr="005F428C">
              <w:rPr>
                <w:sz w:val="22"/>
                <w:szCs w:val="22"/>
                <w:u w:val="single"/>
              </w:rPr>
              <w:t>от 30.08.2022г</w:t>
            </w:r>
          </w:p>
          <w:p w:rsidR="00D74683" w:rsidRDefault="00D74683" w:rsidP="00D74683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D74683" w:rsidRDefault="00D74683" w:rsidP="00D74683">
      <w:pPr>
        <w:jc w:val="center"/>
        <w:rPr>
          <w:b/>
          <w:bCs/>
          <w:sz w:val="40"/>
        </w:rPr>
      </w:pPr>
    </w:p>
    <w:p w:rsidR="00D74683" w:rsidRDefault="00D74683" w:rsidP="00D74683">
      <w:pPr>
        <w:jc w:val="center"/>
        <w:rPr>
          <w:b/>
          <w:bCs/>
          <w:sz w:val="40"/>
        </w:rPr>
      </w:pPr>
    </w:p>
    <w:p w:rsidR="00D74683" w:rsidRDefault="00D74683" w:rsidP="00D74683">
      <w:pPr>
        <w:jc w:val="center"/>
        <w:rPr>
          <w:b/>
          <w:bCs/>
          <w:sz w:val="40"/>
        </w:rPr>
      </w:pPr>
    </w:p>
    <w:p w:rsidR="00D74683" w:rsidRDefault="00D74683" w:rsidP="00D74683">
      <w:pPr>
        <w:jc w:val="center"/>
        <w:rPr>
          <w:b/>
          <w:bCs/>
          <w:sz w:val="40"/>
        </w:rPr>
      </w:pPr>
    </w:p>
    <w:p w:rsidR="00D74683" w:rsidRDefault="00D74683" w:rsidP="00D74683">
      <w:pPr>
        <w:jc w:val="center"/>
        <w:rPr>
          <w:b/>
          <w:bCs/>
          <w:sz w:val="40"/>
        </w:rPr>
      </w:pPr>
    </w:p>
    <w:p w:rsidR="00D74683" w:rsidRDefault="00D74683" w:rsidP="00D74683">
      <w:pPr>
        <w:jc w:val="center"/>
        <w:rPr>
          <w:b/>
          <w:bCs/>
          <w:sz w:val="40"/>
        </w:rPr>
      </w:pPr>
    </w:p>
    <w:p w:rsidR="00D74683" w:rsidRDefault="00D74683" w:rsidP="00D74683">
      <w:pPr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АДАПТИРОВАННАЯ РАБОЧАЯ </w:t>
      </w:r>
    </w:p>
    <w:p w:rsidR="00D74683" w:rsidRDefault="00D74683" w:rsidP="00D74683">
      <w:pPr>
        <w:jc w:val="center"/>
        <w:rPr>
          <w:b/>
          <w:bCs/>
          <w:sz w:val="40"/>
        </w:rPr>
      </w:pPr>
      <w:r>
        <w:rPr>
          <w:b/>
          <w:i/>
          <w:sz w:val="44"/>
          <w:szCs w:val="44"/>
        </w:rPr>
        <w:t>ПРОГРАММА УЧИТЕЛЯ</w:t>
      </w:r>
      <w:r>
        <w:rPr>
          <w:b/>
          <w:bCs/>
          <w:i/>
          <w:sz w:val="44"/>
          <w:szCs w:val="44"/>
        </w:rPr>
        <w:t xml:space="preserve"> </w:t>
      </w:r>
    </w:p>
    <w:p w:rsidR="00D74683" w:rsidRDefault="00D74683" w:rsidP="00D74683">
      <w:pPr>
        <w:jc w:val="center"/>
        <w:rPr>
          <w:b/>
          <w:bCs/>
          <w:sz w:val="40"/>
        </w:rPr>
      </w:pPr>
    </w:p>
    <w:p w:rsidR="00D74683" w:rsidRPr="00912176" w:rsidRDefault="00D74683" w:rsidP="00D74683">
      <w:pPr>
        <w:jc w:val="center"/>
        <w:rPr>
          <w:b/>
          <w:bCs/>
          <w:sz w:val="40"/>
          <w:szCs w:val="40"/>
        </w:rPr>
      </w:pPr>
      <w:proofErr w:type="spellStart"/>
      <w:r>
        <w:rPr>
          <w:b/>
          <w:bCs/>
          <w:sz w:val="40"/>
          <w:szCs w:val="40"/>
        </w:rPr>
        <w:t>Карачаковой</w:t>
      </w:r>
      <w:proofErr w:type="spellEnd"/>
      <w:r>
        <w:rPr>
          <w:b/>
          <w:bCs/>
          <w:sz w:val="40"/>
          <w:szCs w:val="40"/>
        </w:rPr>
        <w:t xml:space="preserve"> Светланы Ивановны</w:t>
      </w:r>
    </w:p>
    <w:p w:rsidR="00D74683" w:rsidRDefault="00D74683" w:rsidP="00D74683">
      <w:pPr>
        <w:jc w:val="center"/>
        <w:rPr>
          <w:b/>
          <w:bCs/>
          <w:sz w:val="36"/>
          <w:szCs w:val="44"/>
        </w:rPr>
      </w:pPr>
    </w:p>
    <w:p w:rsidR="003B6ED8" w:rsidRDefault="003B6ED8" w:rsidP="00D74683">
      <w:pPr>
        <w:jc w:val="center"/>
        <w:rPr>
          <w:b/>
          <w:bCs/>
          <w:sz w:val="36"/>
          <w:szCs w:val="44"/>
        </w:rPr>
      </w:pPr>
    </w:p>
    <w:p w:rsidR="003B6ED8" w:rsidRDefault="003B6ED8" w:rsidP="00D74683">
      <w:pPr>
        <w:jc w:val="center"/>
        <w:rPr>
          <w:b/>
          <w:bCs/>
          <w:sz w:val="36"/>
          <w:szCs w:val="44"/>
        </w:rPr>
      </w:pPr>
    </w:p>
    <w:p w:rsidR="00D74683" w:rsidRDefault="00D74683" w:rsidP="00D74683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Чтение</w:t>
      </w:r>
    </w:p>
    <w:p w:rsidR="00D74683" w:rsidRDefault="00D74683" w:rsidP="00D74683">
      <w:pPr>
        <w:rPr>
          <w:b/>
          <w:bCs/>
          <w:sz w:val="40"/>
        </w:rPr>
      </w:pPr>
      <w:r>
        <w:rPr>
          <w:b/>
          <w:bCs/>
          <w:sz w:val="40"/>
        </w:rPr>
        <w:t xml:space="preserve">     </w:t>
      </w:r>
    </w:p>
    <w:p w:rsidR="00D74683" w:rsidRDefault="00D74683" w:rsidP="00D74683">
      <w:pPr>
        <w:rPr>
          <w:b/>
          <w:bCs/>
          <w:sz w:val="40"/>
        </w:rPr>
      </w:pPr>
      <w:r>
        <w:rPr>
          <w:b/>
          <w:bCs/>
          <w:sz w:val="40"/>
        </w:rPr>
        <w:t xml:space="preserve"> 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9</w:t>
      </w:r>
    </w:p>
    <w:p w:rsidR="00D74683" w:rsidRDefault="00D74683" w:rsidP="00D74683">
      <w:pPr>
        <w:jc w:val="center"/>
        <w:rPr>
          <w:b/>
          <w:bCs/>
          <w:sz w:val="40"/>
        </w:rPr>
      </w:pPr>
    </w:p>
    <w:p w:rsidR="00D74683" w:rsidRDefault="00D74683" w:rsidP="00D74683">
      <w:pPr>
        <w:jc w:val="center"/>
        <w:rPr>
          <w:b/>
          <w:bCs/>
          <w:sz w:val="40"/>
        </w:rPr>
      </w:pPr>
    </w:p>
    <w:p w:rsidR="00D74683" w:rsidRDefault="00D74683" w:rsidP="00D74683">
      <w:pPr>
        <w:jc w:val="center"/>
        <w:rPr>
          <w:b/>
          <w:bCs/>
          <w:sz w:val="40"/>
        </w:rPr>
      </w:pPr>
    </w:p>
    <w:p w:rsidR="00D74683" w:rsidRDefault="00D74683" w:rsidP="00D74683">
      <w:pPr>
        <w:jc w:val="center"/>
        <w:rPr>
          <w:b/>
          <w:bCs/>
          <w:sz w:val="40"/>
        </w:rPr>
      </w:pPr>
    </w:p>
    <w:p w:rsidR="00D74683" w:rsidRDefault="00D74683" w:rsidP="00D74683">
      <w:pPr>
        <w:jc w:val="center"/>
        <w:rPr>
          <w:b/>
          <w:bCs/>
          <w:sz w:val="40"/>
        </w:rPr>
      </w:pPr>
    </w:p>
    <w:p w:rsidR="00D74683" w:rsidRDefault="00D74683" w:rsidP="00D74683">
      <w:pPr>
        <w:jc w:val="center"/>
        <w:rPr>
          <w:b/>
          <w:bCs/>
          <w:sz w:val="40"/>
        </w:rPr>
      </w:pPr>
    </w:p>
    <w:p w:rsidR="00D74683" w:rsidRDefault="00D74683" w:rsidP="00D74683">
      <w:pPr>
        <w:jc w:val="center"/>
        <w:rPr>
          <w:b/>
          <w:bCs/>
          <w:sz w:val="40"/>
        </w:rPr>
      </w:pPr>
    </w:p>
    <w:p w:rsidR="00D74683" w:rsidRDefault="00D74683" w:rsidP="00D74683">
      <w:pPr>
        <w:jc w:val="right"/>
      </w:pPr>
    </w:p>
    <w:p w:rsidR="00D74683" w:rsidRDefault="00D74683" w:rsidP="00D74683">
      <w:pPr>
        <w:jc w:val="center"/>
        <w:rPr>
          <w:sz w:val="44"/>
          <w:szCs w:val="44"/>
        </w:rPr>
      </w:pPr>
    </w:p>
    <w:p w:rsidR="00D74683" w:rsidRPr="003B6ED8" w:rsidRDefault="00D74683" w:rsidP="003B6ED8">
      <w:pPr>
        <w:jc w:val="center"/>
        <w:rPr>
          <w:sz w:val="28"/>
          <w:szCs w:val="28"/>
        </w:rPr>
      </w:pPr>
      <w:r>
        <w:rPr>
          <w:sz w:val="28"/>
          <w:szCs w:val="28"/>
        </w:rPr>
        <w:t>2022-2023</w:t>
      </w:r>
      <w:r w:rsidRPr="00480200">
        <w:rPr>
          <w:sz w:val="28"/>
          <w:szCs w:val="28"/>
        </w:rPr>
        <w:t xml:space="preserve"> учебный год</w:t>
      </w:r>
    </w:p>
    <w:p w:rsidR="00D74683" w:rsidRDefault="00D74683" w:rsidP="003B6ED8">
      <w:pPr>
        <w:rPr>
          <w:b/>
        </w:rPr>
      </w:pPr>
    </w:p>
    <w:p w:rsidR="003B6ED8" w:rsidRPr="00E1642B" w:rsidRDefault="00E1642B" w:rsidP="00E1642B">
      <w:pPr>
        <w:jc w:val="center"/>
        <w:rPr>
          <w:b/>
        </w:rPr>
      </w:pPr>
      <w:bookmarkStart w:id="0" w:name="_GoBack"/>
      <w:r>
        <w:rPr>
          <w:b/>
        </w:rPr>
        <w:t>Пояснительная записка</w:t>
      </w:r>
    </w:p>
    <w:p w:rsidR="003B6ED8" w:rsidRDefault="003B6ED8" w:rsidP="003B6ED8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        </w:t>
      </w:r>
      <w:r w:rsidRPr="00E1476A">
        <w:rPr>
          <w:rFonts w:eastAsia="Calibri"/>
          <w:bCs/>
          <w:lang w:eastAsia="en-US"/>
        </w:rPr>
        <w:t>Рабочая программа</w:t>
      </w:r>
      <w:r>
        <w:rPr>
          <w:rFonts w:eastAsia="Calibri"/>
          <w:bCs/>
          <w:lang w:eastAsia="en-US"/>
        </w:rPr>
        <w:t xml:space="preserve"> по </w:t>
      </w:r>
      <w:r w:rsidR="00C31757">
        <w:rPr>
          <w:rFonts w:eastAsia="Calibri"/>
          <w:bCs/>
          <w:lang w:eastAsia="en-US"/>
        </w:rPr>
        <w:t>чтению</w:t>
      </w:r>
      <w:r>
        <w:rPr>
          <w:rFonts w:eastAsia="Calibri"/>
          <w:bCs/>
          <w:lang w:eastAsia="en-US"/>
        </w:rPr>
        <w:t xml:space="preserve"> составлена на основе следующих нормативных  документов и материалов</w:t>
      </w:r>
      <w:r w:rsidRPr="00E1476A">
        <w:rPr>
          <w:rFonts w:eastAsia="Calibri"/>
          <w:bCs/>
          <w:lang w:eastAsia="en-US"/>
        </w:rPr>
        <w:t>:</w:t>
      </w:r>
    </w:p>
    <w:p w:rsidR="003B6ED8" w:rsidRPr="005F428C" w:rsidRDefault="003B6ED8" w:rsidP="003B6ED8">
      <w:pPr>
        <w:pStyle w:val="a4"/>
        <w:widowControl/>
        <w:numPr>
          <w:ilvl w:val="0"/>
          <w:numId w:val="3"/>
        </w:numPr>
        <w:shd w:val="clear" w:color="auto" w:fill="FFFFFF"/>
        <w:suppressAutoHyphens w:val="0"/>
        <w:ind w:right="150"/>
        <w:jc w:val="both"/>
        <w:rPr>
          <w:rFonts w:eastAsia="Times New Roman"/>
          <w:color w:val="000000"/>
          <w:sz w:val="20"/>
          <w:szCs w:val="20"/>
        </w:rPr>
      </w:pPr>
      <w:r w:rsidRPr="005F428C">
        <w:rPr>
          <w:color w:val="000000"/>
        </w:rPr>
        <w:t xml:space="preserve">Федерального закона от 29.12.2012 №273-ФЗ «Об образовании в Российской Федерации»;  </w:t>
      </w:r>
    </w:p>
    <w:p w:rsidR="003B6ED8" w:rsidRPr="005F428C" w:rsidRDefault="003B6ED8" w:rsidP="003B6ED8">
      <w:pPr>
        <w:pStyle w:val="a4"/>
        <w:widowControl/>
        <w:numPr>
          <w:ilvl w:val="0"/>
          <w:numId w:val="3"/>
        </w:numPr>
        <w:shd w:val="clear" w:color="auto" w:fill="FFFFFF"/>
        <w:suppressAutoHyphens w:val="0"/>
        <w:ind w:right="150"/>
        <w:jc w:val="both"/>
        <w:rPr>
          <w:color w:val="000000"/>
          <w:sz w:val="20"/>
          <w:szCs w:val="20"/>
        </w:rPr>
      </w:pPr>
      <w:r w:rsidRPr="005F428C">
        <w:rPr>
          <w:color w:val="000000"/>
        </w:rPr>
        <w:t xml:space="preserve">ФГОС основного общего образования, утвержденным приказом </w:t>
      </w:r>
      <w:proofErr w:type="spellStart"/>
      <w:r w:rsidRPr="005F428C">
        <w:rPr>
          <w:color w:val="000000"/>
        </w:rPr>
        <w:t>Минпросвещения</w:t>
      </w:r>
      <w:proofErr w:type="spellEnd"/>
      <w:r w:rsidRPr="005F428C">
        <w:rPr>
          <w:color w:val="000000"/>
        </w:rPr>
        <w:t xml:space="preserve"> от 31.05.2021 №287 (далее – ФГОС);</w:t>
      </w:r>
    </w:p>
    <w:p w:rsidR="003B6ED8" w:rsidRPr="005F428C" w:rsidRDefault="003B6ED8" w:rsidP="003B6ED8">
      <w:pPr>
        <w:pStyle w:val="a4"/>
        <w:widowControl/>
        <w:numPr>
          <w:ilvl w:val="0"/>
          <w:numId w:val="3"/>
        </w:numPr>
        <w:shd w:val="clear" w:color="auto" w:fill="FFFFFF"/>
        <w:suppressAutoHyphens w:val="0"/>
        <w:ind w:right="150"/>
        <w:jc w:val="both"/>
        <w:rPr>
          <w:color w:val="000000"/>
          <w:sz w:val="20"/>
          <w:szCs w:val="20"/>
        </w:rPr>
      </w:pPr>
      <w:r w:rsidRPr="005F428C">
        <w:rPr>
          <w:color w:val="000000"/>
        </w:rPr>
        <w:t xml:space="preserve">Основной образовательной программы основного общего образования МКОУ «Туринская средняя школа – интернат имени </w:t>
      </w:r>
      <w:proofErr w:type="spellStart"/>
      <w:r w:rsidRPr="005F428C">
        <w:rPr>
          <w:color w:val="000000"/>
        </w:rPr>
        <w:t>Алитета</w:t>
      </w:r>
      <w:proofErr w:type="spellEnd"/>
      <w:r w:rsidRPr="005F428C">
        <w:rPr>
          <w:color w:val="000000"/>
        </w:rPr>
        <w:t xml:space="preserve"> Николаевича </w:t>
      </w:r>
      <w:proofErr w:type="spellStart"/>
      <w:r w:rsidRPr="005F428C">
        <w:rPr>
          <w:color w:val="000000"/>
        </w:rPr>
        <w:t>Немтушкина</w:t>
      </w:r>
      <w:proofErr w:type="spellEnd"/>
      <w:r w:rsidRPr="005F428C">
        <w:rPr>
          <w:color w:val="000000"/>
        </w:rPr>
        <w:t>» ЭМР, приказ №54-ПР от 31.05.2022г.;</w:t>
      </w:r>
    </w:p>
    <w:p w:rsidR="003B6ED8" w:rsidRPr="005F428C" w:rsidRDefault="003B6ED8" w:rsidP="003B6ED8">
      <w:pPr>
        <w:pStyle w:val="a4"/>
        <w:widowControl/>
        <w:numPr>
          <w:ilvl w:val="0"/>
          <w:numId w:val="3"/>
        </w:numPr>
        <w:shd w:val="clear" w:color="auto" w:fill="FFFFFF"/>
        <w:suppressAutoHyphens w:val="0"/>
        <w:ind w:right="150"/>
        <w:jc w:val="both"/>
        <w:rPr>
          <w:color w:val="000000"/>
          <w:sz w:val="20"/>
          <w:szCs w:val="20"/>
        </w:rPr>
      </w:pPr>
      <w:r w:rsidRPr="005F428C">
        <w:rPr>
          <w:color w:val="000000"/>
        </w:rPr>
        <w:t>Программы воспитания МКОУ ТСШ-И (приказ №54/1 от 31.05.2021г);</w:t>
      </w:r>
    </w:p>
    <w:p w:rsidR="003B6ED8" w:rsidRPr="005F428C" w:rsidRDefault="003B6ED8" w:rsidP="003B6ED8">
      <w:pPr>
        <w:pStyle w:val="a4"/>
        <w:widowControl/>
        <w:numPr>
          <w:ilvl w:val="0"/>
          <w:numId w:val="3"/>
        </w:numPr>
        <w:shd w:val="clear" w:color="auto" w:fill="FFFFFF"/>
        <w:suppressAutoHyphens w:val="0"/>
        <w:ind w:right="150"/>
        <w:jc w:val="both"/>
        <w:rPr>
          <w:color w:val="000000"/>
          <w:sz w:val="20"/>
          <w:szCs w:val="20"/>
        </w:rPr>
      </w:pPr>
      <w:r w:rsidRPr="005F428C">
        <w:rPr>
          <w:color w:val="000000"/>
        </w:rPr>
        <w:t>Учебного плана МКОУ ТСШ-И на 2022-2023 учебный год (протокол №16 от 31.05.2022г);</w:t>
      </w:r>
    </w:p>
    <w:p w:rsidR="003B6ED8" w:rsidRPr="005F428C" w:rsidRDefault="003B6ED8" w:rsidP="003B6ED8">
      <w:pPr>
        <w:pStyle w:val="a4"/>
        <w:widowControl/>
        <w:numPr>
          <w:ilvl w:val="0"/>
          <w:numId w:val="3"/>
        </w:numPr>
        <w:shd w:val="clear" w:color="auto" w:fill="FFFFFF"/>
        <w:suppressAutoHyphens w:val="0"/>
        <w:ind w:right="150"/>
        <w:jc w:val="both"/>
        <w:rPr>
          <w:color w:val="000000"/>
          <w:sz w:val="20"/>
          <w:szCs w:val="20"/>
        </w:rPr>
      </w:pPr>
      <w:r w:rsidRPr="005F428C">
        <w:rPr>
          <w:color w:val="000000"/>
        </w:rPr>
        <w:t>Положения о рабочей программе учебного предмета МКОУ ТСШ-И (приказ №54-ПР от 31.05.2022г).</w:t>
      </w:r>
    </w:p>
    <w:p w:rsidR="003B6ED8" w:rsidRPr="005F428C" w:rsidRDefault="003B6ED8" w:rsidP="003B6ED8">
      <w:pPr>
        <w:pStyle w:val="a4"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5F428C">
        <w:rPr>
          <w:lang w:eastAsia="en-US"/>
        </w:rPr>
        <w:t>Программы специальных (коррекционных) образовательных учреждений VIII вида: 5-9 классы: в</w:t>
      </w:r>
      <w:proofErr w:type="gramStart"/>
      <w:r w:rsidRPr="005F428C">
        <w:rPr>
          <w:lang w:eastAsia="en-US"/>
        </w:rPr>
        <w:t>2</w:t>
      </w:r>
      <w:proofErr w:type="gramEnd"/>
      <w:r w:rsidRPr="005F428C">
        <w:rPr>
          <w:lang w:eastAsia="en-US"/>
        </w:rPr>
        <w:t xml:space="preserve"> сб./под ред. </w:t>
      </w:r>
      <w:proofErr w:type="spellStart"/>
      <w:r w:rsidRPr="005F428C">
        <w:rPr>
          <w:lang w:eastAsia="en-US"/>
        </w:rPr>
        <w:t>В.В.Воронковой</w:t>
      </w:r>
      <w:proofErr w:type="spellEnd"/>
      <w:r w:rsidRPr="005F428C">
        <w:rPr>
          <w:lang w:eastAsia="en-US"/>
        </w:rPr>
        <w:t xml:space="preserve">. – М.: </w:t>
      </w:r>
      <w:proofErr w:type="spellStart"/>
      <w:r w:rsidRPr="005F428C">
        <w:rPr>
          <w:lang w:eastAsia="en-US"/>
        </w:rPr>
        <w:t>Гуманитар</w:t>
      </w:r>
      <w:proofErr w:type="gramStart"/>
      <w:r w:rsidRPr="005F428C">
        <w:rPr>
          <w:lang w:eastAsia="en-US"/>
        </w:rPr>
        <w:t>.и</w:t>
      </w:r>
      <w:proofErr w:type="gramEnd"/>
      <w:r w:rsidRPr="005F428C">
        <w:rPr>
          <w:lang w:eastAsia="en-US"/>
        </w:rPr>
        <w:t>зд.центр</w:t>
      </w:r>
      <w:proofErr w:type="spellEnd"/>
      <w:r w:rsidRPr="005F428C">
        <w:rPr>
          <w:lang w:eastAsia="en-US"/>
        </w:rPr>
        <w:t xml:space="preserve"> ВЛАДОС, 2011. – Сб.1;</w:t>
      </w:r>
    </w:p>
    <w:p w:rsidR="003B6ED8" w:rsidRPr="005F428C" w:rsidRDefault="003B6ED8" w:rsidP="003B6ED8">
      <w:pPr>
        <w:pStyle w:val="a4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line="100" w:lineRule="atLeast"/>
        <w:jc w:val="both"/>
        <w:rPr>
          <w:lang w:eastAsia="en-US"/>
        </w:rPr>
      </w:pPr>
      <w:r w:rsidRPr="009B2969">
        <w:rPr>
          <w:lang w:eastAsia="en-US"/>
        </w:rPr>
        <w:t xml:space="preserve">Адаптированной основной образовательной программы основного общего образования для </w:t>
      </w:r>
      <w:proofErr w:type="gramStart"/>
      <w:r w:rsidRPr="009B2969">
        <w:rPr>
          <w:lang w:eastAsia="en-US"/>
        </w:rPr>
        <w:t>обучающихся</w:t>
      </w:r>
      <w:proofErr w:type="gramEnd"/>
      <w:r w:rsidRPr="009B2969">
        <w:rPr>
          <w:lang w:eastAsia="en-US"/>
        </w:rPr>
        <w:t xml:space="preserve"> с легкой умственной отсталостью (интеллектуальными нарушениями) МКОУ ТСШ-И ЭМР, принята решением педагогического совета,</w:t>
      </w:r>
      <w:r>
        <w:rPr>
          <w:lang w:eastAsia="en-US"/>
        </w:rPr>
        <w:t xml:space="preserve"> протокол № 9</w:t>
      </w:r>
      <w:r w:rsidRPr="00442D2F">
        <w:rPr>
          <w:lang w:eastAsia="en-US"/>
        </w:rPr>
        <w:t xml:space="preserve"> </w:t>
      </w:r>
      <w:r>
        <w:rPr>
          <w:lang w:eastAsia="en-US"/>
        </w:rPr>
        <w:t>приказ №71-П от 22 сентября 2017</w:t>
      </w:r>
      <w:r w:rsidRPr="00442D2F">
        <w:rPr>
          <w:lang w:eastAsia="en-US"/>
        </w:rPr>
        <w:t xml:space="preserve"> года;</w:t>
      </w:r>
    </w:p>
    <w:p w:rsidR="00122390" w:rsidRDefault="00122390" w:rsidP="0084212F">
      <w:pPr>
        <w:pStyle w:val="a4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line="100" w:lineRule="atLeast"/>
        <w:jc w:val="both"/>
        <w:rPr>
          <w:lang w:eastAsia="en-US"/>
        </w:rPr>
      </w:pPr>
      <w:r>
        <w:rPr>
          <w:lang w:eastAsia="en-US"/>
        </w:rPr>
        <w:t>Учебное пособие: Аксёнова А.К., Шишкова М.И. Учебник по чтению для 9 класса специальных (коррекционных) образовательных учреждений VIII вида – М.: Просвещение, 2019г</w:t>
      </w:r>
      <w:r w:rsidRPr="00D77B1F">
        <w:rPr>
          <w:lang w:eastAsia="en-US"/>
        </w:rPr>
        <w:t xml:space="preserve">. </w:t>
      </w:r>
    </w:p>
    <w:bookmarkEnd w:id="0"/>
    <w:p w:rsidR="00122390" w:rsidRDefault="00122390" w:rsidP="003B6ED8">
      <w:pPr>
        <w:ind w:left="-426" w:firstLine="426"/>
        <w:jc w:val="both"/>
      </w:pPr>
      <w:r>
        <w:t>В 9 классе заметно увеличивается объём текстов, усложняется сюжет, становится более разнообразной жанровая характеристика материала. Кроме рассказов, стихотворений, даются фрагменты из художественных произведений больших форм,  это требует работы по формированию знаний о той или иной эпохе. Продолжается работа по развитию полноценного восприятия доступных по содержанию художественных произведений, научно-популярных статей, правильному установлению смысловых связ</w:t>
      </w:r>
      <w:r w:rsidR="005B7B91">
        <w:t>ей с ориентацией не только на</w:t>
      </w:r>
      <w:r>
        <w:t xml:space="preserve"> предметный план произведения, но и на внутренний подтекст. </w:t>
      </w:r>
      <w:proofErr w:type="gramStart"/>
      <w:r>
        <w:t>Чрезвычайно важно добиваться эмоционального отклика на прочитанное, проводить направленную работу на понимание образного языка литературного текста, на использование таких выразительных средств, как тон голоса, синтаксические паузы, логические ударения (последнее – под наблюдением учителя).</w:t>
      </w:r>
      <w:proofErr w:type="gramEnd"/>
    </w:p>
    <w:p w:rsidR="005B7B91" w:rsidRDefault="005B7B91" w:rsidP="003B6ED8">
      <w:pPr>
        <w:pStyle w:val="c12"/>
        <w:spacing w:before="0" w:beforeAutospacing="0" w:after="0" w:afterAutospacing="0"/>
        <w:jc w:val="both"/>
        <w:rPr>
          <w:rStyle w:val="c5"/>
        </w:rPr>
      </w:pPr>
      <w:r w:rsidRPr="006F56D1">
        <w:rPr>
          <w:rStyle w:val="c5"/>
        </w:rPr>
        <w:t>Изучение чтения  и развитие речи в</w:t>
      </w:r>
      <w:r>
        <w:rPr>
          <w:rStyle w:val="c5"/>
        </w:rPr>
        <w:t xml:space="preserve"> </w:t>
      </w:r>
      <w:r w:rsidRPr="006F56D1">
        <w:rPr>
          <w:rStyle w:val="c5"/>
        </w:rPr>
        <w:t xml:space="preserve">9 классе направлено на достижение следующей </w:t>
      </w:r>
      <w:r w:rsidRPr="006F56D1">
        <w:rPr>
          <w:rStyle w:val="c5c13"/>
          <w:b/>
          <w:bCs/>
        </w:rPr>
        <w:t>цели:</w:t>
      </w:r>
      <w:r w:rsidRPr="006F56D1">
        <w:rPr>
          <w:rStyle w:val="c5c13"/>
        </w:rPr>
        <w:t xml:space="preserve"> </w:t>
      </w:r>
      <w:r w:rsidRPr="006F56D1">
        <w:rPr>
          <w:rStyle w:val="c5"/>
        </w:rPr>
        <w:t>создать условия по</w:t>
      </w:r>
      <w:r w:rsidRPr="006F56D1">
        <w:rPr>
          <w:rStyle w:val="c5c13"/>
        </w:rPr>
        <w:t> </w:t>
      </w:r>
      <w:r w:rsidRPr="006F56D1">
        <w:rPr>
          <w:rStyle w:val="c5"/>
        </w:rPr>
        <w:t> развитию речи учащейся через совершенствование техники чтения, понимание, осмысление и пересказ художественных произведений</w:t>
      </w:r>
      <w:r w:rsidRPr="006F56D1">
        <w:rPr>
          <w:rStyle w:val="c5c13"/>
        </w:rPr>
        <w:t>.</w:t>
      </w:r>
      <w:r w:rsidRPr="006F56D1">
        <w:rPr>
          <w:rStyle w:val="c5"/>
        </w:rPr>
        <w:t xml:space="preserve">                                                </w:t>
      </w:r>
    </w:p>
    <w:p w:rsidR="005B7B91" w:rsidRPr="006F56D1" w:rsidRDefault="005B7B91" w:rsidP="003B6ED8">
      <w:pPr>
        <w:pStyle w:val="c12"/>
        <w:spacing w:before="0" w:beforeAutospacing="0" w:after="0" w:afterAutospacing="0"/>
        <w:jc w:val="both"/>
        <w:rPr>
          <w:b/>
          <w:bCs/>
        </w:rPr>
      </w:pPr>
      <w:r w:rsidRPr="006F56D1">
        <w:rPr>
          <w:rStyle w:val="c5"/>
        </w:rPr>
        <w:t>Цель реализуется в процессе решения следующих  </w:t>
      </w:r>
      <w:r w:rsidRPr="006F56D1">
        <w:rPr>
          <w:rStyle w:val="c5c13c8"/>
          <w:b/>
          <w:bCs/>
        </w:rPr>
        <w:t>задач</w:t>
      </w:r>
      <w:r w:rsidRPr="006F56D1">
        <w:rPr>
          <w:rStyle w:val="c5"/>
          <w:b/>
          <w:bCs/>
        </w:rPr>
        <w:t>:</w:t>
      </w:r>
    </w:p>
    <w:p w:rsidR="005B7B91" w:rsidRPr="006F56D1" w:rsidRDefault="005B7B91" w:rsidP="003B6ED8">
      <w:pPr>
        <w:widowControl/>
        <w:numPr>
          <w:ilvl w:val="0"/>
          <w:numId w:val="9"/>
        </w:numPr>
        <w:suppressAutoHyphens w:val="0"/>
        <w:ind w:left="0"/>
        <w:jc w:val="both"/>
      </w:pPr>
      <w:r w:rsidRPr="006F56D1">
        <w:rPr>
          <w:rStyle w:val="c5"/>
        </w:rPr>
        <w:t>способствовать  совершенствованию техники чтения  на доступных пониманию произведений или отрывков из произведений русских,  зарубежных классиков и современных писателей;</w:t>
      </w:r>
    </w:p>
    <w:p w:rsidR="005B7B91" w:rsidRPr="006F56D1" w:rsidRDefault="005B7B91" w:rsidP="003B6ED8">
      <w:pPr>
        <w:widowControl/>
        <w:numPr>
          <w:ilvl w:val="0"/>
          <w:numId w:val="9"/>
        </w:numPr>
        <w:suppressAutoHyphens w:val="0"/>
        <w:ind w:left="0"/>
        <w:jc w:val="both"/>
      </w:pPr>
      <w:r w:rsidRPr="006F56D1">
        <w:rPr>
          <w:rStyle w:val="c5"/>
        </w:rPr>
        <w:t>способствовать развитию правильного и последовательного изложения своих мыслей в устной  форме;</w:t>
      </w:r>
    </w:p>
    <w:p w:rsidR="005B7B91" w:rsidRPr="006F56D1" w:rsidRDefault="005B7B91" w:rsidP="003B6ED8">
      <w:pPr>
        <w:widowControl/>
        <w:numPr>
          <w:ilvl w:val="0"/>
          <w:numId w:val="9"/>
        </w:numPr>
        <w:suppressAutoHyphens w:val="0"/>
        <w:ind w:left="0"/>
        <w:jc w:val="both"/>
        <w:rPr>
          <w:rStyle w:val="c5"/>
        </w:rPr>
      </w:pPr>
      <w:r w:rsidRPr="006F56D1">
        <w:rPr>
          <w:rStyle w:val="c5"/>
        </w:rPr>
        <w:t xml:space="preserve">способствовать на примере чтения художественной литературы решению проблемы социальной адаптации в плане общего развития и </w:t>
      </w:r>
      <w:proofErr w:type="spellStart"/>
      <w:r w:rsidRPr="006F56D1">
        <w:rPr>
          <w:rStyle w:val="c5"/>
        </w:rPr>
        <w:t>сформированности</w:t>
      </w:r>
      <w:proofErr w:type="spellEnd"/>
      <w:r w:rsidRPr="006F56D1">
        <w:rPr>
          <w:rStyle w:val="c5"/>
        </w:rPr>
        <w:t xml:space="preserve"> нравственных качеств;</w:t>
      </w:r>
    </w:p>
    <w:p w:rsidR="005B7B91" w:rsidRPr="006F56D1" w:rsidRDefault="005B7B91" w:rsidP="003B6ED8">
      <w:pPr>
        <w:widowControl/>
        <w:numPr>
          <w:ilvl w:val="0"/>
          <w:numId w:val="9"/>
        </w:numPr>
        <w:suppressAutoHyphens w:val="0"/>
        <w:ind w:left="0"/>
        <w:jc w:val="both"/>
      </w:pPr>
      <w:r w:rsidRPr="006F56D1">
        <w:t>формировать навыки правильного, беглого и выразительного чтения доступных их пониманию произведений или отрывков из произведений русских и зарубежных классиков и современных писателей;</w:t>
      </w:r>
    </w:p>
    <w:p w:rsidR="005B7B91" w:rsidRPr="006F56D1" w:rsidRDefault="005B7B91" w:rsidP="003B6ED8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0" w:hanging="294"/>
        <w:jc w:val="both"/>
        <w:rPr>
          <w:color w:val="000000"/>
        </w:rPr>
      </w:pPr>
      <w:r w:rsidRPr="006F56D1">
        <w:t>уделять большое внимание развитию речи учащейся и её мышлению;</w:t>
      </w:r>
    </w:p>
    <w:p w:rsidR="005B7B91" w:rsidRPr="005B7B91" w:rsidRDefault="005B7B91" w:rsidP="003B6ED8">
      <w:pPr>
        <w:numPr>
          <w:ilvl w:val="0"/>
          <w:numId w:val="9"/>
        </w:numPr>
        <w:suppressAutoHyphens w:val="0"/>
        <w:autoSpaceDE w:val="0"/>
        <w:autoSpaceDN w:val="0"/>
        <w:adjustRightInd w:val="0"/>
        <w:ind w:left="0" w:hanging="294"/>
        <w:jc w:val="both"/>
        <w:rPr>
          <w:color w:val="000000"/>
        </w:rPr>
      </w:pPr>
      <w:r w:rsidRPr="006F56D1">
        <w:t>воспитывать интерес к чтению произведений.</w:t>
      </w:r>
      <w:r w:rsidRPr="006F56D1">
        <w:rPr>
          <w:color w:val="000000"/>
        </w:rPr>
        <w:t xml:space="preserve"> </w:t>
      </w:r>
    </w:p>
    <w:p w:rsidR="00122390" w:rsidRDefault="00122390" w:rsidP="003B6ED8">
      <w:pPr>
        <w:ind w:left="-426" w:firstLine="426"/>
        <w:jc w:val="both"/>
      </w:pPr>
      <w:r>
        <w:t>Основным видом чтения в старших классах остаётся чтение вслух, так как умственно отсталые учащиеся значительно хуже понимают содержание текста, прочитанного про себя. Вместе с тем чтение вслух непродуктивно для отработки темпа чтения, поэтому программа ориентирует учителя на формирование у учащихся чтения про себя, последовательно увеличивая объём читаемого текста и самостоятельность чтения.</w:t>
      </w:r>
    </w:p>
    <w:p w:rsidR="00122390" w:rsidRPr="00880DAC" w:rsidRDefault="00122390" w:rsidP="003B6ED8">
      <w:pPr>
        <w:ind w:left="-426" w:firstLine="426"/>
        <w:jc w:val="both"/>
        <w:rPr>
          <w:bCs/>
        </w:rPr>
      </w:pPr>
      <w:r>
        <w:t xml:space="preserve">Построена программа по чтению так же, как и программа по грамматике  и правописанию – </w:t>
      </w:r>
      <w:r w:rsidRPr="00880DAC">
        <w:rPr>
          <w:bCs/>
        </w:rPr>
        <w:t xml:space="preserve">на </w:t>
      </w:r>
      <w:r w:rsidRPr="00880DAC">
        <w:rPr>
          <w:bCs/>
        </w:rPr>
        <w:lastRenderedPageBreak/>
        <w:t>коммуникативно-речевом подходе к обучению.</w:t>
      </w:r>
    </w:p>
    <w:p w:rsidR="00122390" w:rsidRDefault="00122390" w:rsidP="003B6ED8">
      <w:pPr>
        <w:ind w:left="-426" w:firstLine="426"/>
        <w:jc w:val="both"/>
      </w:pPr>
      <w:r>
        <w:t>Чтение как вид речевой деятельности является одним из значимых способов коммуникации. В связи с этим придаётся большое значение работе с авторским словом (воображаемый диалог с автором), развитию умения не только отвечать на воп</w:t>
      </w:r>
      <w:r w:rsidR="005B7B91">
        <w:t>р</w:t>
      </w:r>
      <w:r>
        <w:t>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произведения, активно используя лексику и образные выражения текста.</w:t>
      </w:r>
    </w:p>
    <w:p w:rsidR="00122390" w:rsidRDefault="00122390" w:rsidP="003B6ED8">
      <w:pPr>
        <w:ind w:left="-426" w:firstLine="426"/>
        <w:jc w:val="both"/>
      </w:pPr>
      <w:r>
        <w:t>С учётом того, что подростковый период характеризуется более осознанным восприятием социальных связей и отношений, программа по чтению предусматривает комплексное решение задач нравственно-этического и гражданского восприятия школьников на основе произведений художественной литературы. Их содержание позволяет учащимся осваивать эталоны нравственного поведения человека в обществе.</w:t>
      </w:r>
    </w:p>
    <w:p w:rsidR="004C1B79" w:rsidRPr="005B7B91" w:rsidRDefault="00122390" w:rsidP="003B6ED8">
      <w:pPr>
        <w:ind w:left="-426" w:firstLine="426"/>
        <w:jc w:val="both"/>
      </w:pPr>
      <w:r>
        <w:t>Внеклассное чтение в специальной (коррекционной) школе носит рекомендательный характер с постепенным увеличением доли самостоятельности учащихся в чтении дополнительной литературы.</w:t>
      </w:r>
    </w:p>
    <w:p w:rsidR="00AA3C79" w:rsidRPr="00F02A39" w:rsidRDefault="00AA3C79" w:rsidP="003B6ED8">
      <w:pPr>
        <w:jc w:val="both"/>
        <w:rPr>
          <w:sz w:val="28"/>
          <w:szCs w:val="28"/>
        </w:rPr>
      </w:pPr>
    </w:p>
    <w:p w:rsidR="00AE0D5B" w:rsidRDefault="00892102" w:rsidP="00E1642B">
      <w:pPr>
        <w:jc w:val="center"/>
        <w:rPr>
          <w:b/>
        </w:rPr>
      </w:pPr>
      <w:r w:rsidRPr="001E351C">
        <w:rPr>
          <w:b/>
        </w:rPr>
        <w:t>Общая характеристика учебного предмета</w:t>
      </w:r>
    </w:p>
    <w:p w:rsidR="005B7B91" w:rsidRDefault="005B7B91" w:rsidP="005B7B91">
      <w:pPr>
        <w:jc w:val="both"/>
        <w:rPr>
          <w:rFonts w:eastAsia="Times New Roman"/>
          <w:szCs w:val="28"/>
          <w:lang w:eastAsia="ru-RU"/>
        </w:rPr>
      </w:pPr>
      <w:r w:rsidRPr="003F1586">
        <w:rPr>
          <w:rFonts w:eastAsia="Times New Roman"/>
          <w:szCs w:val="28"/>
          <w:lang w:eastAsia="ru-RU"/>
        </w:rPr>
        <w:t xml:space="preserve">   Принцип </w:t>
      </w:r>
      <w:r w:rsidRPr="003F1586">
        <w:rPr>
          <w:rFonts w:eastAsia="Times New Roman"/>
          <w:b/>
          <w:szCs w:val="28"/>
          <w:lang w:eastAsia="ru-RU"/>
        </w:rPr>
        <w:t>коррекционной направленности</w:t>
      </w:r>
      <w:r w:rsidRPr="003F1586">
        <w:rPr>
          <w:rFonts w:eastAsia="Times New Roman"/>
          <w:szCs w:val="28"/>
          <w:lang w:eastAsia="ru-RU"/>
        </w:rPr>
        <w:t xml:space="preserve"> обучения является ведущим. Поэтому особое внимание обращено на коррекцию имеющихся у отдельных учащихся специфических нарушений, на коррекцию всей личности в целом.</w:t>
      </w:r>
    </w:p>
    <w:p w:rsidR="005B7B91" w:rsidRPr="00B74694" w:rsidRDefault="005B7B91" w:rsidP="005B7B91">
      <w:pPr>
        <w:pStyle w:val="a7"/>
        <w:jc w:val="both"/>
        <w:rPr>
          <w:i/>
        </w:rPr>
      </w:pPr>
      <w:r w:rsidRPr="00B74694">
        <w:rPr>
          <w:i/>
        </w:rPr>
        <w:t>Коррекционно-образовательные задачи:</w:t>
      </w:r>
    </w:p>
    <w:p w:rsidR="005B7B91" w:rsidRPr="00F033B9" w:rsidRDefault="005B7B91" w:rsidP="005B7B91">
      <w:pPr>
        <w:pStyle w:val="a7"/>
        <w:jc w:val="both"/>
      </w:pPr>
      <w:r>
        <w:t>- з</w:t>
      </w:r>
      <w:r w:rsidRPr="00F033B9">
        <w:t>накомить с произведениями устного народного творчества: сказками, загадками, былинами, песнями, пословицами и поговорками, литературными сказками, художественными произведениями и отрывками из художественных произведений классиков русской литературы.</w:t>
      </w:r>
    </w:p>
    <w:p w:rsidR="005B7B91" w:rsidRPr="00F033B9" w:rsidRDefault="005B7B91" w:rsidP="005B7B91">
      <w:pPr>
        <w:pStyle w:val="a7"/>
        <w:jc w:val="both"/>
      </w:pPr>
      <w:proofErr w:type="gramStart"/>
      <w:r>
        <w:t>- с</w:t>
      </w:r>
      <w:r w:rsidRPr="00F033B9">
        <w:t>овершенствовать технику чтения  (чтение с соблюдением логических пауз, не совпадающими со знаками препинания).</w:t>
      </w:r>
      <w:proofErr w:type="gramEnd"/>
    </w:p>
    <w:p w:rsidR="005B7B91" w:rsidRPr="00F033B9" w:rsidRDefault="005B7B91" w:rsidP="005B7B91">
      <w:pPr>
        <w:pStyle w:val="a7"/>
        <w:jc w:val="both"/>
      </w:pPr>
      <w:r>
        <w:t>- о</w:t>
      </w:r>
      <w:r w:rsidRPr="00F033B9">
        <w:t>трабатывать умения выделять главную мысль произведения; называть главных действующих лиц; описывать их внешность, давать характеристику их поступков, подтверждая выводы отрывками из текста, составлять характеристики героев с помощью учителя.</w:t>
      </w:r>
    </w:p>
    <w:p w:rsidR="005B7B91" w:rsidRPr="00F033B9" w:rsidRDefault="005B7B91" w:rsidP="005B7B91">
      <w:pPr>
        <w:pStyle w:val="a7"/>
        <w:jc w:val="both"/>
      </w:pPr>
      <w:r>
        <w:t>- у</w:t>
      </w:r>
      <w:r w:rsidRPr="00F033B9">
        <w:t>чить выделять в тексте меткие выражения, художественные определения и сравнения, различать оттенки значений слов в тексте.</w:t>
      </w:r>
    </w:p>
    <w:p w:rsidR="005B7B91" w:rsidRPr="00F033B9" w:rsidRDefault="005B7B91" w:rsidP="005B7B91">
      <w:pPr>
        <w:pStyle w:val="a7"/>
        <w:jc w:val="both"/>
      </w:pPr>
      <w:r>
        <w:t xml:space="preserve"> - з</w:t>
      </w:r>
      <w:r w:rsidRPr="00F033B9">
        <w:t xml:space="preserve">акреплять умения подробно и кратко пересказывать </w:t>
      </w:r>
      <w:proofErr w:type="gramStart"/>
      <w:r w:rsidRPr="00F033B9">
        <w:t>прочитанное</w:t>
      </w:r>
      <w:proofErr w:type="gramEnd"/>
      <w:r w:rsidRPr="00F033B9">
        <w:t>.</w:t>
      </w:r>
    </w:p>
    <w:p w:rsidR="005B7B91" w:rsidRPr="00F033B9" w:rsidRDefault="005B7B91" w:rsidP="005B7B91">
      <w:pPr>
        <w:pStyle w:val="a7"/>
        <w:jc w:val="both"/>
      </w:pPr>
      <w:r>
        <w:t>- у</w:t>
      </w:r>
      <w:r w:rsidRPr="00F033B9">
        <w:t xml:space="preserve">чить конструировать развернутое высказывание, осуществлять </w:t>
      </w:r>
      <w:proofErr w:type="gramStart"/>
      <w:r w:rsidRPr="00F033B9">
        <w:t>контроль за</w:t>
      </w:r>
      <w:proofErr w:type="gramEnd"/>
      <w:r w:rsidRPr="00F033B9">
        <w:t xml:space="preserve"> собственной речью, корректировать высказывание по ходу его содержания или после.</w:t>
      </w:r>
    </w:p>
    <w:p w:rsidR="005B7B91" w:rsidRPr="00F033B9" w:rsidRDefault="005B7B91" w:rsidP="005B7B91">
      <w:pPr>
        <w:pStyle w:val="a7"/>
        <w:jc w:val="both"/>
      </w:pPr>
      <w:r>
        <w:t>- з</w:t>
      </w:r>
      <w:r w:rsidRPr="00F033B9">
        <w:t>акреплять навыки заучивания наизусть.</w:t>
      </w:r>
    </w:p>
    <w:p w:rsidR="005B7B91" w:rsidRPr="00B74694" w:rsidRDefault="005B7B91" w:rsidP="005B7B91">
      <w:pPr>
        <w:pStyle w:val="a7"/>
        <w:jc w:val="both"/>
        <w:rPr>
          <w:i/>
        </w:rPr>
      </w:pPr>
      <w:r w:rsidRPr="00B74694">
        <w:rPr>
          <w:i/>
        </w:rPr>
        <w:t>Коррекционно-развивающие задачи:</w:t>
      </w:r>
    </w:p>
    <w:p w:rsidR="005B7B91" w:rsidRPr="00F033B9" w:rsidRDefault="005B7B91" w:rsidP="005B7B91">
      <w:pPr>
        <w:pStyle w:val="a7"/>
        <w:jc w:val="both"/>
      </w:pPr>
      <w:r>
        <w:t>- о</w:t>
      </w:r>
      <w:r w:rsidRPr="00F033B9">
        <w:t>существлять литературное чтение, в процессе  которого  обучать систематизации знаний в области русской и современной  литературы.</w:t>
      </w:r>
    </w:p>
    <w:p w:rsidR="005B7B91" w:rsidRPr="00F033B9" w:rsidRDefault="005B7B91" w:rsidP="005B7B91">
      <w:pPr>
        <w:pStyle w:val="a7"/>
        <w:jc w:val="both"/>
      </w:pPr>
      <w:r>
        <w:t>- ф</w:t>
      </w:r>
      <w:r w:rsidRPr="00F033B9">
        <w:t>ормировать правильное произношение, регулировать темп чтения.</w:t>
      </w:r>
    </w:p>
    <w:p w:rsidR="005B7B91" w:rsidRPr="00F033B9" w:rsidRDefault="005B7B91" w:rsidP="005B7B91">
      <w:pPr>
        <w:pStyle w:val="a7"/>
        <w:jc w:val="both"/>
      </w:pPr>
      <w:r>
        <w:t>- о</w:t>
      </w:r>
      <w:r w:rsidRPr="00F033B9">
        <w:t>богащать и активизировать словарь учащихся; расширять кругозор, объем эмоциональной, оценочной лексики.</w:t>
      </w:r>
    </w:p>
    <w:p w:rsidR="005B7B91" w:rsidRPr="00F033B9" w:rsidRDefault="005B7B91" w:rsidP="005B7B91">
      <w:pPr>
        <w:pStyle w:val="a7"/>
        <w:jc w:val="both"/>
      </w:pPr>
      <w:r>
        <w:t>- р</w:t>
      </w:r>
      <w:r w:rsidRPr="00F033B9">
        <w:t>азвивать устную речь (умения высказывать свою мысль, связно передать содержание и т. п.).</w:t>
      </w:r>
    </w:p>
    <w:p w:rsidR="005B7B91" w:rsidRPr="00F033B9" w:rsidRDefault="005B7B91" w:rsidP="005B7B91">
      <w:pPr>
        <w:pStyle w:val="a7"/>
        <w:jc w:val="both"/>
      </w:pPr>
      <w:r>
        <w:t>- р</w:t>
      </w:r>
      <w:r w:rsidRPr="00F033B9">
        <w:t>азвивать и корректировать восприятие учащихся, исправлять недостатки образного мышления.</w:t>
      </w:r>
    </w:p>
    <w:p w:rsidR="005B7B91" w:rsidRPr="00F033B9" w:rsidRDefault="005B7B91" w:rsidP="005B7B91">
      <w:pPr>
        <w:pStyle w:val="a7"/>
        <w:jc w:val="both"/>
      </w:pPr>
      <w:r>
        <w:t>- р</w:t>
      </w:r>
      <w:r w:rsidRPr="00F033B9">
        <w:t>азвивать эмоциональную сферу, эстетические чувства (в произведениях учащиеся должны научиться видеть красивое и безобразное; борьбу добра и зла, справедливости и несправедливости; различать тружеников и бездельников; защитников Отечества и его врагов и т. п.).</w:t>
      </w:r>
    </w:p>
    <w:p w:rsidR="005B7B91" w:rsidRPr="00F033B9" w:rsidRDefault="005B7B91" w:rsidP="005B7B91">
      <w:pPr>
        <w:pStyle w:val="a7"/>
        <w:jc w:val="both"/>
      </w:pPr>
      <w:r>
        <w:t>- р</w:t>
      </w:r>
      <w:r w:rsidRPr="00F033B9">
        <w:t>азвивать мыслительную деятельность, устранять затруднения в установлении последовательности и связи событий, причинной зависимости явлений, выделение в тексте непонятных слов и выражений, умение пользоваться подстрочным словарем; подбор слов со сходными и противоположными значениями, объяснение слов с помощью учителя, данных в переносном значении и т. п.</w:t>
      </w:r>
    </w:p>
    <w:p w:rsidR="005B7B91" w:rsidRPr="00F033B9" w:rsidRDefault="005B7B91" w:rsidP="005B7B91">
      <w:pPr>
        <w:pStyle w:val="a7"/>
        <w:jc w:val="both"/>
      </w:pPr>
      <w:r>
        <w:t>- р</w:t>
      </w:r>
      <w:r w:rsidRPr="00F033B9">
        <w:t>азвивать и корректировать память и логическое мышление.</w:t>
      </w:r>
    </w:p>
    <w:p w:rsidR="005B7B91" w:rsidRPr="00F033B9" w:rsidRDefault="005B7B91" w:rsidP="005B7B91">
      <w:pPr>
        <w:pStyle w:val="a7"/>
        <w:jc w:val="both"/>
      </w:pPr>
      <w:r>
        <w:t>- в</w:t>
      </w:r>
      <w:r w:rsidRPr="00F033B9">
        <w:t>ырабатывать жизненно необходимые речевые навыки.</w:t>
      </w:r>
    </w:p>
    <w:p w:rsidR="005B7B91" w:rsidRPr="00B74694" w:rsidRDefault="005B7B91" w:rsidP="005B7B91">
      <w:pPr>
        <w:pStyle w:val="a7"/>
        <w:jc w:val="both"/>
        <w:rPr>
          <w:i/>
        </w:rPr>
      </w:pPr>
      <w:r w:rsidRPr="00B74694">
        <w:rPr>
          <w:i/>
        </w:rPr>
        <w:t>Коррекционно-воспитательные задачи:</w:t>
      </w:r>
    </w:p>
    <w:p w:rsidR="005B7B91" w:rsidRPr="00F033B9" w:rsidRDefault="005B7B91" w:rsidP="005B7B91">
      <w:pPr>
        <w:pStyle w:val="a7"/>
        <w:jc w:val="both"/>
      </w:pPr>
      <w:r>
        <w:t>- в</w:t>
      </w:r>
      <w:r w:rsidRPr="00F033B9">
        <w:t>оспитывать  интерес к чтению и формировать любовь к художественному слову, русской и современной литературе, устному народному творчеству.</w:t>
      </w:r>
    </w:p>
    <w:p w:rsidR="005B7B91" w:rsidRPr="00F033B9" w:rsidRDefault="005B7B91" w:rsidP="005B7B91">
      <w:pPr>
        <w:pStyle w:val="a7"/>
        <w:jc w:val="both"/>
      </w:pPr>
      <w:r>
        <w:lastRenderedPageBreak/>
        <w:t>- в</w:t>
      </w:r>
      <w:r w:rsidRPr="00F033B9">
        <w:t>оспитывать  морально-этические и нравственные  качества  личности на примере героев произведений (воспитание честности, чести и достоинства, сострадания, милосердия, доброты, отзывчивости, мужества, смелости и др.).</w:t>
      </w:r>
    </w:p>
    <w:p w:rsidR="005B7B91" w:rsidRPr="00F033B9" w:rsidRDefault="005B7B91" w:rsidP="005B7B91">
      <w:pPr>
        <w:pStyle w:val="a7"/>
        <w:jc w:val="both"/>
      </w:pPr>
      <w:r>
        <w:t>- о</w:t>
      </w:r>
      <w:r w:rsidRPr="00F033B9">
        <w:t>существлять патриотическое воспитание при чтении произведений о прошлом и настоящем нашего народа, о его героизме в труде и ратных подвигах (воспитание любви к Родине, своему народу, уважения к историческому прошлому, сопричастности событиям, происходящим в настоящее время, готовности к защите Родины в случае необходимости).</w:t>
      </w:r>
    </w:p>
    <w:p w:rsidR="005B7B91" w:rsidRPr="00F033B9" w:rsidRDefault="005B7B91" w:rsidP="005B7B91">
      <w:pPr>
        <w:pStyle w:val="a7"/>
        <w:jc w:val="both"/>
      </w:pPr>
      <w:r>
        <w:t>- о</w:t>
      </w:r>
      <w:r w:rsidRPr="00F033B9">
        <w:t>существлять гражданское воспитание учащихся (воспитание социальной активности, принципиальности в отстаивании своей позиции, способности участвовать в общественной жизни; воспитание чувства ответственности за судьбу страны).</w:t>
      </w:r>
    </w:p>
    <w:p w:rsidR="005B7B91" w:rsidRPr="00F033B9" w:rsidRDefault="005B7B91" w:rsidP="005B7B91">
      <w:pPr>
        <w:pStyle w:val="a7"/>
        <w:jc w:val="both"/>
      </w:pPr>
      <w:r>
        <w:t>- п</w:t>
      </w:r>
      <w:r w:rsidRPr="00F033B9">
        <w:t>роводить работу по трудовому воспитанию (привитие уважения к людям труда и результатам их трудовой деятельности, воспитание добросовестного и ответственного отношения к труду, понимания необходимости труда и готовности трудиться).</w:t>
      </w:r>
    </w:p>
    <w:p w:rsidR="005B7B91" w:rsidRPr="00F033B9" w:rsidRDefault="005B7B91" w:rsidP="005B7B91">
      <w:pPr>
        <w:pStyle w:val="a7"/>
        <w:jc w:val="both"/>
      </w:pPr>
      <w:r>
        <w:t>- в</w:t>
      </w:r>
      <w:r w:rsidRPr="00F033B9">
        <w:t>оспитывать ответственное отношение к учебной деятельности, дисциплинированность, соблюдение предъявляемых требований, приучать к самостоятельности.</w:t>
      </w:r>
    </w:p>
    <w:p w:rsidR="005B7B91" w:rsidRPr="00F033B9" w:rsidRDefault="005B7B91" w:rsidP="005B7B91">
      <w:pPr>
        <w:pStyle w:val="a7"/>
        <w:jc w:val="both"/>
      </w:pPr>
      <w:r>
        <w:t>- ф</w:t>
      </w:r>
      <w:r w:rsidRPr="00F033B9">
        <w:t>ормировать культуру общения, коммуникативные навыки (умения внимательно слушать взрослых и детей, вести диалог и т.д.).</w:t>
      </w:r>
    </w:p>
    <w:p w:rsidR="005B7B91" w:rsidRPr="003F1586" w:rsidRDefault="005B7B91" w:rsidP="005B7B91">
      <w:pPr>
        <w:jc w:val="both"/>
        <w:rPr>
          <w:rFonts w:eastAsia="Times New Roman"/>
          <w:szCs w:val="28"/>
          <w:lang w:eastAsia="ru-RU"/>
        </w:rPr>
      </w:pPr>
      <w:r w:rsidRPr="003F1586">
        <w:rPr>
          <w:rFonts w:eastAsia="Times New Roman"/>
          <w:szCs w:val="28"/>
          <w:lang w:eastAsia="ru-RU"/>
        </w:rPr>
        <w:t xml:space="preserve">    Данная рабочая программа рассчитана </w:t>
      </w:r>
      <w:proofErr w:type="gramStart"/>
      <w:r w:rsidRPr="003F1586">
        <w:rPr>
          <w:rFonts w:eastAsia="Times New Roman"/>
          <w:szCs w:val="28"/>
          <w:lang w:eastAsia="ru-RU"/>
        </w:rPr>
        <w:t>на</w:t>
      </w:r>
      <w:proofErr w:type="gramEnd"/>
      <w:r w:rsidRPr="003F1586">
        <w:rPr>
          <w:rFonts w:eastAsia="Times New Roman"/>
          <w:szCs w:val="28"/>
          <w:lang w:eastAsia="ru-RU"/>
        </w:rPr>
        <w:t xml:space="preserve"> обучающихся 5-9 классов. Занятия по данной программе проводятся в форме урока (40 мин). В каждом классе отведено 136 часов в год (4 часа в неделю).  Возможно  уменьшение количества часов, в зависимости от изменения годового календарного учебного графика, сроков каникул, выпадения уроков на праздничные дни. На каждый изучаемый раздел отведено определенное количество часов, указанное в тематическом плане, которое может меняться (увеличиваться или уменьшаться)  в зависимости от уровня усвоения темы учащимися. Поэтому важен не только дифференцированный подход в обучении, но и неоднократное повторение, закрепление пройденного материала. </w:t>
      </w:r>
    </w:p>
    <w:p w:rsidR="005B7B91" w:rsidRPr="003F1586" w:rsidRDefault="005B7B91" w:rsidP="005B7B91">
      <w:pPr>
        <w:jc w:val="both"/>
        <w:rPr>
          <w:rFonts w:eastAsia="Times New Roman"/>
          <w:szCs w:val="28"/>
          <w:lang w:eastAsia="ru-RU"/>
        </w:rPr>
      </w:pPr>
      <w:r w:rsidRPr="003F1586">
        <w:rPr>
          <w:rFonts w:eastAsia="Times New Roman"/>
          <w:szCs w:val="28"/>
          <w:lang w:eastAsia="ru-RU"/>
        </w:rPr>
        <w:t xml:space="preserve">    На уроках чтения в 5-9 классах продолжается формирование у школьников техники чтения: правильности, беглости, выразительности на основе понимания читаемого материала. Это связано с тем</w:t>
      </w:r>
      <w:proofErr w:type="gramStart"/>
      <w:r w:rsidRPr="003F1586">
        <w:rPr>
          <w:rFonts w:eastAsia="Times New Roman"/>
          <w:szCs w:val="28"/>
          <w:lang w:eastAsia="ru-RU"/>
        </w:rPr>
        <w:t xml:space="preserve"> ,</w:t>
      </w:r>
      <w:proofErr w:type="gramEnd"/>
      <w:r w:rsidRPr="003F1586">
        <w:rPr>
          <w:rFonts w:eastAsia="Times New Roman"/>
          <w:szCs w:val="28"/>
          <w:lang w:eastAsia="ru-RU"/>
        </w:rPr>
        <w:t xml:space="preserve"> что не все учащиеся старших классов в достаточной степени владеют указанными навыками. Кроме того, изучение каждого художественного произведения вызывает у них затруднения при его чтении и понимания содержания. Ведь рекомендуемые произведения </w:t>
      </w:r>
      <w:proofErr w:type="spellStart"/>
      <w:r w:rsidRPr="003F1586">
        <w:rPr>
          <w:rFonts w:eastAsia="Times New Roman"/>
          <w:szCs w:val="28"/>
          <w:lang w:eastAsia="ru-RU"/>
        </w:rPr>
        <w:t>разножанровые</w:t>
      </w:r>
      <w:proofErr w:type="spellEnd"/>
      <w:r w:rsidRPr="003F1586">
        <w:rPr>
          <w:rFonts w:eastAsia="Times New Roman"/>
          <w:szCs w:val="28"/>
          <w:lang w:eastAsia="ru-RU"/>
        </w:rPr>
        <w:t xml:space="preserve"> и при работе с ним требуется большая методическая вариативность.</w:t>
      </w:r>
    </w:p>
    <w:p w:rsidR="005B7B91" w:rsidRPr="003F1586" w:rsidRDefault="005B7B91" w:rsidP="005B7B91">
      <w:pPr>
        <w:jc w:val="both"/>
        <w:rPr>
          <w:rFonts w:eastAsia="Times New Roman"/>
          <w:lang w:eastAsia="ru-RU"/>
        </w:rPr>
      </w:pPr>
      <w:r w:rsidRPr="003F1586">
        <w:rPr>
          <w:rFonts w:eastAsia="Times New Roman"/>
          <w:lang w:eastAsia="ru-RU"/>
        </w:rPr>
        <w:t xml:space="preserve">    При отборе программного материала по чтению учтена необходимость воспитания нравственных качеств и свойств личности, формирование положительных черт характера и всей личности в целом, что позволит выпускникам стать полезными членами общества, включиться в трудовую деятельность в условиях современного производства.</w:t>
      </w:r>
    </w:p>
    <w:p w:rsidR="005B7B91" w:rsidRPr="003F1586" w:rsidRDefault="005B7B91" w:rsidP="005B7B91">
      <w:pPr>
        <w:jc w:val="both"/>
        <w:rPr>
          <w:rFonts w:eastAsia="Times New Roman"/>
          <w:lang w:eastAsia="ru-RU"/>
        </w:rPr>
      </w:pPr>
      <w:r w:rsidRPr="003F1586">
        <w:rPr>
          <w:rFonts w:eastAsia="Times New Roman"/>
          <w:lang w:eastAsia="ru-RU"/>
        </w:rPr>
        <w:t xml:space="preserve">    Программный материал школьного курса по чтению и развитию речи в 5-9 классах подобран с учетом психофизических и возрастных особенностей учащихся и расположен по степени нарастания сложности и объема изучаемых произведений.</w:t>
      </w:r>
    </w:p>
    <w:p w:rsidR="005B7B91" w:rsidRPr="003F1586" w:rsidRDefault="005B7B91" w:rsidP="005B7B91">
      <w:pPr>
        <w:jc w:val="both"/>
        <w:rPr>
          <w:rFonts w:eastAsia="Times New Roman"/>
          <w:lang w:eastAsia="ru-RU"/>
        </w:rPr>
      </w:pPr>
      <w:r w:rsidRPr="003F1586">
        <w:rPr>
          <w:rFonts w:eastAsia="Times New Roman"/>
          <w:b/>
          <w:bCs/>
          <w:u w:val="single"/>
          <w:lang w:eastAsia="ru-RU"/>
        </w:rPr>
        <w:t xml:space="preserve">     </w:t>
      </w:r>
      <w:proofErr w:type="gramStart"/>
      <w:r w:rsidRPr="003F1586">
        <w:rPr>
          <w:rFonts w:eastAsia="Times New Roman"/>
          <w:b/>
          <w:bCs/>
          <w:u w:val="single"/>
          <w:lang w:eastAsia="ru-RU"/>
        </w:rPr>
        <w:t>В 5-6 классах</w:t>
      </w:r>
      <w:r w:rsidRPr="003F1586">
        <w:rPr>
          <w:rFonts w:eastAsia="Times New Roman"/>
          <w:lang w:eastAsia="ru-RU"/>
        </w:rPr>
        <w:t xml:space="preserve"> спланированы произведения устного народного творчества, рассказы, статьи, стихотворения и доступные по содержанию и языку отрывки из художественных произведений о героическом прошлом и настоящем нашей Родины; о борьбе за мир во всем мире, о труде людей; о родной природе и бережном отношении к ней, о знаменательных событиях в жизни страны.</w:t>
      </w:r>
      <w:proofErr w:type="gramEnd"/>
    </w:p>
    <w:p w:rsidR="005B7B91" w:rsidRPr="003F1586" w:rsidRDefault="005B7B91" w:rsidP="005B7B91">
      <w:pPr>
        <w:jc w:val="both"/>
        <w:rPr>
          <w:rFonts w:eastAsia="Times New Roman"/>
          <w:szCs w:val="28"/>
          <w:lang w:eastAsia="ru-RU"/>
        </w:rPr>
      </w:pPr>
      <w:r w:rsidRPr="003F1586">
        <w:rPr>
          <w:rFonts w:eastAsia="Times New Roman"/>
          <w:b/>
          <w:bCs/>
          <w:u w:val="single"/>
          <w:lang w:eastAsia="ru-RU"/>
        </w:rPr>
        <w:t xml:space="preserve">     В 7-9 классах</w:t>
      </w:r>
      <w:r w:rsidRPr="003F1586">
        <w:rPr>
          <w:rFonts w:eastAsia="Times New Roman"/>
          <w:lang w:eastAsia="ru-RU"/>
        </w:rPr>
        <w:t xml:space="preserve"> продолжается знакомство с жанрами устного народного творчества, подобраны доступные по содержанию художественные произведения и отрывки из произведений классиков русской и отечественной литературы, произведения современных писателей русской и зарубежной литературы, краткие сведения об их жизни и творчестве.</w:t>
      </w:r>
    </w:p>
    <w:p w:rsidR="005B7B91" w:rsidRPr="003F1586" w:rsidRDefault="005B7B91" w:rsidP="005B7B91">
      <w:pPr>
        <w:jc w:val="both"/>
        <w:rPr>
          <w:rFonts w:eastAsia="Times New Roman"/>
          <w:szCs w:val="28"/>
          <w:lang w:eastAsia="ru-RU"/>
        </w:rPr>
      </w:pPr>
      <w:r w:rsidRPr="003F1586">
        <w:rPr>
          <w:rFonts w:eastAsia="Times New Roman"/>
          <w:szCs w:val="28"/>
          <w:lang w:eastAsia="ru-RU"/>
        </w:rPr>
        <w:t xml:space="preserve">    Умственно отсталые школьники трудно воспринимают биографические данные писателей, тем более их творческий путь, представленный даже в упрощенном варианте. Биографию писателей они часто отождествляют с биографией героев читаемых произведений. В исторических произведениях учащиеся с трудом воспринимают описываемые события, не всегда понимают слова и выражения, используемые автором</w:t>
      </w:r>
    </w:p>
    <w:p w:rsidR="005B7B91" w:rsidRPr="003F1586" w:rsidRDefault="005B7B91" w:rsidP="005B7B91">
      <w:pPr>
        <w:jc w:val="both"/>
        <w:rPr>
          <w:rFonts w:eastAsia="Times New Roman"/>
          <w:szCs w:val="28"/>
          <w:lang w:eastAsia="ru-RU"/>
        </w:rPr>
      </w:pPr>
      <w:r w:rsidRPr="003F1586">
        <w:rPr>
          <w:rFonts w:eastAsia="Times New Roman"/>
          <w:szCs w:val="28"/>
          <w:lang w:eastAsia="ru-RU"/>
        </w:rPr>
        <w:t>для передачи того или иного факта, поступка героя.</w:t>
      </w:r>
    </w:p>
    <w:p w:rsidR="005B7B91" w:rsidRPr="003F1586" w:rsidRDefault="005B7B91" w:rsidP="005B7B91">
      <w:pPr>
        <w:jc w:val="both"/>
        <w:rPr>
          <w:rFonts w:eastAsia="Times New Roman"/>
          <w:szCs w:val="28"/>
          <w:lang w:eastAsia="ru-RU"/>
        </w:rPr>
      </w:pPr>
      <w:r w:rsidRPr="003F1586">
        <w:rPr>
          <w:rFonts w:eastAsia="Times New Roman"/>
          <w:szCs w:val="28"/>
          <w:lang w:eastAsia="ru-RU"/>
        </w:rPr>
        <w:t xml:space="preserve">    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учащихся и их мышлению.</w:t>
      </w:r>
    </w:p>
    <w:p w:rsidR="005B7B91" w:rsidRPr="003F1586" w:rsidRDefault="005B7B91" w:rsidP="00E1642B">
      <w:pPr>
        <w:jc w:val="both"/>
        <w:rPr>
          <w:rFonts w:eastAsia="Times New Roman"/>
          <w:szCs w:val="28"/>
          <w:lang w:eastAsia="ru-RU"/>
        </w:rPr>
      </w:pPr>
      <w:r w:rsidRPr="003F1586">
        <w:rPr>
          <w:rFonts w:eastAsia="Times New Roman"/>
          <w:szCs w:val="28"/>
          <w:lang w:eastAsia="ru-RU"/>
        </w:rPr>
        <w:lastRenderedPageBreak/>
        <w:t xml:space="preserve">     </w:t>
      </w:r>
      <w:proofErr w:type="gramStart"/>
      <w:r w:rsidRPr="003F1586">
        <w:rPr>
          <w:rFonts w:eastAsia="Times New Roman"/>
          <w:szCs w:val="28"/>
          <w:lang w:eastAsia="ru-RU"/>
        </w:rPr>
        <w:t>Школьники учатся отвечать на поставленные вопросы; полно, правильно, последовательно передавать содержание прочитанного; кратко пересказывать основные события, изложенные в произведении; называть главных и второстепенных героев.</w:t>
      </w:r>
      <w:proofErr w:type="gramEnd"/>
      <w:r w:rsidRPr="003F1586">
        <w:rPr>
          <w:rFonts w:eastAsia="Times New Roman"/>
          <w:szCs w:val="28"/>
          <w:lang w:eastAsia="ru-RU"/>
        </w:rPr>
        <w:t xml:space="preserve"> Давать им характеристику, адекватно оценивать их действия и поступки; устанавливать несложные причинно-следственные связи и отношения; делать выводы, обобщения, в том числе эмоционального плана.</w:t>
      </w:r>
    </w:p>
    <w:p w:rsidR="005B7B91" w:rsidRPr="003F1586" w:rsidRDefault="005B7B91" w:rsidP="00E1642B">
      <w:pPr>
        <w:jc w:val="both"/>
        <w:rPr>
          <w:rFonts w:eastAsia="Times New Roman"/>
          <w:szCs w:val="28"/>
          <w:lang w:eastAsia="ru-RU"/>
        </w:rPr>
      </w:pPr>
      <w:r w:rsidRPr="003F1586">
        <w:rPr>
          <w:rFonts w:eastAsia="Times New Roman"/>
          <w:szCs w:val="28"/>
          <w:lang w:eastAsia="ru-RU"/>
        </w:rPr>
        <w:t xml:space="preserve">     Это требует серьезной методической подготовки учителя к уроку по каждому художественному произведению, способствует решению проблемы  нравственного воспитания учащихся, понимания ими соответствия описываемых событий жизненным ситуациям.</w:t>
      </w:r>
    </w:p>
    <w:p w:rsidR="005B7B91" w:rsidRPr="003F1586" w:rsidRDefault="005B7B91" w:rsidP="00E1642B">
      <w:pPr>
        <w:shd w:val="clear" w:color="auto" w:fill="FFFFFF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lang w:eastAsia="ru-RU"/>
        </w:rPr>
        <w:t xml:space="preserve">    </w:t>
      </w:r>
      <w:r w:rsidRPr="003F1586">
        <w:rPr>
          <w:rFonts w:eastAsia="Times New Roman"/>
          <w:color w:val="000000"/>
          <w:szCs w:val="28"/>
          <w:lang w:eastAsia="ru-RU"/>
        </w:rPr>
        <w:t xml:space="preserve">Продолжается последовательная работа </w:t>
      </w:r>
      <w:r w:rsidRPr="003F1586">
        <w:rPr>
          <w:rFonts w:eastAsia="Times New Roman"/>
          <w:b/>
          <w:color w:val="000000"/>
          <w:szCs w:val="28"/>
          <w:lang w:eastAsia="ru-RU"/>
        </w:rPr>
        <w:t>по овладению учащимися навыками синтетического чтения</w:t>
      </w:r>
      <w:r w:rsidRPr="003F1586">
        <w:rPr>
          <w:rFonts w:eastAsia="Times New Roman"/>
          <w:color w:val="000000"/>
          <w:szCs w:val="28"/>
          <w:lang w:eastAsia="ru-RU"/>
        </w:rPr>
        <w:t>: от чтения целым словом к плавному чтению отдельными словосочетаниями и короткими предложениями.</w:t>
      </w:r>
    </w:p>
    <w:p w:rsidR="005B7B91" w:rsidRPr="003F1586" w:rsidRDefault="005B7B91" w:rsidP="00E1642B">
      <w:pPr>
        <w:shd w:val="clear" w:color="auto" w:fill="FFFFFF"/>
        <w:jc w:val="both"/>
        <w:rPr>
          <w:rFonts w:eastAsia="Times New Roman"/>
          <w:color w:val="000000"/>
          <w:szCs w:val="28"/>
          <w:lang w:eastAsia="ru-RU"/>
        </w:rPr>
      </w:pPr>
      <w:r w:rsidRPr="003F1586">
        <w:rPr>
          <w:rFonts w:eastAsia="Times New Roman"/>
          <w:color w:val="000000"/>
          <w:szCs w:val="28"/>
          <w:lang w:eastAsia="ru-RU"/>
        </w:rPr>
        <w:t>Дети с нарушением интеллекта по-разному проходят все этапы овладения техникой чтения в силу своих особенностей, поэтому правильная организация работы во многом помогает преодолеть возникающие у школьников затруднения. Предупреждение и исправление ошибок, ведущих к нарушению правильности чтения, проводятся во все годы обучения.</w:t>
      </w:r>
    </w:p>
    <w:p w:rsidR="005B7B91" w:rsidRPr="003F1586" w:rsidRDefault="005B7B91" w:rsidP="00E1642B">
      <w:pPr>
        <w:shd w:val="clear" w:color="auto" w:fill="FFFFFF"/>
        <w:jc w:val="both"/>
        <w:rPr>
          <w:rFonts w:eastAsia="Times New Roman"/>
          <w:color w:val="000000"/>
          <w:szCs w:val="28"/>
          <w:lang w:eastAsia="ru-RU"/>
        </w:rPr>
      </w:pPr>
      <w:r w:rsidRPr="003F1586">
        <w:rPr>
          <w:rFonts w:eastAsia="Times New Roman"/>
          <w:color w:val="000000"/>
          <w:szCs w:val="28"/>
          <w:lang w:eastAsia="ru-RU"/>
        </w:rPr>
        <w:t xml:space="preserve">     </w:t>
      </w:r>
      <w:r w:rsidRPr="003F1586">
        <w:rPr>
          <w:rFonts w:eastAsia="Times New Roman"/>
          <w:b/>
          <w:color w:val="000000"/>
          <w:szCs w:val="28"/>
          <w:lang w:eastAsia="ru-RU"/>
        </w:rPr>
        <w:t>Работа</w:t>
      </w:r>
      <w:r w:rsidRPr="003F1586">
        <w:rPr>
          <w:rFonts w:eastAsia="Times New Roman"/>
          <w:color w:val="000000"/>
          <w:szCs w:val="28"/>
          <w:lang w:eastAsia="ru-RU"/>
        </w:rPr>
        <w:t xml:space="preserve"> </w:t>
      </w:r>
      <w:r w:rsidRPr="003F1586">
        <w:rPr>
          <w:rFonts w:eastAsia="Times New Roman"/>
          <w:b/>
          <w:color w:val="000000"/>
          <w:szCs w:val="28"/>
          <w:lang w:eastAsia="ru-RU"/>
        </w:rPr>
        <w:t>над</w:t>
      </w:r>
      <w:r w:rsidRPr="003F1586">
        <w:rPr>
          <w:rFonts w:eastAsia="Times New Roman"/>
          <w:color w:val="000000"/>
          <w:szCs w:val="28"/>
          <w:lang w:eastAsia="ru-RU"/>
        </w:rPr>
        <w:t xml:space="preserve"> </w:t>
      </w:r>
      <w:r w:rsidRPr="003F1586">
        <w:rPr>
          <w:rFonts w:eastAsia="Times New Roman"/>
          <w:b/>
          <w:color w:val="000000"/>
          <w:szCs w:val="28"/>
          <w:lang w:eastAsia="ru-RU"/>
        </w:rPr>
        <w:t>техникой</w:t>
      </w:r>
      <w:r w:rsidRPr="003F1586">
        <w:rPr>
          <w:rFonts w:eastAsia="Times New Roman"/>
          <w:color w:val="000000"/>
          <w:szCs w:val="28"/>
          <w:lang w:eastAsia="ru-RU"/>
        </w:rPr>
        <w:t xml:space="preserve"> </w:t>
      </w:r>
      <w:r w:rsidRPr="003F1586">
        <w:rPr>
          <w:rFonts w:eastAsia="Times New Roman"/>
          <w:b/>
          <w:color w:val="000000"/>
          <w:szCs w:val="28"/>
          <w:lang w:eastAsia="ru-RU"/>
        </w:rPr>
        <w:t>чтения</w:t>
      </w:r>
      <w:r w:rsidRPr="003F1586">
        <w:rPr>
          <w:rFonts w:eastAsia="Times New Roman"/>
          <w:color w:val="000000"/>
          <w:szCs w:val="28"/>
          <w:lang w:eastAsia="ru-RU"/>
        </w:rPr>
        <w:t xml:space="preserve"> должна обеспечивать полное и адекватное понимание прочитанного. </w:t>
      </w:r>
    </w:p>
    <w:p w:rsidR="005B7B91" w:rsidRPr="003F1586" w:rsidRDefault="005B7B91" w:rsidP="00E1642B">
      <w:pPr>
        <w:shd w:val="clear" w:color="auto" w:fill="FFFFFF"/>
        <w:jc w:val="both"/>
        <w:rPr>
          <w:rFonts w:eastAsia="Times New Roman"/>
          <w:color w:val="000000"/>
          <w:szCs w:val="28"/>
          <w:lang w:eastAsia="ru-RU"/>
        </w:rPr>
      </w:pPr>
      <w:r w:rsidRPr="003F1586">
        <w:rPr>
          <w:rFonts w:eastAsia="Times New Roman"/>
          <w:color w:val="000000"/>
          <w:szCs w:val="28"/>
          <w:lang w:eastAsia="ru-RU"/>
        </w:rPr>
        <w:t xml:space="preserve">Уделяется внимание не только усвоению детьми фактического содержания произведения и установлению адекватных смысловых отношений между частями текста, причинности поступков действующих лиц, но и осознанию идейной направленности (подтекста) произведения. </w:t>
      </w:r>
    </w:p>
    <w:p w:rsidR="005B7B91" w:rsidRPr="003F1586" w:rsidRDefault="005B7B91" w:rsidP="00E1642B">
      <w:pPr>
        <w:shd w:val="clear" w:color="auto" w:fill="FFFFFF"/>
        <w:jc w:val="both"/>
        <w:rPr>
          <w:rFonts w:eastAsia="Times New Roman"/>
          <w:color w:val="000000"/>
          <w:szCs w:val="28"/>
          <w:lang w:eastAsia="ru-RU"/>
        </w:rPr>
      </w:pPr>
      <w:r w:rsidRPr="003F1586">
        <w:rPr>
          <w:rFonts w:eastAsia="Times New Roman"/>
          <w:color w:val="000000"/>
          <w:szCs w:val="28"/>
          <w:lang w:eastAsia="ru-RU"/>
        </w:rPr>
        <w:t xml:space="preserve">      В этот период </w:t>
      </w:r>
      <w:r w:rsidRPr="003F1586">
        <w:rPr>
          <w:rFonts w:eastAsia="Times New Roman"/>
          <w:b/>
          <w:color w:val="000000"/>
          <w:szCs w:val="28"/>
          <w:lang w:eastAsia="ru-RU"/>
        </w:rPr>
        <w:t>главное в работе над текстом</w:t>
      </w:r>
      <w:r w:rsidRPr="003F1586">
        <w:rPr>
          <w:rFonts w:eastAsia="Times New Roman"/>
          <w:color w:val="000000"/>
          <w:szCs w:val="28"/>
          <w:lang w:eastAsia="ru-RU"/>
        </w:rPr>
        <w:t xml:space="preserve"> - анализ сюжета в единстве с его предметным (фактическим), смысловым и идейным содержанием. С этой целью дети учатся выделять тему и идею произведения, соотносить тему с его названием, определять последовательность и причинность событий, мотивы поступков героев.</w:t>
      </w:r>
    </w:p>
    <w:p w:rsidR="005B7B91" w:rsidRPr="003F1586" w:rsidRDefault="005B7B91" w:rsidP="00E1642B">
      <w:pPr>
        <w:shd w:val="clear" w:color="auto" w:fill="FFFFFF"/>
        <w:jc w:val="both"/>
        <w:rPr>
          <w:rFonts w:eastAsia="Times New Roman"/>
          <w:color w:val="000000"/>
          <w:szCs w:val="28"/>
          <w:lang w:eastAsia="ru-RU"/>
        </w:rPr>
      </w:pPr>
      <w:r w:rsidRPr="003F1586">
        <w:rPr>
          <w:rFonts w:eastAsia="Times New Roman"/>
          <w:color w:val="000000"/>
          <w:szCs w:val="28"/>
          <w:lang w:eastAsia="ru-RU"/>
        </w:rPr>
        <w:t>Усвоенное содержание произведений позволяет ученикам понять и усвоить принципы нравственного поведения в обществе.</w:t>
      </w:r>
    </w:p>
    <w:p w:rsidR="005B7B91" w:rsidRPr="003F1586" w:rsidRDefault="005B7B91" w:rsidP="00E1642B">
      <w:pPr>
        <w:jc w:val="both"/>
        <w:rPr>
          <w:rFonts w:eastAsia="Times New Roman"/>
          <w:lang w:eastAsia="ru-RU"/>
        </w:rPr>
      </w:pPr>
      <w:r w:rsidRPr="003F1586">
        <w:rPr>
          <w:rFonts w:eastAsia="Times New Roman"/>
          <w:b/>
          <w:bCs/>
          <w:lang w:eastAsia="ru-RU"/>
        </w:rPr>
        <w:t>Примерная тематика</w:t>
      </w:r>
    </w:p>
    <w:p w:rsidR="005B7B91" w:rsidRPr="003F1586" w:rsidRDefault="005B7B91" w:rsidP="00E1642B">
      <w:pPr>
        <w:ind w:left="20"/>
        <w:jc w:val="both"/>
        <w:rPr>
          <w:rFonts w:eastAsia="Times New Roman"/>
          <w:lang w:eastAsia="ru-RU"/>
        </w:rPr>
      </w:pPr>
      <w:r w:rsidRPr="003F1586">
        <w:rPr>
          <w:rFonts w:eastAsia="Times New Roman"/>
          <w:lang w:eastAsia="ru-RU"/>
        </w:rPr>
        <w:t>Рассказы, статьи, стихотворения и доступные по содержанию и языку отрывки из художественных произведений о героическом прошлом и настоящем нашей Родины; о событиях в мире; о труде людей; о родной природе и бережном отношении к ней; о знамена</w:t>
      </w:r>
      <w:r w:rsidRPr="003F1586">
        <w:rPr>
          <w:rFonts w:eastAsia="Times New Roman"/>
          <w:lang w:eastAsia="ru-RU"/>
        </w:rPr>
        <w:softHyphen/>
        <w:t>тельных событиях в жизни страны.</w:t>
      </w:r>
    </w:p>
    <w:p w:rsidR="005B7B91" w:rsidRPr="003F1586" w:rsidRDefault="005B7B91" w:rsidP="00E1642B">
      <w:pPr>
        <w:jc w:val="both"/>
        <w:rPr>
          <w:b/>
          <w:szCs w:val="28"/>
        </w:rPr>
      </w:pPr>
      <w:r w:rsidRPr="003F1586">
        <w:rPr>
          <w:b/>
          <w:szCs w:val="28"/>
        </w:rPr>
        <w:t>Навыки чтения</w:t>
      </w:r>
    </w:p>
    <w:p w:rsidR="005B7B91" w:rsidRPr="003F1586" w:rsidRDefault="005B7B91" w:rsidP="00E1642B">
      <w:pPr>
        <w:jc w:val="both"/>
        <w:rPr>
          <w:szCs w:val="28"/>
        </w:rPr>
      </w:pPr>
      <w:r w:rsidRPr="003F1586">
        <w:rPr>
          <w:szCs w:val="28"/>
        </w:rPr>
        <w:t>Сознательное, правильное, беглое, выразительное чтение вслух в соответствии с нормами литературного произношения; чтение «про себя».</w:t>
      </w:r>
    </w:p>
    <w:p w:rsidR="005B7B91" w:rsidRPr="003F1586" w:rsidRDefault="005B7B91" w:rsidP="00E1642B">
      <w:pPr>
        <w:jc w:val="both"/>
        <w:rPr>
          <w:szCs w:val="28"/>
        </w:rPr>
      </w:pPr>
      <w:r w:rsidRPr="003F1586">
        <w:rPr>
          <w:szCs w:val="28"/>
        </w:rPr>
        <w:t>Выделение главной мысли произведения и его частей. Определение основных черт характера действующих лиц.</w:t>
      </w:r>
    </w:p>
    <w:p w:rsidR="005B7B91" w:rsidRPr="003F1586" w:rsidRDefault="005B7B91" w:rsidP="00E1642B">
      <w:pPr>
        <w:jc w:val="both"/>
        <w:rPr>
          <w:szCs w:val="28"/>
        </w:rPr>
      </w:pPr>
      <w:r w:rsidRPr="003F1586">
        <w:rPr>
          <w:szCs w:val="28"/>
        </w:rPr>
        <w:t>Разбор содержания читаемого с помощью вопросов учителя. Выделение непонятных слов; подбор слов со сходными и противоположными значениями; объяснение с помощью учителя слов, данных в переносном значении, и образных выражений, характеризующих поступки героев, картины природы.</w:t>
      </w:r>
    </w:p>
    <w:p w:rsidR="005B7B91" w:rsidRPr="003F1586" w:rsidRDefault="005B7B91" w:rsidP="00E1642B">
      <w:pPr>
        <w:jc w:val="both"/>
        <w:rPr>
          <w:szCs w:val="28"/>
        </w:rPr>
      </w:pPr>
      <w:r w:rsidRPr="003F1586">
        <w:rPr>
          <w:szCs w:val="28"/>
        </w:rPr>
        <w:t>Деление текста на части. Составление под руководством учителя простого плана, в некоторых случаях использование слов самого текста.</w:t>
      </w:r>
    </w:p>
    <w:p w:rsidR="005B7B91" w:rsidRPr="003F1586" w:rsidRDefault="005B7B91" w:rsidP="00E1642B">
      <w:pPr>
        <w:jc w:val="both"/>
        <w:rPr>
          <w:szCs w:val="28"/>
        </w:rPr>
      </w:pPr>
      <w:r w:rsidRPr="003F1586">
        <w:rPr>
          <w:szCs w:val="28"/>
        </w:rPr>
        <w:t xml:space="preserve">Пересказ </w:t>
      </w:r>
      <w:proofErr w:type="gramStart"/>
      <w:r w:rsidRPr="003F1586">
        <w:rPr>
          <w:szCs w:val="28"/>
        </w:rPr>
        <w:t>прочитанного</w:t>
      </w:r>
      <w:proofErr w:type="gramEnd"/>
      <w:r w:rsidRPr="003F1586">
        <w:rPr>
          <w:szCs w:val="28"/>
        </w:rPr>
        <w:t xml:space="preserve"> по составленному плану. Полный и выборочный пересказ.</w:t>
      </w:r>
    </w:p>
    <w:p w:rsidR="005B7B91" w:rsidRPr="003F1586" w:rsidRDefault="005B7B91" w:rsidP="00E1642B">
      <w:pPr>
        <w:jc w:val="both"/>
        <w:rPr>
          <w:szCs w:val="28"/>
        </w:rPr>
      </w:pPr>
      <w:r w:rsidRPr="003F1586">
        <w:rPr>
          <w:szCs w:val="28"/>
        </w:rPr>
        <w:t>Самостоятельное чтение с различными заданиями: подготовиться к выразительному чтению, выделить отдельные места по вопросам, подготовить пересказ.</w:t>
      </w:r>
    </w:p>
    <w:p w:rsidR="005B7B91" w:rsidRPr="003F1586" w:rsidRDefault="005B7B91" w:rsidP="00E1642B">
      <w:pPr>
        <w:jc w:val="both"/>
        <w:rPr>
          <w:szCs w:val="28"/>
        </w:rPr>
      </w:pPr>
      <w:r w:rsidRPr="003F1586">
        <w:rPr>
          <w:szCs w:val="28"/>
        </w:rPr>
        <w:t>Заучивание наизусть стихотворений.</w:t>
      </w:r>
    </w:p>
    <w:p w:rsidR="005B7B91" w:rsidRPr="003F1586" w:rsidRDefault="005B7B91" w:rsidP="00E1642B">
      <w:pPr>
        <w:jc w:val="both"/>
        <w:rPr>
          <w:b/>
          <w:szCs w:val="28"/>
        </w:rPr>
      </w:pPr>
      <w:r w:rsidRPr="003F1586">
        <w:rPr>
          <w:b/>
          <w:szCs w:val="28"/>
        </w:rPr>
        <w:t>Внеклассное чтение</w:t>
      </w:r>
    </w:p>
    <w:p w:rsidR="005B7B91" w:rsidRPr="003F1586" w:rsidRDefault="005B7B91" w:rsidP="00E1642B">
      <w:pPr>
        <w:jc w:val="both"/>
        <w:rPr>
          <w:szCs w:val="28"/>
        </w:rPr>
      </w:pPr>
      <w:r w:rsidRPr="003F1586">
        <w:rPr>
          <w:szCs w:val="28"/>
        </w:rPr>
        <w:t>Систематическое чтение детской художественной литературы, детских газет и журналов. Ведение дневника или стенда внеклассного чтения по данной учителем форме.</w:t>
      </w:r>
    </w:p>
    <w:p w:rsidR="00C133D0" w:rsidRDefault="005B7B91" w:rsidP="00E1642B">
      <w:pPr>
        <w:jc w:val="both"/>
        <w:rPr>
          <w:szCs w:val="28"/>
        </w:rPr>
      </w:pPr>
      <w:r w:rsidRPr="003F1586">
        <w:rPr>
          <w:szCs w:val="28"/>
        </w:rPr>
        <w:t>Обсуждение прочитанных произведений, коллективное составление кратких отзывов о книгах, пересказ содержания прочитанного по заданию учителя, называние главных действующих лиц, выя</w:t>
      </w:r>
      <w:r w:rsidR="003B6ED8">
        <w:rPr>
          <w:szCs w:val="28"/>
        </w:rPr>
        <w:t>вление своего к ним отношения.</w:t>
      </w:r>
      <w:r w:rsidR="003B6ED8">
        <w:rPr>
          <w:szCs w:val="28"/>
        </w:rPr>
        <w:tab/>
      </w:r>
    </w:p>
    <w:p w:rsidR="003B6ED8" w:rsidRPr="003B6ED8" w:rsidRDefault="003B6ED8" w:rsidP="003B6ED8">
      <w:pPr>
        <w:jc w:val="both"/>
        <w:rPr>
          <w:szCs w:val="28"/>
        </w:rPr>
      </w:pPr>
    </w:p>
    <w:p w:rsidR="00892102" w:rsidRPr="003B6ED8" w:rsidRDefault="00892102" w:rsidP="003B6ED8">
      <w:pPr>
        <w:jc w:val="center"/>
        <w:rPr>
          <w:b/>
        </w:rPr>
      </w:pPr>
      <w:r w:rsidRPr="00892102">
        <w:rPr>
          <w:b/>
        </w:rPr>
        <w:t>О</w:t>
      </w:r>
      <w:r w:rsidR="003B6ED8">
        <w:rPr>
          <w:b/>
        </w:rPr>
        <w:t>писание места учебного предмета</w:t>
      </w:r>
    </w:p>
    <w:p w:rsidR="00892102" w:rsidRPr="00EE070B" w:rsidRDefault="00892102" w:rsidP="00BF4C22">
      <w:pPr>
        <w:ind w:firstLine="567"/>
        <w:jc w:val="both"/>
        <w:rPr>
          <w:color w:val="000000"/>
        </w:rPr>
      </w:pPr>
      <w:r w:rsidRPr="00892102">
        <w:rPr>
          <w:color w:val="000000"/>
        </w:rPr>
        <w:t>На изучение уч</w:t>
      </w:r>
      <w:r w:rsidR="000F4E30">
        <w:rPr>
          <w:color w:val="000000"/>
        </w:rPr>
        <w:t>ебного предмета «Чтение» в 9</w:t>
      </w:r>
      <w:r w:rsidRPr="00892102">
        <w:rPr>
          <w:color w:val="000000"/>
        </w:rPr>
        <w:t xml:space="preserve"> клас</w:t>
      </w:r>
      <w:r w:rsidR="000F4E30">
        <w:rPr>
          <w:color w:val="000000"/>
        </w:rPr>
        <w:t>се отведено 136</w:t>
      </w:r>
      <w:r w:rsidR="004B52F6">
        <w:rPr>
          <w:color w:val="000000"/>
        </w:rPr>
        <w:t xml:space="preserve"> часов </w:t>
      </w:r>
      <w:r w:rsidR="000F4E30">
        <w:rPr>
          <w:color w:val="000000"/>
        </w:rPr>
        <w:t>или 4</w:t>
      </w:r>
      <w:r w:rsidRPr="00892102">
        <w:rPr>
          <w:color w:val="000000"/>
        </w:rPr>
        <w:t xml:space="preserve"> часа в неделю на 34 учебных недели, что соот</w:t>
      </w:r>
      <w:r w:rsidR="00E1642B">
        <w:rPr>
          <w:color w:val="000000"/>
        </w:rPr>
        <w:t>ветствует учебному плану на 2022-2023</w:t>
      </w:r>
      <w:r w:rsidR="00EE070B">
        <w:rPr>
          <w:color w:val="000000"/>
        </w:rPr>
        <w:t xml:space="preserve"> учебный год.</w:t>
      </w:r>
      <w:r w:rsidR="0021220F" w:rsidRPr="0021220F">
        <w:rPr>
          <w:color w:val="000000"/>
        </w:rPr>
        <w:t xml:space="preserve"> </w:t>
      </w:r>
    </w:p>
    <w:p w:rsidR="00892102" w:rsidRDefault="00892102" w:rsidP="00892102">
      <w:pPr>
        <w:ind w:firstLine="567"/>
        <w:jc w:val="center"/>
        <w:rPr>
          <w:b/>
          <w:color w:val="000000"/>
        </w:rPr>
      </w:pPr>
    </w:p>
    <w:p w:rsidR="000F4E30" w:rsidRDefault="00440307" w:rsidP="003B6ED8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Планируемые результаты изуче</w:t>
      </w:r>
      <w:r w:rsidR="00892102" w:rsidRPr="001E351C">
        <w:rPr>
          <w:b/>
          <w:color w:val="000000"/>
        </w:rPr>
        <w:t>ния программы</w:t>
      </w:r>
    </w:p>
    <w:p w:rsidR="00892102" w:rsidRPr="001E351C" w:rsidRDefault="00892102" w:rsidP="000F4E30">
      <w:pPr>
        <w:ind w:firstLine="567"/>
        <w:jc w:val="both"/>
        <w:rPr>
          <w:color w:val="000000"/>
        </w:rPr>
      </w:pPr>
      <w:r w:rsidRPr="001E351C">
        <w:rPr>
          <w:b/>
          <w:color w:val="000000"/>
        </w:rPr>
        <w:t>Личностные</w:t>
      </w:r>
      <w:r w:rsidRPr="001E351C">
        <w:rPr>
          <w:color w:val="000000"/>
        </w:rPr>
        <w:t xml:space="preserve"> </w:t>
      </w:r>
      <w:r w:rsidRPr="001E351C">
        <w:rPr>
          <w:b/>
          <w:color w:val="000000"/>
        </w:rPr>
        <w:t>результаты</w:t>
      </w:r>
      <w:r w:rsidR="00EE070B">
        <w:rPr>
          <w:b/>
          <w:color w:val="000000"/>
        </w:rPr>
        <w:t>,</w:t>
      </w:r>
      <w:r w:rsidR="00EE070B" w:rsidRPr="00EE070B">
        <w:rPr>
          <w:color w:val="000000"/>
        </w:rPr>
        <w:t xml:space="preserve"> </w:t>
      </w:r>
      <w:r w:rsidR="00EE070B" w:rsidRPr="001E351C">
        <w:rPr>
          <w:color w:val="000000"/>
        </w:rPr>
        <w:t>формируемыми п</w:t>
      </w:r>
      <w:r w:rsidR="000F4E30">
        <w:rPr>
          <w:color w:val="000000"/>
        </w:rPr>
        <w:t>ри изучении предмета «Чтение</w:t>
      </w:r>
      <w:r w:rsidR="00EE070B" w:rsidRPr="001E351C">
        <w:rPr>
          <w:color w:val="000000"/>
        </w:rPr>
        <w:t>», являются:</w:t>
      </w:r>
    </w:p>
    <w:p w:rsidR="000F4E30" w:rsidRPr="006F56D1" w:rsidRDefault="000F4E30" w:rsidP="0084212F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6D1">
        <w:rPr>
          <w:rFonts w:ascii="Times New Roman" w:hAnsi="Times New Roman"/>
          <w:sz w:val="24"/>
          <w:szCs w:val="24"/>
        </w:rPr>
        <w:t>гордиться школьными успехами и достижениями как собственными, так и своих товарищей;</w:t>
      </w:r>
    </w:p>
    <w:p w:rsidR="000F4E30" w:rsidRPr="006F56D1" w:rsidRDefault="000F4E30" w:rsidP="0084212F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6D1">
        <w:rPr>
          <w:rFonts w:ascii="Times New Roman" w:hAnsi="Times New Roman"/>
          <w:sz w:val="24"/>
          <w:szCs w:val="24"/>
        </w:rPr>
        <w:t xml:space="preserve">адекватно эмоционально откликаться на произведения литературы, музыки, живописи и др. </w:t>
      </w:r>
    </w:p>
    <w:p w:rsidR="000F4E30" w:rsidRPr="006F56D1" w:rsidRDefault="000F4E30" w:rsidP="0084212F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6D1">
        <w:rPr>
          <w:rFonts w:ascii="Times New Roman" w:hAnsi="Times New Roman"/>
          <w:sz w:val="24"/>
          <w:szCs w:val="24"/>
        </w:rPr>
        <w:t>уважительно и бережно относиться к людям труда и результатам их деятельности;</w:t>
      </w:r>
    </w:p>
    <w:p w:rsidR="000F4E30" w:rsidRPr="006F56D1" w:rsidRDefault="000F4E30" w:rsidP="0084212F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6D1">
        <w:rPr>
          <w:rFonts w:ascii="Times New Roman" w:hAnsi="Times New Roman"/>
          <w:sz w:val="24"/>
          <w:szCs w:val="24"/>
        </w:rPr>
        <w:t>бережно относиться к культурно-историческому наследию родного края и страны;</w:t>
      </w:r>
    </w:p>
    <w:p w:rsidR="00EE070B" w:rsidRPr="000F4E30" w:rsidRDefault="000F4E30" w:rsidP="0084212F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6D1">
        <w:rPr>
          <w:rFonts w:ascii="Times New Roman" w:hAnsi="Times New Roman"/>
          <w:sz w:val="24"/>
          <w:szCs w:val="24"/>
        </w:rPr>
        <w:t xml:space="preserve">понимать личную ответственность за свои поступки на основе представлений </w:t>
      </w:r>
      <w:proofErr w:type="gramStart"/>
      <w:r w:rsidRPr="006F56D1">
        <w:rPr>
          <w:rFonts w:ascii="Times New Roman" w:hAnsi="Times New Roman"/>
          <w:sz w:val="24"/>
          <w:szCs w:val="24"/>
        </w:rPr>
        <w:t>о</w:t>
      </w:r>
      <w:proofErr w:type="gramEnd"/>
      <w:r w:rsidRPr="006F56D1">
        <w:rPr>
          <w:rFonts w:ascii="Times New Roman" w:hAnsi="Times New Roman"/>
          <w:sz w:val="24"/>
          <w:szCs w:val="24"/>
        </w:rPr>
        <w:t xml:space="preserve"> этических нормах и правилах поведения в современном обществе.</w:t>
      </w:r>
    </w:p>
    <w:p w:rsidR="00892102" w:rsidRDefault="00892102" w:rsidP="00892102">
      <w:pPr>
        <w:ind w:firstLine="567"/>
        <w:rPr>
          <w:color w:val="000000"/>
        </w:rPr>
      </w:pPr>
      <w:r w:rsidRPr="001E351C">
        <w:rPr>
          <w:b/>
          <w:color w:val="000000"/>
        </w:rPr>
        <w:t>Метапредметные результаты</w:t>
      </w:r>
      <w:r w:rsidRPr="001E351C">
        <w:rPr>
          <w:color w:val="000000"/>
        </w:rPr>
        <w:t xml:space="preserve"> изучения предметы должны проявиться:</w:t>
      </w:r>
    </w:p>
    <w:p w:rsidR="000F4E30" w:rsidRPr="000F4E30" w:rsidRDefault="000F4E30" w:rsidP="00892102">
      <w:pPr>
        <w:ind w:firstLine="567"/>
        <w:rPr>
          <w:b/>
          <w:color w:val="000000"/>
        </w:rPr>
      </w:pPr>
      <w:r>
        <w:rPr>
          <w:b/>
          <w:color w:val="000000"/>
        </w:rPr>
        <w:t>Регулятивные:</w:t>
      </w:r>
    </w:p>
    <w:p w:rsidR="000F4E30" w:rsidRPr="006F56D1" w:rsidRDefault="000F4E30" w:rsidP="0084212F">
      <w:pPr>
        <w:pStyle w:val="2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6D1">
        <w:rPr>
          <w:rFonts w:ascii="Times New Roman" w:hAnsi="Times New Roman"/>
          <w:sz w:val="24"/>
          <w:szCs w:val="24"/>
        </w:rPr>
        <w:t>принимать и сохранять цели и задачи решения типовых учебных и практических задач, осуществлять коллективный поиск средств их существования;</w:t>
      </w:r>
    </w:p>
    <w:p w:rsidR="000F4E30" w:rsidRPr="006F56D1" w:rsidRDefault="000F4E30" w:rsidP="0084212F">
      <w:pPr>
        <w:pStyle w:val="2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6D1">
        <w:rPr>
          <w:rFonts w:ascii="Times New Roman" w:hAnsi="Times New Roman"/>
          <w:sz w:val="24"/>
          <w:szCs w:val="24"/>
        </w:rPr>
        <w:t>осознанно действовать на основе разных видов инструкций для решения учебных задач;</w:t>
      </w:r>
    </w:p>
    <w:p w:rsidR="000F4E30" w:rsidRPr="006F56D1" w:rsidRDefault="000F4E30" w:rsidP="0084212F">
      <w:pPr>
        <w:pStyle w:val="2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6D1">
        <w:rPr>
          <w:rFonts w:ascii="Times New Roman" w:hAnsi="Times New Roman"/>
          <w:sz w:val="24"/>
          <w:szCs w:val="24"/>
        </w:rPr>
        <w:t>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F4E30" w:rsidRPr="006F56D1" w:rsidRDefault="000F4E30" w:rsidP="0084212F">
      <w:pPr>
        <w:pStyle w:val="2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6D1">
        <w:rPr>
          <w:rFonts w:ascii="Times New Roman" w:hAnsi="Times New Roman"/>
          <w:sz w:val="24"/>
          <w:szCs w:val="24"/>
        </w:rPr>
        <w:t>осуществлять самооценку и самоконтроль деятельности, адекватно реагировать на внешний контроль и оценку, корректировать в соответствии с ней свою деятельность.</w:t>
      </w:r>
    </w:p>
    <w:p w:rsidR="000F4E30" w:rsidRPr="000F4E30" w:rsidRDefault="000F4E30" w:rsidP="000F4E30">
      <w:pPr>
        <w:pStyle w:val="21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Познавательные:</w:t>
      </w:r>
    </w:p>
    <w:p w:rsidR="000F4E30" w:rsidRPr="006F56D1" w:rsidRDefault="000F4E30" w:rsidP="0084212F">
      <w:pPr>
        <w:pStyle w:val="2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6D1">
        <w:rPr>
          <w:rFonts w:ascii="Times New Roman" w:hAnsi="Times New Roman"/>
          <w:sz w:val="24"/>
          <w:szCs w:val="24"/>
        </w:rPr>
        <w:t>дифференцированно воспринимать окружающий мир, его временно-пространственную организацию;</w:t>
      </w:r>
    </w:p>
    <w:p w:rsidR="000F4E30" w:rsidRPr="006F56D1" w:rsidRDefault="000F4E30" w:rsidP="0084212F">
      <w:pPr>
        <w:pStyle w:val="2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F56D1">
        <w:rPr>
          <w:rFonts w:ascii="Times New Roman" w:hAnsi="Times New Roman"/>
          <w:sz w:val="24"/>
          <w:szCs w:val="24"/>
        </w:rPr>
        <w:t>использовать логические действия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возможностями, применять начальные сведения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 и для решения познавательных и практических задач;</w:t>
      </w:r>
      <w:proofErr w:type="gramEnd"/>
    </w:p>
    <w:p w:rsidR="000F4E30" w:rsidRDefault="000F4E30" w:rsidP="0084212F">
      <w:pPr>
        <w:pStyle w:val="2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6D1">
        <w:rPr>
          <w:rFonts w:ascii="Times New Roman" w:hAnsi="Times New Roman"/>
          <w:sz w:val="24"/>
          <w:szCs w:val="24"/>
        </w:rPr>
        <w:t xml:space="preserve">использовать в жизни и деятельности некоторые </w:t>
      </w:r>
      <w:proofErr w:type="spellStart"/>
      <w:r w:rsidRPr="006F56D1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6F56D1">
        <w:rPr>
          <w:rFonts w:ascii="Times New Roman" w:hAnsi="Times New Roman"/>
          <w:sz w:val="24"/>
          <w:szCs w:val="24"/>
        </w:rPr>
        <w:t xml:space="preserve"> знания, отражающие доступные существенные связи и отношения между объектами и процессами.</w:t>
      </w:r>
    </w:p>
    <w:p w:rsidR="000F4E30" w:rsidRPr="000F4E30" w:rsidRDefault="000F4E30" w:rsidP="000F4E30">
      <w:pPr>
        <w:pStyle w:val="2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4E30">
        <w:rPr>
          <w:rFonts w:ascii="Times New Roman" w:hAnsi="Times New Roman"/>
          <w:b/>
          <w:sz w:val="24"/>
          <w:szCs w:val="24"/>
        </w:rPr>
        <w:t xml:space="preserve">Коммуникативные </w:t>
      </w:r>
    </w:p>
    <w:p w:rsidR="000F4E30" w:rsidRPr="006F56D1" w:rsidRDefault="000F4E30" w:rsidP="0084212F">
      <w:pPr>
        <w:pStyle w:val="21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6D1">
        <w:rPr>
          <w:rFonts w:ascii="Times New Roman" w:hAnsi="Times New Roman"/>
          <w:sz w:val="24"/>
          <w:szCs w:val="24"/>
        </w:rPr>
        <w:t>вступать и поддерживать коммуникацию в разных ситуациях социального взаимодействия (учебных, трудовых, бытовых и др.);</w:t>
      </w:r>
    </w:p>
    <w:p w:rsidR="000F4E30" w:rsidRPr="006F56D1" w:rsidRDefault="000F4E30" w:rsidP="0084212F">
      <w:pPr>
        <w:pStyle w:val="21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6D1">
        <w:rPr>
          <w:rFonts w:ascii="Times New Roman" w:hAnsi="Times New Roman"/>
          <w:sz w:val="24"/>
          <w:szCs w:val="24"/>
        </w:rPr>
        <w:t>слушать собеседника, вступать в диалог и поддерживать его, признавать возможность существования различных точек зрения и права каждого иметь свою точку зрения, аргументировать свою позицию;</w:t>
      </w:r>
    </w:p>
    <w:p w:rsidR="000F4E30" w:rsidRPr="006F56D1" w:rsidRDefault="000F4E30" w:rsidP="0084212F">
      <w:pPr>
        <w:pStyle w:val="21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F56D1">
        <w:rPr>
          <w:rFonts w:ascii="Times New Roman" w:hAnsi="Times New Roman"/>
          <w:sz w:val="24"/>
          <w:szCs w:val="24"/>
        </w:rPr>
        <w:t>дифференцированно использовать разные виды речевых высказываний (вопросы, ответы, повествование, отрицание и др.) в коммуникативных ситуациях с учетом специфики участников (возраст, социальный статус, знакомый – незнакомый и т.п.);</w:t>
      </w:r>
      <w:proofErr w:type="gramEnd"/>
    </w:p>
    <w:p w:rsidR="000F4E30" w:rsidRPr="006F56D1" w:rsidRDefault="000F4E30" w:rsidP="0084212F">
      <w:pPr>
        <w:pStyle w:val="21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6D1">
        <w:rPr>
          <w:rFonts w:ascii="Times New Roman" w:hAnsi="Times New Roman"/>
          <w:sz w:val="24"/>
          <w:szCs w:val="24"/>
        </w:rPr>
        <w:t>использовать разные виды делового письма для решения жизненно значимых задач;</w:t>
      </w:r>
    </w:p>
    <w:p w:rsidR="00EE070B" w:rsidRPr="003C3B55" w:rsidRDefault="000F4E30" w:rsidP="003C3B55">
      <w:pPr>
        <w:pStyle w:val="21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6D1">
        <w:rPr>
          <w:rFonts w:ascii="Times New Roman" w:hAnsi="Times New Roman"/>
          <w:sz w:val="24"/>
          <w:szCs w:val="24"/>
        </w:rPr>
        <w:t>использовать разные источники и средства получения информации для решения коммуникативных и познавательных задач, в том числе информационные.</w:t>
      </w:r>
    </w:p>
    <w:p w:rsidR="00892102" w:rsidRPr="006D5AD3" w:rsidRDefault="00892102" w:rsidP="00892102">
      <w:pPr>
        <w:rPr>
          <w:color w:val="000000"/>
        </w:rPr>
      </w:pPr>
      <w:r>
        <w:rPr>
          <w:color w:val="000000"/>
        </w:rPr>
        <w:t xml:space="preserve">         </w:t>
      </w:r>
      <w:r w:rsidRPr="006D5AD3">
        <w:rPr>
          <w:b/>
          <w:color w:val="000000"/>
        </w:rPr>
        <w:t>Предметные результаты</w:t>
      </w:r>
      <w:r w:rsidRPr="006D5AD3">
        <w:rPr>
          <w:color w:val="000000"/>
        </w:rPr>
        <w:t xml:space="preserve"> состоят в следующем:</w:t>
      </w:r>
    </w:p>
    <w:p w:rsidR="000F4E30" w:rsidRDefault="00BC6728" w:rsidP="00BC6728">
      <w:pPr>
        <w:pStyle w:val="a4"/>
        <w:numPr>
          <w:ilvl w:val="0"/>
          <w:numId w:val="17"/>
        </w:numPr>
        <w:jc w:val="both"/>
      </w:pPr>
      <w:r>
        <w:t>правильное, осознанное и беглое чтение вслух, с соблюдением некоторых усвоенных норм орфоэпии;</w:t>
      </w:r>
    </w:p>
    <w:p w:rsidR="00BC6728" w:rsidRDefault="00BC6728" w:rsidP="00BC6728">
      <w:pPr>
        <w:pStyle w:val="a4"/>
        <w:numPr>
          <w:ilvl w:val="0"/>
          <w:numId w:val="17"/>
        </w:numPr>
        <w:jc w:val="both"/>
      </w:pPr>
      <w:r>
        <w:t>ответы на вопросы учителя своими словами и словами автора (выборочное чтение);</w:t>
      </w:r>
    </w:p>
    <w:p w:rsidR="00BC6728" w:rsidRDefault="00BC6728" w:rsidP="00BC6728">
      <w:pPr>
        <w:pStyle w:val="a4"/>
        <w:numPr>
          <w:ilvl w:val="0"/>
          <w:numId w:val="17"/>
        </w:numPr>
        <w:jc w:val="both"/>
      </w:pPr>
      <w:r>
        <w:t>определение темы художественного произведения;</w:t>
      </w:r>
    </w:p>
    <w:p w:rsidR="00BC6728" w:rsidRDefault="00BC6728" w:rsidP="00BC6728">
      <w:pPr>
        <w:pStyle w:val="a4"/>
        <w:numPr>
          <w:ilvl w:val="0"/>
          <w:numId w:val="17"/>
        </w:numPr>
        <w:jc w:val="both"/>
      </w:pPr>
      <w:r>
        <w:t>определение основной мысли произведения (с помощью учителя);</w:t>
      </w:r>
    </w:p>
    <w:p w:rsidR="00BC6728" w:rsidRDefault="00BC6728" w:rsidP="00BC6728">
      <w:pPr>
        <w:pStyle w:val="a4"/>
        <w:numPr>
          <w:ilvl w:val="0"/>
          <w:numId w:val="17"/>
        </w:numPr>
        <w:jc w:val="both"/>
      </w:pPr>
      <w:r>
        <w:t>самостоятельное деление на части несложного по структуре и содержанию текста;</w:t>
      </w:r>
    </w:p>
    <w:p w:rsidR="00BC6728" w:rsidRDefault="00BC6728" w:rsidP="00BC6728">
      <w:pPr>
        <w:pStyle w:val="a4"/>
        <w:numPr>
          <w:ilvl w:val="0"/>
          <w:numId w:val="17"/>
        </w:numPr>
        <w:jc w:val="both"/>
      </w:pPr>
      <w:r>
        <w:t>формулировка заголовков пунктов плана (с помощью учителя);</w:t>
      </w:r>
    </w:p>
    <w:p w:rsidR="00BC6728" w:rsidRDefault="00BC6728" w:rsidP="00BC6728">
      <w:pPr>
        <w:pStyle w:val="a4"/>
        <w:numPr>
          <w:ilvl w:val="0"/>
          <w:numId w:val="17"/>
        </w:numPr>
        <w:jc w:val="both"/>
      </w:pPr>
      <w:r>
        <w:t>различение главных и второстепенных героев произведения с элементарным обоснованием;</w:t>
      </w:r>
    </w:p>
    <w:p w:rsidR="00BC6728" w:rsidRDefault="00BC6728" w:rsidP="00BC6728">
      <w:pPr>
        <w:pStyle w:val="a4"/>
        <w:numPr>
          <w:ilvl w:val="0"/>
          <w:numId w:val="17"/>
        </w:numPr>
        <w:jc w:val="both"/>
      </w:pPr>
      <w:r>
        <w:lastRenderedPageBreak/>
        <w:t xml:space="preserve">определение собственного отношения к поступкам героев (героя); </w:t>
      </w:r>
    </w:p>
    <w:p w:rsidR="00BC6728" w:rsidRDefault="00BC6728" w:rsidP="00BC6728">
      <w:pPr>
        <w:pStyle w:val="a4"/>
        <w:numPr>
          <w:ilvl w:val="0"/>
          <w:numId w:val="17"/>
        </w:numPr>
        <w:jc w:val="both"/>
      </w:pPr>
      <w:r>
        <w:t>сравнение собственного отношения и отношения автора к поступкам героев с использованием примеров из текста (с помощью учителя);</w:t>
      </w:r>
    </w:p>
    <w:p w:rsidR="00BC6728" w:rsidRDefault="00BC6728" w:rsidP="00BC6728">
      <w:pPr>
        <w:pStyle w:val="a4"/>
        <w:numPr>
          <w:ilvl w:val="0"/>
          <w:numId w:val="17"/>
        </w:numPr>
        <w:jc w:val="both"/>
      </w:pPr>
      <w:r>
        <w:t>пересказ текста по коллективно составленному плану;</w:t>
      </w:r>
    </w:p>
    <w:p w:rsidR="00BC6728" w:rsidRDefault="00BC6728" w:rsidP="00BC6728">
      <w:pPr>
        <w:pStyle w:val="a4"/>
        <w:numPr>
          <w:ilvl w:val="0"/>
          <w:numId w:val="17"/>
        </w:numPr>
        <w:jc w:val="both"/>
      </w:pPr>
      <w:r>
        <w:t>нахождение в тексте непонятных слов и выражений, объяснение их значения и смысла с опорой на контекст;</w:t>
      </w:r>
    </w:p>
    <w:p w:rsidR="00BC6728" w:rsidRDefault="00BC6728" w:rsidP="00BC6728">
      <w:pPr>
        <w:pStyle w:val="a4"/>
        <w:numPr>
          <w:ilvl w:val="0"/>
          <w:numId w:val="17"/>
        </w:numPr>
        <w:jc w:val="both"/>
      </w:pPr>
      <w:r>
        <w:t>ориентировка в круге доступного чтения; выбор интересующей литературы (с помощью взрослого);</w:t>
      </w:r>
    </w:p>
    <w:p w:rsidR="00BC6728" w:rsidRDefault="00BC6728" w:rsidP="00BC6728">
      <w:pPr>
        <w:pStyle w:val="a4"/>
        <w:numPr>
          <w:ilvl w:val="0"/>
          <w:numId w:val="17"/>
        </w:numPr>
        <w:jc w:val="both"/>
      </w:pPr>
      <w:r>
        <w:t>самостоятельное чтение художественной литературы;</w:t>
      </w:r>
    </w:p>
    <w:p w:rsidR="00BC6728" w:rsidRDefault="00BC6728" w:rsidP="00C85244">
      <w:pPr>
        <w:pStyle w:val="a4"/>
        <w:numPr>
          <w:ilvl w:val="0"/>
          <w:numId w:val="17"/>
        </w:numPr>
        <w:jc w:val="both"/>
      </w:pPr>
      <w:r>
        <w:t>знание наизусть 10-12 стихотворений и 1 прозаического отрывка.</w:t>
      </w:r>
    </w:p>
    <w:p w:rsidR="00BC6728" w:rsidRDefault="00BC6728" w:rsidP="003C3B55">
      <w:pPr>
        <w:rPr>
          <w:b/>
        </w:rPr>
      </w:pPr>
    </w:p>
    <w:p w:rsidR="00892102" w:rsidRPr="003B6ED8" w:rsidRDefault="00907662" w:rsidP="003B6ED8">
      <w:pPr>
        <w:ind w:firstLine="709"/>
        <w:jc w:val="center"/>
        <w:rPr>
          <w:b/>
        </w:rPr>
      </w:pPr>
      <w:r>
        <w:rPr>
          <w:b/>
        </w:rPr>
        <w:t>Тематическое планирование</w:t>
      </w:r>
    </w:p>
    <w:tbl>
      <w:tblPr>
        <w:tblStyle w:val="a3"/>
        <w:tblW w:w="0" w:type="auto"/>
        <w:tblInd w:w="1101" w:type="dxa"/>
        <w:tblLook w:val="04A0" w:firstRow="1" w:lastRow="0" w:firstColumn="1" w:lastColumn="0" w:noHBand="0" w:noVBand="1"/>
      </w:tblPr>
      <w:tblGrid>
        <w:gridCol w:w="8507"/>
        <w:gridCol w:w="1074"/>
      </w:tblGrid>
      <w:tr w:rsidR="008B1B79" w:rsidTr="003B6ED8">
        <w:tc>
          <w:tcPr>
            <w:tcW w:w="8507" w:type="dxa"/>
          </w:tcPr>
          <w:p w:rsidR="008B1B79" w:rsidRPr="001E351C" w:rsidRDefault="008B1B79" w:rsidP="00BE16DC">
            <w:pPr>
              <w:jc w:val="both"/>
              <w:rPr>
                <w:b/>
              </w:rPr>
            </w:pPr>
            <w:r w:rsidRPr="001E351C">
              <w:rPr>
                <w:b/>
              </w:rPr>
              <w:t xml:space="preserve">Содержание </w:t>
            </w:r>
          </w:p>
        </w:tc>
        <w:tc>
          <w:tcPr>
            <w:tcW w:w="1074" w:type="dxa"/>
          </w:tcPr>
          <w:p w:rsidR="008B1B79" w:rsidRPr="001E351C" w:rsidRDefault="008B1B79" w:rsidP="00BE16DC">
            <w:pPr>
              <w:jc w:val="both"/>
              <w:rPr>
                <w:b/>
              </w:rPr>
            </w:pPr>
            <w:r w:rsidRPr="001E351C">
              <w:rPr>
                <w:b/>
              </w:rPr>
              <w:t>Кол-во часов</w:t>
            </w:r>
          </w:p>
        </w:tc>
      </w:tr>
      <w:tr w:rsidR="008B1B79" w:rsidTr="003B6ED8">
        <w:tc>
          <w:tcPr>
            <w:tcW w:w="8507" w:type="dxa"/>
          </w:tcPr>
          <w:p w:rsidR="008B1B79" w:rsidRPr="00062318" w:rsidRDefault="008B1B79" w:rsidP="00BE16DC">
            <w:pPr>
              <w:jc w:val="both"/>
              <w:rPr>
                <w:b/>
              </w:rPr>
            </w:pPr>
            <w:r w:rsidRPr="00062318">
              <w:rPr>
                <w:b/>
              </w:rPr>
              <w:t>Введение</w:t>
            </w:r>
          </w:p>
        </w:tc>
        <w:tc>
          <w:tcPr>
            <w:tcW w:w="1074" w:type="dxa"/>
          </w:tcPr>
          <w:p w:rsidR="008B1B79" w:rsidRPr="00B7602E" w:rsidRDefault="00E1642B" w:rsidP="00BE16DC">
            <w:pPr>
              <w:jc w:val="center"/>
            </w:pPr>
            <w:r>
              <w:t>1</w:t>
            </w:r>
          </w:p>
        </w:tc>
      </w:tr>
      <w:tr w:rsidR="008B1B79" w:rsidTr="003B6ED8">
        <w:tc>
          <w:tcPr>
            <w:tcW w:w="8507" w:type="dxa"/>
          </w:tcPr>
          <w:p w:rsidR="008B1B79" w:rsidRPr="00062318" w:rsidRDefault="008B1B79" w:rsidP="00BE16DC">
            <w:pPr>
              <w:jc w:val="both"/>
              <w:rPr>
                <w:b/>
              </w:rPr>
            </w:pPr>
            <w:r w:rsidRPr="00062318">
              <w:rPr>
                <w:b/>
              </w:rPr>
              <w:t>Устное народное творчество</w:t>
            </w:r>
          </w:p>
        </w:tc>
        <w:tc>
          <w:tcPr>
            <w:tcW w:w="1074" w:type="dxa"/>
          </w:tcPr>
          <w:p w:rsidR="008B1B79" w:rsidRPr="00B7602E" w:rsidRDefault="00E1642B" w:rsidP="00797D9D">
            <w:pPr>
              <w:jc w:val="center"/>
            </w:pPr>
            <w:r>
              <w:t>1</w:t>
            </w:r>
            <w:r w:rsidR="00797D9D">
              <w:t>2</w:t>
            </w:r>
          </w:p>
        </w:tc>
      </w:tr>
      <w:tr w:rsidR="008B1B79" w:rsidTr="003B6ED8">
        <w:trPr>
          <w:trHeight w:val="252"/>
        </w:trPr>
        <w:tc>
          <w:tcPr>
            <w:tcW w:w="8507" w:type="dxa"/>
          </w:tcPr>
          <w:p w:rsidR="008B1B79" w:rsidRPr="00DA25BA" w:rsidRDefault="008B1B79" w:rsidP="00DA25BA">
            <w:pPr>
              <w:jc w:val="both"/>
              <w:rPr>
                <w:b/>
              </w:rPr>
            </w:pPr>
            <w:r w:rsidRPr="00DA25BA">
              <w:rPr>
                <w:rFonts w:eastAsia="Times New Roman" w:cs="Times New Roman"/>
                <w:b/>
                <w:bCs/>
                <w:color w:val="000000"/>
              </w:rPr>
              <w:t xml:space="preserve">Из </w:t>
            </w:r>
            <w:r w:rsidR="003C3B55">
              <w:rPr>
                <w:rFonts w:eastAsia="Times New Roman" w:cs="Times New Roman"/>
                <w:b/>
                <w:bCs/>
                <w:color w:val="000000"/>
              </w:rPr>
              <w:t xml:space="preserve">произведений русской </w:t>
            </w:r>
            <w:r w:rsidRPr="00DA25BA">
              <w:rPr>
                <w:rFonts w:eastAsia="Times New Roman" w:cs="Times New Roman"/>
                <w:b/>
                <w:bCs/>
                <w:color w:val="000000"/>
              </w:rPr>
              <w:t>литературы XIX века</w:t>
            </w:r>
          </w:p>
        </w:tc>
        <w:tc>
          <w:tcPr>
            <w:tcW w:w="1074" w:type="dxa"/>
          </w:tcPr>
          <w:p w:rsidR="008B1B79" w:rsidRDefault="00797D9D" w:rsidP="00BE16DC">
            <w:pPr>
              <w:jc w:val="center"/>
            </w:pPr>
            <w:r>
              <w:t>46</w:t>
            </w:r>
          </w:p>
        </w:tc>
      </w:tr>
      <w:tr w:rsidR="008B1B79" w:rsidTr="003B6ED8">
        <w:trPr>
          <w:trHeight w:val="252"/>
        </w:trPr>
        <w:tc>
          <w:tcPr>
            <w:tcW w:w="8507" w:type="dxa"/>
          </w:tcPr>
          <w:p w:rsidR="008B1B79" w:rsidRPr="00DA25BA" w:rsidRDefault="008B1B79" w:rsidP="00172197">
            <w:pPr>
              <w:jc w:val="both"/>
              <w:rPr>
                <w:b/>
              </w:rPr>
            </w:pPr>
            <w:r w:rsidRPr="00DA25BA">
              <w:rPr>
                <w:rFonts w:eastAsia="Times New Roman" w:cs="Times New Roman"/>
                <w:b/>
                <w:bCs/>
                <w:color w:val="000000"/>
              </w:rPr>
              <w:t xml:space="preserve">Из </w:t>
            </w:r>
            <w:r w:rsidR="003C3B55">
              <w:rPr>
                <w:rFonts w:eastAsia="Times New Roman" w:cs="Times New Roman"/>
                <w:b/>
                <w:bCs/>
                <w:color w:val="000000"/>
              </w:rPr>
              <w:t xml:space="preserve">произведений русской </w:t>
            </w:r>
            <w:r w:rsidRPr="00DA25BA">
              <w:rPr>
                <w:rFonts w:eastAsia="Times New Roman" w:cs="Times New Roman"/>
                <w:b/>
                <w:bCs/>
                <w:color w:val="000000"/>
              </w:rPr>
              <w:t>литературы </w:t>
            </w:r>
            <w:r>
              <w:rPr>
                <w:rFonts w:eastAsia="Times New Roman" w:cs="Times New Roman"/>
                <w:b/>
                <w:bCs/>
                <w:color w:val="000000"/>
              </w:rPr>
              <w:t>X</w:t>
            </w:r>
            <w:r w:rsidRPr="00DA25BA">
              <w:rPr>
                <w:rFonts w:eastAsia="Times New Roman" w:cs="Times New Roman"/>
                <w:b/>
                <w:bCs/>
                <w:color w:val="000000"/>
              </w:rPr>
              <w:t>X века</w:t>
            </w:r>
          </w:p>
        </w:tc>
        <w:tc>
          <w:tcPr>
            <w:tcW w:w="1074" w:type="dxa"/>
          </w:tcPr>
          <w:p w:rsidR="008B1B79" w:rsidRDefault="00797D9D" w:rsidP="00BE16DC">
            <w:pPr>
              <w:jc w:val="center"/>
            </w:pPr>
            <w:r>
              <w:t>59</w:t>
            </w:r>
          </w:p>
        </w:tc>
      </w:tr>
      <w:tr w:rsidR="002C5276" w:rsidTr="003B6ED8">
        <w:tc>
          <w:tcPr>
            <w:tcW w:w="8507" w:type="dxa"/>
          </w:tcPr>
          <w:p w:rsidR="002C5276" w:rsidRPr="00062318" w:rsidRDefault="002C5276" w:rsidP="00062318">
            <w:pPr>
              <w:tabs>
                <w:tab w:val="left" w:pos="1065"/>
              </w:tabs>
              <w:rPr>
                <w:b/>
              </w:rPr>
            </w:pPr>
            <w:r w:rsidRPr="00062318">
              <w:rPr>
                <w:b/>
              </w:rPr>
              <w:t xml:space="preserve">Из </w:t>
            </w:r>
            <w:r w:rsidR="003C3B55">
              <w:rPr>
                <w:b/>
              </w:rPr>
              <w:t xml:space="preserve">произведений </w:t>
            </w:r>
            <w:r w:rsidRPr="00062318">
              <w:rPr>
                <w:b/>
              </w:rPr>
              <w:t xml:space="preserve">зарубежной литературы </w:t>
            </w:r>
          </w:p>
        </w:tc>
        <w:tc>
          <w:tcPr>
            <w:tcW w:w="1074" w:type="dxa"/>
          </w:tcPr>
          <w:p w:rsidR="002C5276" w:rsidRPr="00B7602E" w:rsidRDefault="00E1642B" w:rsidP="00BE16DC">
            <w:pPr>
              <w:jc w:val="center"/>
            </w:pPr>
            <w:r>
              <w:t>14</w:t>
            </w:r>
          </w:p>
        </w:tc>
      </w:tr>
      <w:tr w:rsidR="002C5276" w:rsidTr="003B6ED8">
        <w:tc>
          <w:tcPr>
            <w:tcW w:w="8507" w:type="dxa"/>
          </w:tcPr>
          <w:p w:rsidR="002C5276" w:rsidRPr="00062318" w:rsidRDefault="00797D9D" w:rsidP="00BE16DC">
            <w:pPr>
              <w:jc w:val="both"/>
              <w:rPr>
                <w:b/>
              </w:rPr>
            </w:pPr>
            <w:r>
              <w:rPr>
                <w:b/>
              </w:rPr>
              <w:t>Итоговый контроль. Обобщение.</w:t>
            </w:r>
          </w:p>
        </w:tc>
        <w:tc>
          <w:tcPr>
            <w:tcW w:w="1074" w:type="dxa"/>
          </w:tcPr>
          <w:p w:rsidR="002C5276" w:rsidRPr="00B7602E" w:rsidRDefault="00797D9D" w:rsidP="00BE16DC">
            <w:pPr>
              <w:jc w:val="center"/>
            </w:pPr>
            <w:r>
              <w:t>4</w:t>
            </w:r>
          </w:p>
        </w:tc>
      </w:tr>
      <w:tr w:rsidR="002C5276" w:rsidTr="003B6ED8">
        <w:tc>
          <w:tcPr>
            <w:tcW w:w="8507" w:type="dxa"/>
          </w:tcPr>
          <w:p w:rsidR="002C5276" w:rsidRPr="00062318" w:rsidRDefault="002C5276" w:rsidP="00BE16DC">
            <w:pPr>
              <w:jc w:val="right"/>
              <w:rPr>
                <w:b/>
              </w:rPr>
            </w:pPr>
            <w:r w:rsidRPr="00062318">
              <w:rPr>
                <w:b/>
              </w:rPr>
              <w:t xml:space="preserve">Итого </w:t>
            </w:r>
          </w:p>
        </w:tc>
        <w:tc>
          <w:tcPr>
            <w:tcW w:w="1074" w:type="dxa"/>
          </w:tcPr>
          <w:p w:rsidR="002C5276" w:rsidRPr="00B7602E" w:rsidRDefault="003C3B55" w:rsidP="00BE16DC">
            <w:pPr>
              <w:jc w:val="center"/>
              <w:rPr>
                <w:b/>
              </w:rPr>
            </w:pPr>
            <w:r>
              <w:rPr>
                <w:b/>
              </w:rPr>
              <w:t>136</w:t>
            </w:r>
          </w:p>
        </w:tc>
      </w:tr>
    </w:tbl>
    <w:p w:rsidR="003C3B55" w:rsidRDefault="003C3B55" w:rsidP="003C3B55">
      <w:pPr>
        <w:jc w:val="center"/>
        <w:rPr>
          <w:b/>
        </w:rPr>
      </w:pPr>
    </w:p>
    <w:p w:rsidR="005157E6" w:rsidRPr="00E1642B" w:rsidRDefault="00E1642B" w:rsidP="00E1642B">
      <w:pPr>
        <w:jc w:val="center"/>
        <w:rPr>
          <w:b/>
        </w:rPr>
      </w:pPr>
      <w:r>
        <w:rPr>
          <w:b/>
        </w:rPr>
        <w:t>Содержание учебного предмета</w:t>
      </w:r>
    </w:p>
    <w:p w:rsidR="008B1B79" w:rsidRDefault="008B1B79" w:rsidP="005A2E4F">
      <w:pPr>
        <w:shd w:val="clear" w:color="auto" w:fill="FFFFFF"/>
        <w:jc w:val="both"/>
        <w:rPr>
          <w:rFonts w:eastAsia="Times New Roman" w:cs="Times New Roman"/>
          <w:b/>
          <w:bCs/>
          <w:color w:val="000000"/>
        </w:rPr>
      </w:pPr>
      <w:r w:rsidRPr="00960426">
        <w:rPr>
          <w:rFonts w:eastAsia="Times New Roman" w:cs="Times New Roman"/>
          <w:b/>
          <w:bCs/>
          <w:color w:val="000000"/>
        </w:rPr>
        <w:t xml:space="preserve">УСТНОЕ НАРОДНОЕ ТВОРЧЕСТВО </w:t>
      </w:r>
    </w:p>
    <w:p w:rsidR="00DC517D" w:rsidRPr="000968EE" w:rsidRDefault="00DC517D" w:rsidP="00DC517D">
      <w:r w:rsidRPr="000968EE">
        <w:t>Русские народные песни «Колыбельная», «За морем синичка не пышно жила...».</w:t>
      </w:r>
    </w:p>
    <w:p w:rsidR="00DC517D" w:rsidRPr="000968EE" w:rsidRDefault="00DC517D" w:rsidP="00DC517D">
      <w:r w:rsidRPr="000968EE">
        <w:t>Былина «На заставе богатырской» (в сокращении).</w:t>
      </w:r>
    </w:p>
    <w:p w:rsidR="00DC517D" w:rsidRDefault="00DC517D" w:rsidP="00DC517D">
      <w:pPr>
        <w:rPr>
          <w:rFonts w:eastAsia="Times New Roman" w:cs="Times New Roman"/>
          <w:b/>
          <w:bCs/>
          <w:color w:val="000000"/>
        </w:rPr>
      </w:pPr>
      <w:r>
        <w:t xml:space="preserve">Сказки </w:t>
      </w:r>
      <w:r w:rsidRPr="000968EE">
        <w:t>«</w:t>
      </w:r>
      <w:proofErr w:type="gramStart"/>
      <w:r w:rsidRPr="000968EE">
        <w:t>Сказка</w:t>
      </w:r>
      <w:r>
        <w:t xml:space="preserve"> про Василису</w:t>
      </w:r>
      <w:proofErr w:type="gramEnd"/>
      <w:r>
        <w:t xml:space="preserve"> Премудрую»,</w:t>
      </w:r>
      <w:r w:rsidRPr="000968EE">
        <w:t xml:space="preserve"> «Лиса и тетерев».</w:t>
      </w:r>
    </w:p>
    <w:p w:rsidR="00877560" w:rsidRPr="00877560" w:rsidRDefault="00877560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77560">
        <w:rPr>
          <w:b/>
          <w:bCs/>
          <w:color w:val="000000"/>
        </w:rPr>
        <w:t xml:space="preserve">ИЗ </w:t>
      </w:r>
      <w:r w:rsidR="00DC517D">
        <w:rPr>
          <w:b/>
          <w:bCs/>
          <w:color w:val="000000"/>
        </w:rPr>
        <w:t xml:space="preserve">ПРОИЗВЕДЕНИЙ </w:t>
      </w:r>
      <w:r w:rsidRPr="00877560">
        <w:rPr>
          <w:b/>
          <w:bCs/>
          <w:color w:val="000000"/>
        </w:rPr>
        <w:t xml:space="preserve">РУССКОЙ ЛИТЕРАТУРЫ XIX ВЕКА </w:t>
      </w:r>
    </w:p>
    <w:p w:rsidR="00DC517D" w:rsidRPr="000968EE" w:rsidRDefault="0081056A" w:rsidP="00DC517D">
      <w:r w:rsidRPr="0081056A">
        <w:rPr>
          <w:b/>
        </w:rPr>
        <w:t xml:space="preserve">Василий Андреевич </w:t>
      </w:r>
      <w:r w:rsidR="00DC517D" w:rsidRPr="0081056A">
        <w:rPr>
          <w:b/>
        </w:rPr>
        <w:t>Жуковский</w:t>
      </w:r>
      <w:r w:rsidR="00DC517D" w:rsidRPr="000968EE">
        <w:t>. Сказка «Три пояса» (в сокращении).</w:t>
      </w:r>
    </w:p>
    <w:p w:rsidR="00DC517D" w:rsidRPr="000968EE" w:rsidRDefault="0081056A" w:rsidP="00DC517D">
      <w:r w:rsidRPr="0081056A">
        <w:rPr>
          <w:b/>
        </w:rPr>
        <w:t xml:space="preserve">Иван Андреевич </w:t>
      </w:r>
      <w:r w:rsidR="00DC517D" w:rsidRPr="0081056A">
        <w:rPr>
          <w:b/>
        </w:rPr>
        <w:t>Крылов</w:t>
      </w:r>
      <w:r w:rsidR="00DC517D" w:rsidRPr="000968EE">
        <w:t>. Басня «Кот и Повар» (в сокращении).</w:t>
      </w:r>
    </w:p>
    <w:p w:rsidR="00DC517D" w:rsidRPr="000968EE" w:rsidRDefault="0081056A" w:rsidP="00DC517D">
      <w:r w:rsidRPr="0081056A">
        <w:rPr>
          <w:b/>
        </w:rPr>
        <w:t xml:space="preserve">Александр Андреевич </w:t>
      </w:r>
      <w:r w:rsidR="00DC517D" w:rsidRPr="0081056A">
        <w:rPr>
          <w:b/>
        </w:rPr>
        <w:t>Пушкин</w:t>
      </w:r>
      <w:r w:rsidR="00DC517D" w:rsidRPr="000968EE">
        <w:t xml:space="preserve">. </w:t>
      </w:r>
      <w:proofErr w:type="gramStart"/>
      <w:r w:rsidR="00DC517D" w:rsidRPr="000968EE">
        <w:t>Поэма «Руслан и Людмила» (в сокращении), повесть «Барышня - крестьянка» (в сокращении).</w:t>
      </w:r>
      <w:proofErr w:type="gramEnd"/>
    </w:p>
    <w:p w:rsidR="00DC517D" w:rsidRPr="000968EE" w:rsidRDefault="0081056A" w:rsidP="00DC517D">
      <w:r w:rsidRPr="0081056A">
        <w:rPr>
          <w:b/>
        </w:rPr>
        <w:t xml:space="preserve">Михаил Юрьевич </w:t>
      </w:r>
      <w:r w:rsidR="00DC517D" w:rsidRPr="0081056A">
        <w:rPr>
          <w:b/>
        </w:rPr>
        <w:t>Лермонтов</w:t>
      </w:r>
      <w:r w:rsidR="00DC517D" w:rsidRPr="000968EE">
        <w:t>. Стихотворения «Тучи», «Морская царевна» (в сокращении); «Баллада».</w:t>
      </w:r>
    </w:p>
    <w:p w:rsidR="00DC517D" w:rsidRPr="000968EE" w:rsidRDefault="0081056A" w:rsidP="00DC517D">
      <w:r w:rsidRPr="0081056A">
        <w:rPr>
          <w:b/>
        </w:rPr>
        <w:t xml:space="preserve">Николай Васильевич </w:t>
      </w:r>
      <w:r w:rsidR="00DC517D" w:rsidRPr="0081056A">
        <w:rPr>
          <w:b/>
        </w:rPr>
        <w:t>Гоголь</w:t>
      </w:r>
      <w:r w:rsidR="00DC517D" w:rsidRPr="000968EE">
        <w:t>. Повесть «Майская ночь, или Утопленница» (в сокращении).</w:t>
      </w:r>
    </w:p>
    <w:p w:rsidR="00DC517D" w:rsidRPr="000968EE" w:rsidRDefault="0081056A" w:rsidP="00DC517D">
      <w:r w:rsidRPr="0081056A">
        <w:rPr>
          <w:b/>
        </w:rPr>
        <w:t xml:space="preserve">Николай Алексеевич </w:t>
      </w:r>
      <w:r w:rsidR="00DC517D" w:rsidRPr="0081056A">
        <w:rPr>
          <w:b/>
        </w:rPr>
        <w:t>Некрасов</w:t>
      </w:r>
      <w:r w:rsidR="00DC517D" w:rsidRPr="000968EE">
        <w:t>. Отрывок из стихотворения «Рыцарь на час», отрывок из поэмы «Саша».</w:t>
      </w:r>
    </w:p>
    <w:p w:rsidR="00DC517D" w:rsidRPr="000968EE" w:rsidRDefault="0081056A" w:rsidP="00DC517D">
      <w:r w:rsidRPr="0081056A">
        <w:rPr>
          <w:b/>
        </w:rPr>
        <w:t xml:space="preserve">Афанасий Афанасьевич </w:t>
      </w:r>
      <w:r w:rsidR="00DC517D" w:rsidRPr="0081056A">
        <w:rPr>
          <w:b/>
        </w:rPr>
        <w:t>Фет</w:t>
      </w:r>
      <w:r w:rsidR="00DC517D" w:rsidRPr="000968EE">
        <w:t>. Стихотворения «На заре ты её не буди...», «Помню я: старушка няня...», «Это утро, радость эта...».</w:t>
      </w:r>
    </w:p>
    <w:p w:rsidR="00DC517D" w:rsidRDefault="0081056A" w:rsidP="00DC517D">
      <w:pPr>
        <w:rPr>
          <w:b/>
          <w:bCs/>
          <w:color w:val="000000"/>
        </w:rPr>
      </w:pPr>
      <w:proofErr w:type="spellStart"/>
      <w:proofErr w:type="gramStart"/>
      <w:r w:rsidRPr="0081056A">
        <w:rPr>
          <w:b/>
        </w:rPr>
        <w:t>A</w:t>
      </w:r>
      <w:proofErr w:type="gramEnd"/>
      <w:r w:rsidRPr="0081056A">
        <w:rPr>
          <w:b/>
        </w:rPr>
        <w:t>нтон</w:t>
      </w:r>
      <w:proofErr w:type="spellEnd"/>
      <w:r w:rsidRPr="0081056A">
        <w:rPr>
          <w:b/>
        </w:rPr>
        <w:t xml:space="preserve"> Павлович </w:t>
      </w:r>
      <w:r w:rsidR="00DC517D" w:rsidRPr="0081056A">
        <w:rPr>
          <w:b/>
        </w:rPr>
        <w:t>Чехов</w:t>
      </w:r>
      <w:r w:rsidR="00DC517D" w:rsidRPr="000968EE">
        <w:t>. Рассказы «Злоумышленник» (в сокращении), «Пересолил».</w:t>
      </w:r>
    </w:p>
    <w:p w:rsidR="00B53AB4" w:rsidRDefault="007C17A2" w:rsidP="005A2E4F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E676C">
        <w:rPr>
          <w:b/>
          <w:bCs/>
          <w:color w:val="000000"/>
        </w:rPr>
        <w:t xml:space="preserve">ИЗ РУССКОЙ ЛИТЕРАТУРЫ ХХ ВЕКА </w:t>
      </w:r>
    </w:p>
    <w:p w:rsidR="00DC517D" w:rsidRPr="000968EE" w:rsidRDefault="0081056A" w:rsidP="00DC517D">
      <w:r w:rsidRPr="0081056A">
        <w:rPr>
          <w:b/>
        </w:rPr>
        <w:t xml:space="preserve">Максим </w:t>
      </w:r>
      <w:r w:rsidR="00DC517D" w:rsidRPr="0081056A">
        <w:rPr>
          <w:b/>
        </w:rPr>
        <w:t>Горький</w:t>
      </w:r>
      <w:r w:rsidR="00DC517D" w:rsidRPr="000968EE">
        <w:t xml:space="preserve"> «Песня о Соколе».</w:t>
      </w:r>
    </w:p>
    <w:p w:rsidR="00DC517D" w:rsidRPr="000968EE" w:rsidRDefault="0081056A" w:rsidP="00DC517D">
      <w:proofErr w:type="spellStart"/>
      <w:proofErr w:type="gramStart"/>
      <w:r w:rsidRPr="0081056A">
        <w:rPr>
          <w:b/>
        </w:rPr>
        <w:t>B</w:t>
      </w:r>
      <w:proofErr w:type="gramEnd"/>
      <w:r w:rsidRPr="0081056A">
        <w:rPr>
          <w:b/>
        </w:rPr>
        <w:t>ладимир</w:t>
      </w:r>
      <w:proofErr w:type="spellEnd"/>
      <w:r w:rsidRPr="0081056A">
        <w:rPr>
          <w:b/>
        </w:rPr>
        <w:t xml:space="preserve"> Владимирович </w:t>
      </w:r>
      <w:r w:rsidR="00DC517D" w:rsidRPr="0081056A">
        <w:rPr>
          <w:b/>
        </w:rPr>
        <w:t>Маяковский</w:t>
      </w:r>
      <w:r w:rsidR="00DC517D" w:rsidRPr="000968EE">
        <w:t>. Стихотворение «Необычайное приключение, бывшее с Владимиром Маяковским летом на даче» (в сокращении).</w:t>
      </w:r>
    </w:p>
    <w:p w:rsidR="00DC517D" w:rsidRPr="000968EE" w:rsidRDefault="0081056A" w:rsidP="00DC517D">
      <w:r w:rsidRPr="0081056A">
        <w:rPr>
          <w:b/>
        </w:rPr>
        <w:t xml:space="preserve">Марина Ивановна </w:t>
      </w:r>
      <w:r w:rsidR="00DC517D" w:rsidRPr="0081056A">
        <w:rPr>
          <w:b/>
        </w:rPr>
        <w:t>Цветаева</w:t>
      </w:r>
      <w:r w:rsidR="00DC517D" w:rsidRPr="000968EE">
        <w:t>. Стихотворения «Красной кистью...», «Вчера ещё в глаза глядел...».</w:t>
      </w:r>
    </w:p>
    <w:p w:rsidR="00DC517D" w:rsidRPr="000968EE" w:rsidRDefault="0081056A" w:rsidP="00DC517D">
      <w:r w:rsidRPr="0081056A">
        <w:rPr>
          <w:b/>
        </w:rPr>
        <w:t xml:space="preserve">Константин Георгиевич </w:t>
      </w:r>
      <w:r w:rsidR="00DC517D" w:rsidRPr="0081056A">
        <w:rPr>
          <w:b/>
        </w:rPr>
        <w:t>Паустовский</w:t>
      </w:r>
      <w:r w:rsidR="00DC517D" w:rsidRPr="000968EE">
        <w:t>. Рассказ «Стекольный мастер».</w:t>
      </w:r>
    </w:p>
    <w:p w:rsidR="00DC517D" w:rsidRPr="000968EE" w:rsidRDefault="0081056A" w:rsidP="00DC517D">
      <w:r w:rsidRPr="0081056A">
        <w:rPr>
          <w:b/>
        </w:rPr>
        <w:t xml:space="preserve">Сергей Александрович </w:t>
      </w:r>
      <w:r w:rsidR="00DC517D" w:rsidRPr="0081056A">
        <w:rPr>
          <w:b/>
        </w:rPr>
        <w:t>Есенин</w:t>
      </w:r>
      <w:r w:rsidR="00DC517D" w:rsidRPr="000968EE">
        <w:t>. Стихотворения «Нивы сжаты, рощи голы...», «Собаке Качалова».</w:t>
      </w:r>
    </w:p>
    <w:p w:rsidR="00DC517D" w:rsidRPr="000968EE" w:rsidRDefault="0081056A" w:rsidP="00DC517D">
      <w:r w:rsidRPr="0081056A">
        <w:rPr>
          <w:b/>
        </w:rPr>
        <w:t xml:space="preserve">Михаил Александрович </w:t>
      </w:r>
      <w:r w:rsidR="00DC517D" w:rsidRPr="0081056A">
        <w:rPr>
          <w:b/>
        </w:rPr>
        <w:t>Шолохов</w:t>
      </w:r>
      <w:r w:rsidR="00DC517D" w:rsidRPr="000968EE">
        <w:t>. Рассказ «Судьба человека» (в сокращении).</w:t>
      </w:r>
    </w:p>
    <w:p w:rsidR="00DC517D" w:rsidRPr="000968EE" w:rsidRDefault="0081056A" w:rsidP="00DC517D">
      <w:r w:rsidRPr="0081056A">
        <w:rPr>
          <w:b/>
        </w:rPr>
        <w:t xml:space="preserve">Евгений Иванович </w:t>
      </w:r>
      <w:r w:rsidR="00DC517D" w:rsidRPr="0081056A">
        <w:rPr>
          <w:b/>
        </w:rPr>
        <w:t>Носов</w:t>
      </w:r>
      <w:r w:rsidR="00DC517D" w:rsidRPr="000968EE">
        <w:t>. Рассказ «Трудный хлеб».</w:t>
      </w:r>
    </w:p>
    <w:p w:rsidR="00DC517D" w:rsidRPr="000968EE" w:rsidRDefault="0081056A" w:rsidP="00DC517D">
      <w:r w:rsidRPr="0081056A">
        <w:rPr>
          <w:b/>
        </w:rPr>
        <w:t xml:space="preserve">Николай Михайлович </w:t>
      </w:r>
      <w:r w:rsidR="00DC517D" w:rsidRPr="0081056A">
        <w:rPr>
          <w:b/>
        </w:rPr>
        <w:t>Рубцов</w:t>
      </w:r>
      <w:r w:rsidR="00DC517D" w:rsidRPr="000968EE">
        <w:t>. Стихотворения «Тихая моя родина», «Русский огонёк», «Зимняя песня».</w:t>
      </w:r>
    </w:p>
    <w:p w:rsidR="00DC517D" w:rsidRPr="0081056A" w:rsidRDefault="0081056A" w:rsidP="0081056A">
      <w:pPr>
        <w:rPr>
          <w:b/>
        </w:rPr>
      </w:pPr>
      <w:r w:rsidRPr="0081056A">
        <w:rPr>
          <w:b/>
        </w:rPr>
        <w:t xml:space="preserve">Юрий Иосифович </w:t>
      </w:r>
      <w:r w:rsidR="00DC517D" w:rsidRPr="0081056A">
        <w:rPr>
          <w:b/>
        </w:rPr>
        <w:t>Коваль</w:t>
      </w:r>
      <w:r w:rsidR="00DC517D" w:rsidRPr="000968EE">
        <w:t xml:space="preserve">. Отрывок из повести «Приключения Васи </w:t>
      </w:r>
      <w:proofErr w:type="spellStart"/>
      <w:r w:rsidR="00DC517D" w:rsidRPr="000968EE">
        <w:t>Куролесова</w:t>
      </w:r>
      <w:proofErr w:type="spellEnd"/>
      <w:r w:rsidR="00DC517D" w:rsidRPr="000968EE">
        <w:t>».</w:t>
      </w:r>
    </w:p>
    <w:p w:rsidR="008B1B79" w:rsidRPr="009078B8" w:rsidRDefault="003467FE" w:rsidP="008B1B79">
      <w:pPr>
        <w:shd w:val="clear" w:color="auto" w:fill="FFFFFF"/>
        <w:rPr>
          <w:rFonts w:eastAsia="Times New Roman" w:cs="Times New Roman"/>
          <w:color w:val="000000"/>
        </w:rPr>
      </w:pPr>
      <w:r w:rsidRPr="009078B8">
        <w:rPr>
          <w:rFonts w:eastAsia="Times New Roman" w:cs="Times New Roman"/>
          <w:b/>
          <w:bCs/>
          <w:color w:val="000000"/>
        </w:rPr>
        <w:t>ИЗ ЗАРУБЕЖНОЙ ЛИТЕРАТУРЫ</w:t>
      </w:r>
      <w:r w:rsidR="009078B8" w:rsidRPr="009078B8">
        <w:rPr>
          <w:rFonts w:eastAsia="Times New Roman" w:cs="Times New Roman"/>
          <w:b/>
          <w:bCs/>
          <w:color w:val="000000"/>
        </w:rPr>
        <w:t>.</w:t>
      </w:r>
    </w:p>
    <w:p w:rsidR="0081056A" w:rsidRPr="000968EE" w:rsidRDefault="0081056A" w:rsidP="0081056A">
      <w:r w:rsidRPr="000968EE">
        <w:rPr>
          <w:b/>
        </w:rPr>
        <w:t xml:space="preserve"> </w:t>
      </w:r>
      <w:r w:rsidRPr="0081056A">
        <w:rPr>
          <w:b/>
        </w:rPr>
        <w:t>Роберт Луис Стивенсон</w:t>
      </w:r>
      <w:r w:rsidRPr="000968EE">
        <w:t xml:space="preserve"> «Вересковый мёд».</w:t>
      </w:r>
    </w:p>
    <w:p w:rsidR="0081056A" w:rsidRPr="000968EE" w:rsidRDefault="0081056A" w:rsidP="0081056A">
      <w:r>
        <w:t>Творчество и биография Э. Сетон</w:t>
      </w:r>
      <w:r w:rsidRPr="000968EE">
        <w:t>-Томпсона.</w:t>
      </w:r>
    </w:p>
    <w:p w:rsidR="0081056A" w:rsidRPr="000968EE" w:rsidRDefault="0081056A" w:rsidP="0081056A">
      <w:r w:rsidRPr="000968EE">
        <w:rPr>
          <w:b/>
        </w:rPr>
        <w:lastRenderedPageBreak/>
        <w:t xml:space="preserve"> </w:t>
      </w:r>
      <w:r>
        <w:rPr>
          <w:b/>
        </w:rPr>
        <w:t>Эрнест Сетон</w:t>
      </w:r>
      <w:r w:rsidRPr="0081056A">
        <w:rPr>
          <w:b/>
        </w:rPr>
        <w:t>-Томпсон</w:t>
      </w:r>
      <w:r w:rsidRPr="000968EE">
        <w:t xml:space="preserve"> «</w:t>
      </w:r>
      <w:proofErr w:type="spellStart"/>
      <w:r w:rsidRPr="000968EE">
        <w:t>Снап</w:t>
      </w:r>
      <w:proofErr w:type="spellEnd"/>
      <w:r w:rsidRPr="000968EE">
        <w:t xml:space="preserve">». </w:t>
      </w:r>
    </w:p>
    <w:p w:rsidR="0081056A" w:rsidRPr="000968EE" w:rsidRDefault="0081056A" w:rsidP="0081056A">
      <w:r w:rsidRPr="000968EE">
        <w:t>Творчество и биография Д. Даррелла.</w:t>
      </w:r>
    </w:p>
    <w:p w:rsidR="0081056A" w:rsidRDefault="0081056A" w:rsidP="0081056A">
      <w:r w:rsidRPr="000968EE">
        <w:rPr>
          <w:b/>
        </w:rPr>
        <w:t xml:space="preserve"> </w:t>
      </w:r>
      <w:proofErr w:type="spellStart"/>
      <w:r w:rsidRPr="0081056A">
        <w:rPr>
          <w:b/>
        </w:rPr>
        <w:t>Джеральд</w:t>
      </w:r>
      <w:proofErr w:type="spellEnd"/>
      <w:r w:rsidRPr="0081056A">
        <w:rPr>
          <w:b/>
        </w:rPr>
        <w:t xml:space="preserve"> Даррелл</w:t>
      </w:r>
      <w:r w:rsidRPr="000968EE">
        <w:t xml:space="preserve"> «Живописный жираф»</w:t>
      </w:r>
    </w:p>
    <w:p w:rsidR="0081056A" w:rsidRDefault="0081056A" w:rsidP="0081056A">
      <w:pPr>
        <w:rPr>
          <w:b/>
        </w:rPr>
      </w:pPr>
      <w:r w:rsidRPr="0081056A">
        <w:rPr>
          <w:b/>
        </w:rPr>
        <w:t>ВНЕКЛАССНОЕ ЧТЕНИЕ</w:t>
      </w:r>
    </w:p>
    <w:p w:rsidR="0081056A" w:rsidRPr="0081056A" w:rsidRDefault="0081056A" w:rsidP="0081056A">
      <w:r w:rsidRPr="000968EE">
        <w:t xml:space="preserve">Богомолов. «Иван». М. М. Зощенко. Рассказы.  А. А. Сурков. Стихотворения.  К. Г. Паустовский. «Телеграмма». А. П. Чехов. «Дом с мезонином».  А. А. Ахматова. Стихотворения. С. А. Есенин. Стихотворения. Ю. В. Бондарев. «Горячий снег». Жюль Верн. «Таинственный остров».        </w:t>
      </w:r>
    </w:p>
    <w:p w:rsidR="009078B8" w:rsidRPr="009078B8" w:rsidRDefault="009078B8" w:rsidP="009078B8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b/>
          <w:bCs/>
          <w:color w:val="000000"/>
        </w:rPr>
        <w:t xml:space="preserve">ПОДВЕДЕНИЕ ИТОГОВ ЗА ГОД </w:t>
      </w:r>
    </w:p>
    <w:p w:rsidR="00297ECB" w:rsidRPr="008F7746" w:rsidRDefault="009078B8" w:rsidP="008F774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9078B8">
        <w:rPr>
          <w:color w:val="000000"/>
        </w:rPr>
        <w:t>Выявление уровня литературного развития учащихся. Тестирование.</w:t>
      </w:r>
    </w:p>
    <w:p w:rsidR="00E57C54" w:rsidRDefault="00E57C54" w:rsidP="003B6ED8">
      <w:pPr>
        <w:ind w:firstLine="709"/>
        <w:jc w:val="center"/>
        <w:rPr>
          <w:b/>
        </w:rPr>
      </w:pPr>
      <w:r>
        <w:rPr>
          <w:b/>
        </w:rPr>
        <w:t>Тексты художественных п</w:t>
      </w:r>
      <w:r w:rsidRPr="003D1997">
        <w:rPr>
          <w:b/>
        </w:rPr>
        <w:t>роиз</w:t>
      </w:r>
      <w:r>
        <w:rPr>
          <w:b/>
        </w:rPr>
        <w:t>ведений</w:t>
      </w:r>
      <w:r w:rsidRPr="003D1997">
        <w:rPr>
          <w:b/>
        </w:rPr>
        <w:t xml:space="preserve"> </w:t>
      </w:r>
      <w:r w:rsidR="003B6ED8">
        <w:rPr>
          <w:b/>
        </w:rPr>
        <w:t>для заучивания наизусть:</w:t>
      </w:r>
    </w:p>
    <w:p w:rsidR="008F7746" w:rsidRPr="000968EE" w:rsidRDefault="008F7746" w:rsidP="008F7746">
      <w:r w:rsidRPr="000968EE">
        <w:t>1. Русская народная песня  «Колыбельная».</w:t>
      </w:r>
    </w:p>
    <w:p w:rsidR="008F7746" w:rsidRPr="000968EE" w:rsidRDefault="008F7746" w:rsidP="008F7746">
      <w:pPr>
        <w:rPr>
          <w:color w:val="000000"/>
        </w:rPr>
      </w:pPr>
      <w:r w:rsidRPr="000968EE">
        <w:t xml:space="preserve">2. </w:t>
      </w:r>
      <w:r w:rsidRPr="000968EE">
        <w:rPr>
          <w:color w:val="000000"/>
        </w:rPr>
        <w:t>И. А. Крылов «Кот и Повар».</w:t>
      </w:r>
    </w:p>
    <w:p w:rsidR="008F7746" w:rsidRPr="000968EE" w:rsidRDefault="008F7746" w:rsidP="008F7746">
      <w:pPr>
        <w:rPr>
          <w:color w:val="000000"/>
        </w:rPr>
      </w:pPr>
      <w:r w:rsidRPr="000968EE">
        <w:rPr>
          <w:color w:val="000000"/>
        </w:rPr>
        <w:t xml:space="preserve">3. А. С. Пушкин «Руслан и Людмила» (отрывок).       </w:t>
      </w:r>
    </w:p>
    <w:p w:rsidR="008F7746" w:rsidRPr="000968EE" w:rsidRDefault="008F7746" w:rsidP="008F7746">
      <w:pPr>
        <w:rPr>
          <w:color w:val="000000"/>
        </w:rPr>
      </w:pPr>
      <w:r w:rsidRPr="000968EE">
        <w:rPr>
          <w:color w:val="000000"/>
        </w:rPr>
        <w:t>4. М. Ю. Лермонтов «Тучи».</w:t>
      </w:r>
    </w:p>
    <w:p w:rsidR="008F7746" w:rsidRPr="000968EE" w:rsidRDefault="008F7746" w:rsidP="008F7746">
      <w:pPr>
        <w:rPr>
          <w:color w:val="000000"/>
        </w:rPr>
      </w:pPr>
      <w:r w:rsidRPr="000968EE">
        <w:rPr>
          <w:color w:val="000000"/>
        </w:rPr>
        <w:t>5. М. Ю. Лермонтов «Баллада» (отрывок).</w:t>
      </w:r>
    </w:p>
    <w:p w:rsidR="008F7746" w:rsidRPr="000968EE" w:rsidRDefault="008F7746" w:rsidP="008F7746">
      <w:pPr>
        <w:rPr>
          <w:color w:val="000000"/>
        </w:rPr>
      </w:pPr>
      <w:r w:rsidRPr="000968EE">
        <w:rPr>
          <w:color w:val="000000"/>
        </w:rPr>
        <w:t>6. Н.А. Некрасов «Саша» (отрывок).</w:t>
      </w:r>
    </w:p>
    <w:p w:rsidR="008F7746" w:rsidRPr="000968EE" w:rsidRDefault="008F7746" w:rsidP="008F7746">
      <w:pPr>
        <w:rPr>
          <w:color w:val="000000"/>
        </w:rPr>
      </w:pPr>
      <w:r w:rsidRPr="000968EE">
        <w:rPr>
          <w:color w:val="000000"/>
        </w:rPr>
        <w:t>7. А. А. Фет «Это утро, радость эта».</w:t>
      </w:r>
    </w:p>
    <w:p w:rsidR="008F7746" w:rsidRPr="000968EE" w:rsidRDefault="008F7746" w:rsidP="008F7746">
      <w:pPr>
        <w:rPr>
          <w:color w:val="000000"/>
        </w:rPr>
      </w:pPr>
      <w:r w:rsidRPr="000968EE">
        <w:rPr>
          <w:color w:val="000000"/>
        </w:rPr>
        <w:t>8. М. Горький «Песня о Соколе» (прозаический отрывок).</w:t>
      </w:r>
    </w:p>
    <w:p w:rsidR="008F7746" w:rsidRPr="000968EE" w:rsidRDefault="008F7746" w:rsidP="008F7746">
      <w:pPr>
        <w:rPr>
          <w:color w:val="000000"/>
        </w:rPr>
      </w:pPr>
      <w:r w:rsidRPr="000968EE">
        <w:rPr>
          <w:color w:val="000000"/>
        </w:rPr>
        <w:t>9. М. И. Цветаева «Красною кистью».</w:t>
      </w:r>
    </w:p>
    <w:p w:rsidR="008F7746" w:rsidRPr="000968EE" w:rsidRDefault="008F7746" w:rsidP="008F7746">
      <w:r w:rsidRPr="000968EE">
        <w:rPr>
          <w:color w:val="000000"/>
        </w:rPr>
        <w:t xml:space="preserve">10. </w:t>
      </w:r>
      <w:r w:rsidRPr="000968EE">
        <w:t>С. А. Есенин «Нивы сжаты».</w:t>
      </w:r>
    </w:p>
    <w:p w:rsidR="00385C0E" w:rsidRDefault="008F7746" w:rsidP="008F7746">
      <w:r w:rsidRPr="000968EE">
        <w:t>11</w:t>
      </w:r>
      <w:r w:rsidR="0087746C">
        <w:t>. Н. М. Рубцов «Зимняя дорога».</w:t>
      </w:r>
    </w:p>
    <w:p w:rsidR="0087746C" w:rsidRPr="00FF6C06" w:rsidRDefault="0087746C" w:rsidP="008F7746"/>
    <w:p w:rsidR="008F7746" w:rsidRPr="003B6ED8" w:rsidRDefault="00AE0D5B" w:rsidP="003B6ED8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Планируемые результаты освоения</w:t>
      </w:r>
      <w:r w:rsidR="00892102">
        <w:rPr>
          <w:b/>
          <w:bCs/>
          <w:color w:val="000000"/>
        </w:rPr>
        <w:t xml:space="preserve"> предмет</w:t>
      </w:r>
      <w:r w:rsidR="009E1D89">
        <w:rPr>
          <w:b/>
          <w:bCs/>
          <w:color w:val="000000"/>
        </w:rPr>
        <w:t>а</w:t>
      </w:r>
    </w:p>
    <w:p w:rsidR="008F7746" w:rsidRPr="008F7746" w:rsidRDefault="008F7746" w:rsidP="008F7746">
      <w:pPr>
        <w:widowControl/>
        <w:shd w:val="clear" w:color="auto" w:fill="FFFFFF"/>
        <w:suppressAutoHyphens w:val="0"/>
        <w:rPr>
          <w:rFonts w:ascii="Calibri" w:eastAsia="Times New Roman" w:hAnsi="Calibri" w:cs="Times New Roman"/>
          <w:b/>
          <w:kern w:val="0"/>
          <w:sz w:val="22"/>
          <w:szCs w:val="22"/>
          <w:lang w:eastAsia="ru-RU" w:bidi="ar-SA"/>
        </w:rPr>
      </w:pPr>
      <w:r w:rsidRPr="00445CDF">
        <w:rPr>
          <w:rFonts w:eastAsia="Times New Roman" w:cs="Times New Roman"/>
          <w:b/>
          <w:i/>
          <w:iCs/>
          <w:kern w:val="0"/>
          <w:lang w:eastAsia="ru-RU" w:bidi="ar-SA"/>
        </w:rPr>
        <w:t>Выпускник должен научиться:</w:t>
      </w:r>
    </w:p>
    <w:p w:rsidR="008F7746" w:rsidRPr="008F7746" w:rsidRDefault="008F7746" w:rsidP="008F7746">
      <w:pPr>
        <w:widowControl/>
        <w:numPr>
          <w:ilvl w:val="0"/>
          <w:numId w:val="18"/>
        </w:numPr>
        <w:shd w:val="clear" w:color="auto" w:fill="FFFFFF"/>
        <w:suppressAutoHyphens w:val="0"/>
        <w:spacing w:before="30" w:after="30"/>
        <w:rPr>
          <w:rFonts w:ascii="Calibri" w:eastAsia="Times New Roman" w:hAnsi="Calibri" w:cs="Arial"/>
          <w:kern w:val="0"/>
          <w:sz w:val="22"/>
          <w:szCs w:val="22"/>
          <w:lang w:eastAsia="ru-RU" w:bidi="ar-SA"/>
        </w:rPr>
      </w:pPr>
      <w:r w:rsidRPr="008F7746">
        <w:rPr>
          <w:rFonts w:eastAsia="Times New Roman" w:cs="Times New Roman"/>
          <w:kern w:val="0"/>
          <w:lang w:eastAsia="ru-RU" w:bidi="ar-SA"/>
        </w:rPr>
        <w:t>получить достаточно прочные навыки  осознанного, правильного и выразительного  чтения;</w:t>
      </w:r>
    </w:p>
    <w:p w:rsidR="008F7746" w:rsidRPr="008F7746" w:rsidRDefault="008F7746" w:rsidP="008F7746">
      <w:pPr>
        <w:widowControl/>
        <w:numPr>
          <w:ilvl w:val="0"/>
          <w:numId w:val="18"/>
        </w:numPr>
        <w:shd w:val="clear" w:color="auto" w:fill="FFFFFF"/>
        <w:suppressAutoHyphens w:val="0"/>
        <w:spacing w:before="30" w:after="30"/>
        <w:rPr>
          <w:rFonts w:ascii="Calibri" w:eastAsia="Times New Roman" w:hAnsi="Calibri" w:cs="Arial"/>
          <w:kern w:val="0"/>
          <w:sz w:val="22"/>
          <w:szCs w:val="22"/>
          <w:lang w:eastAsia="ru-RU" w:bidi="ar-SA"/>
        </w:rPr>
      </w:pPr>
      <w:r w:rsidRPr="008F7746">
        <w:rPr>
          <w:rFonts w:eastAsia="Times New Roman" w:cs="Times New Roman"/>
          <w:kern w:val="0"/>
          <w:lang w:eastAsia="ru-RU" w:bidi="ar-SA"/>
        </w:rPr>
        <w:t>научиться  правильно и последовательно излагать свои мысли в устной и письменной форме;</w:t>
      </w:r>
    </w:p>
    <w:p w:rsidR="008F7746" w:rsidRPr="008F7746" w:rsidRDefault="008F7746" w:rsidP="008F7746">
      <w:pPr>
        <w:widowControl/>
        <w:numPr>
          <w:ilvl w:val="0"/>
          <w:numId w:val="18"/>
        </w:numPr>
        <w:shd w:val="clear" w:color="auto" w:fill="FFFFFF"/>
        <w:suppressAutoHyphens w:val="0"/>
        <w:spacing w:before="30" w:after="30"/>
        <w:rPr>
          <w:rFonts w:ascii="Calibri" w:eastAsia="Times New Roman" w:hAnsi="Calibri" w:cs="Arial"/>
          <w:kern w:val="0"/>
          <w:sz w:val="22"/>
          <w:szCs w:val="22"/>
          <w:lang w:eastAsia="ru-RU" w:bidi="ar-SA"/>
        </w:rPr>
      </w:pPr>
      <w:r w:rsidRPr="008F7746">
        <w:rPr>
          <w:rFonts w:eastAsia="Times New Roman" w:cs="Times New Roman"/>
          <w:kern w:val="0"/>
          <w:lang w:eastAsia="ru-RU" w:bidi="ar-SA"/>
        </w:rPr>
        <w:t xml:space="preserve">быть социально адаптированными в плане общего развития и </w:t>
      </w:r>
      <w:proofErr w:type="spellStart"/>
      <w:r w:rsidRPr="008F7746">
        <w:rPr>
          <w:rFonts w:eastAsia="Times New Roman" w:cs="Times New Roman"/>
          <w:kern w:val="0"/>
          <w:lang w:eastAsia="ru-RU" w:bidi="ar-SA"/>
        </w:rPr>
        <w:t>сформированности</w:t>
      </w:r>
      <w:proofErr w:type="spellEnd"/>
      <w:r w:rsidRPr="008F7746">
        <w:rPr>
          <w:rFonts w:eastAsia="Times New Roman" w:cs="Times New Roman"/>
          <w:kern w:val="0"/>
          <w:lang w:eastAsia="ru-RU" w:bidi="ar-SA"/>
        </w:rPr>
        <w:t xml:space="preserve"> нравственных качеств.</w:t>
      </w:r>
    </w:p>
    <w:p w:rsidR="008F7746" w:rsidRPr="008F7746" w:rsidRDefault="008F7746" w:rsidP="008F7746">
      <w:pPr>
        <w:widowControl/>
        <w:shd w:val="clear" w:color="auto" w:fill="FFFFFF"/>
        <w:suppressAutoHyphens w:val="0"/>
        <w:rPr>
          <w:rFonts w:ascii="Calibri" w:eastAsia="Times New Roman" w:hAnsi="Calibri" w:cs="Times New Roman"/>
          <w:kern w:val="0"/>
          <w:sz w:val="22"/>
          <w:szCs w:val="22"/>
          <w:lang w:eastAsia="ru-RU" w:bidi="ar-SA"/>
        </w:rPr>
      </w:pPr>
      <w:r w:rsidRPr="008F7746">
        <w:rPr>
          <w:rFonts w:eastAsia="Times New Roman" w:cs="Times New Roman"/>
          <w:kern w:val="0"/>
          <w:u w:val="single"/>
          <w:lang w:eastAsia="ru-RU" w:bidi="ar-SA"/>
        </w:rPr>
        <w:t>Основные требования к знаниям и умениям учащихся</w:t>
      </w:r>
    </w:p>
    <w:p w:rsidR="008F7746" w:rsidRPr="008F7746" w:rsidRDefault="00445CDF" w:rsidP="008F7746">
      <w:pPr>
        <w:widowControl/>
        <w:shd w:val="clear" w:color="auto" w:fill="FFFFFF"/>
        <w:suppressAutoHyphens w:val="0"/>
        <w:rPr>
          <w:rFonts w:ascii="Calibri" w:eastAsia="Times New Roman" w:hAnsi="Calibri" w:cs="Times New Roman"/>
          <w:b/>
          <w:kern w:val="0"/>
          <w:sz w:val="22"/>
          <w:szCs w:val="22"/>
          <w:lang w:eastAsia="ru-RU" w:bidi="ar-SA"/>
        </w:rPr>
      </w:pPr>
      <w:r w:rsidRPr="00445CDF">
        <w:rPr>
          <w:rFonts w:eastAsia="Times New Roman" w:cs="Times New Roman"/>
          <w:b/>
          <w:i/>
          <w:iCs/>
          <w:kern w:val="0"/>
          <w:lang w:eastAsia="ru-RU" w:bidi="ar-SA"/>
        </w:rPr>
        <w:t>Выпускник</w:t>
      </w:r>
      <w:r w:rsidR="008F7746" w:rsidRPr="00445CDF">
        <w:rPr>
          <w:rFonts w:eastAsia="Times New Roman" w:cs="Times New Roman"/>
          <w:b/>
          <w:i/>
          <w:iCs/>
          <w:kern w:val="0"/>
          <w:lang w:eastAsia="ru-RU" w:bidi="ar-SA"/>
        </w:rPr>
        <w:t xml:space="preserve"> должен уметь:</w:t>
      </w:r>
    </w:p>
    <w:p w:rsidR="008F7746" w:rsidRPr="008F7746" w:rsidRDefault="008F7746" w:rsidP="008F7746">
      <w:pPr>
        <w:widowControl/>
        <w:numPr>
          <w:ilvl w:val="0"/>
          <w:numId w:val="19"/>
        </w:numPr>
        <w:shd w:val="clear" w:color="auto" w:fill="FFFFFF"/>
        <w:suppressAutoHyphens w:val="0"/>
        <w:spacing w:before="30" w:after="30"/>
        <w:rPr>
          <w:rFonts w:ascii="Calibri" w:eastAsia="Times New Roman" w:hAnsi="Calibri" w:cs="Arial"/>
          <w:kern w:val="0"/>
          <w:sz w:val="22"/>
          <w:szCs w:val="22"/>
          <w:lang w:eastAsia="ru-RU" w:bidi="ar-SA"/>
        </w:rPr>
      </w:pPr>
      <w:r w:rsidRPr="008F7746">
        <w:rPr>
          <w:rFonts w:eastAsia="Times New Roman" w:cs="Times New Roman"/>
          <w:kern w:val="0"/>
          <w:lang w:eastAsia="ru-RU" w:bidi="ar-SA"/>
        </w:rPr>
        <w:t>Читать вслух и про себя доступные по содержанию тексты, правильно отвечать на вопросы;</w:t>
      </w:r>
    </w:p>
    <w:p w:rsidR="008F7746" w:rsidRPr="008F7746" w:rsidRDefault="008F7746" w:rsidP="008F7746">
      <w:pPr>
        <w:widowControl/>
        <w:numPr>
          <w:ilvl w:val="0"/>
          <w:numId w:val="19"/>
        </w:numPr>
        <w:shd w:val="clear" w:color="auto" w:fill="FFFFFF"/>
        <w:suppressAutoHyphens w:val="0"/>
        <w:spacing w:before="30" w:after="30"/>
        <w:rPr>
          <w:rFonts w:ascii="Calibri" w:eastAsia="Times New Roman" w:hAnsi="Calibri" w:cs="Arial"/>
          <w:kern w:val="0"/>
          <w:sz w:val="22"/>
          <w:szCs w:val="22"/>
          <w:lang w:eastAsia="ru-RU" w:bidi="ar-SA"/>
        </w:rPr>
      </w:pPr>
      <w:r w:rsidRPr="008F7746">
        <w:rPr>
          <w:rFonts w:eastAsia="Times New Roman" w:cs="Times New Roman"/>
          <w:kern w:val="0"/>
          <w:lang w:eastAsia="ru-RU" w:bidi="ar-SA"/>
        </w:rPr>
        <w:t>Участвовать в анализе произведения;</w:t>
      </w:r>
    </w:p>
    <w:p w:rsidR="008F7746" w:rsidRPr="008F7746" w:rsidRDefault="008F7746" w:rsidP="008F7746">
      <w:pPr>
        <w:widowControl/>
        <w:numPr>
          <w:ilvl w:val="0"/>
          <w:numId w:val="19"/>
        </w:numPr>
        <w:shd w:val="clear" w:color="auto" w:fill="FFFFFF"/>
        <w:suppressAutoHyphens w:val="0"/>
        <w:spacing w:before="30" w:after="30"/>
        <w:rPr>
          <w:rFonts w:ascii="Calibri" w:eastAsia="Times New Roman" w:hAnsi="Calibri" w:cs="Arial"/>
          <w:kern w:val="0"/>
          <w:sz w:val="22"/>
          <w:szCs w:val="22"/>
          <w:lang w:eastAsia="ru-RU" w:bidi="ar-SA"/>
        </w:rPr>
      </w:pPr>
      <w:r w:rsidRPr="008F7746">
        <w:rPr>
          <w:rFonts w:eastAsia="Times New Roman" w:cs="Times New Roman"/>
          <w:kern w:val="0"/>
          <w:lang w:eastAsia="ru-RU" w:bidi="ar-SA"/>
        </w:rPr>
        <w:t>Выбирать из данных заглавия к выделенным частям;</w:t>
      </w:r>
    </w:p>
    <w:p w:rsidR="008F7746" w:rsidRPr="008F7746" w:rsidRDefault="008F7746" w:rsidP="008F7746">
      <w:pPr>
        <w:widowControl/>
        <w:numPr>
          <w:ilvl w:val="0"/>
          <w:numId w:val="19"/>
        </w:numPr>
        <w:shd w:val="clear" w:color="auto" w:fill="FFFFFF"/>
        <w:suppressAutoHyphens w:val="0"/>
        <w:spacing w:before="30" w:after="30"/>
        <w:rPr>
          <w:rFonts w:ascii="Calibri" w:eastAsia="Times New Roman" w:hAnsi="Calibri" w:cs="Arial"/>
          <w:kern w:val="0"/>
          <w:sz w:val="22"/>
          <w:szCs w:val="22"/>
          <w:lang w:eastAsia="ru-RU" w:bidi="ar-SA"/>
        </w:rPr>
      </w:pPr>
      <w:r w:rsidRPr="008F7746">
        <w:rPr>
          <w:rFonts w:eastAsia="Times New Roman" w:cs="Times New Roman"/>
          <w:kern w:val="0"/>
          <w:lang w:eastAsia="ru-RU" w:bidi="ar-SA"/>
        </w:rPr>
        <w:t>Пересказывать доступный текст и отдельные его части по плану;</w:t>
      </w:r>
    </w:p>
    <w:p w:rsidR="008F7746" w:rsidRPr="008F7746" w:rsidRDefault="008F7746" w:rsidP="008F7746">
      <w:pPr>
        <w:widowControl/>
        <w:numPr>
          <w:ilvl w:val="0"/>
          <w:numId w:val="20"/>
        </w:numPr>
        <w:shd w:val="clear" w:color="auto" w:fill="FFFFFF"/>
        <w:suppressAutoHyphens w:val="0"/>
        <w:spacing w:before="30" w:after="30"/>
        <w:ind w:left="758"/>
        <w:rPr>
          <w:rFonts w:ascii="Calibri" w:eastAsia="Times New Roman" w:hAnsi="Calibri" w:cs="Arial"/>
          <w:kern w:val="0"/>
          <w:sz w:val="22"/>
          <w:szCs w:val="22"/>
          <w:lang w:eastAsia="ru-RU" w:bidi="ar-SA"/>
        </w:rPr>
      </w:pPr>
      <w:proofErr w:type="gramStart"/>
      <w:r w:rsidRPr="008F7746">
        <w:rPr>
          <w:rFonts w:eastAsia="Times New Roman" w:cs="Times New Roman"/>
          <w:kern w:val="0"/>
          <w:lang w:eastAsia="ru-RU" w:bidi="ar-SA"/>
        </w:rPr>
        <w:t>Высказывать свое отношение</w:t>
      </w:r>
      <w:proofErr w:type="gramEnd"/>
      <w:r w:rsidRPr="008F7746">
        <w:rPr>
          <w:rFonts w:eastAsia="Times New Roman" w:cs="Times New Roman"/>
          <w:kern w:val="0"/>
          <w:lang w:eastAsia="ru-RU" w:bidi="ar-SA"/>
        </w:rPr>
        <w:t xml:space="preserve"> к поступкам действующих лиц и событиям;</w:t>
      </w:r>
    </w:p>
    <w:p w:rsidR="008F7746" w:rsidRPr="008F7746" w:rsidRDefault="008F7746" w:rsidP="008F7746">
      <w:pPr>
        <w:widowControl/>
        <w:numPr>
          <w:ilvl w:val="0"/>
          <w:numId w:val="20"/>
        </w:numPr>
        <w:shd w:val="clear" w:color="auto" w:fill="FFFFFF"/>
        <w:suppressAutoHyphens w:val="0"/>
        <w:spacing w:before="30" w:after="30"/>
        <w:ind w:left="758"/>
        <w:rPr>
          <w:rFonts w:ascii="Calibri" w:eastAsia="Times New Roman" w:hAnsi="Calibri" w:cs="Arial"/>
          <w:kern w:val="0"/>
          <w:sz w:val="22"/>
          <w:szCs w:val="22"/>
          <w:lang w:eastAsia="ru-RU" w:bidi="ar-SA"/>
        </w:rPr>
      </w:pPr>
      <w:r w:rsidRPr="008F7746">
        <w:rPr>
          <w:rFonts w:eastAsia="Times New Roman" w:cs="Times New Roman"/>
          <w:kern w:val="0"/>
          <w:lang w:eastAsia="ru-RU" w:bidi="ar-SA"/>
        </w:rPr>
        <w:t>Учить стихотворения наизусть;</w:t>
      </w:r>
    </w:p>
    <w:p w:rsidR="008F7746" w:rsidRPr="008F7746" w:rsidRDefault="008F7746" w:rsidP="008F7746">
      <w:pPr>
        <w:widowControl/>
        <w:numPr>
          <w:ilvl w:val="0"/>
          <w:numId w:val="20"/>
        </w:numPr>
        <w:shd w:val="clear" w:color="auto" w:fill="FFFFFF"/>
        <w:suppressAutoHyphens w:val="0"/>
        <w:spacing w:before="30" w:after="30"/>
        <w:ind w:left="758"/>
        <w:rPr>
          <w:rFonts w:ascii="Calibri" w:eastAsia="Times New Roman" w:hAnsi="Calibri" w:cs="Arial"/>
          <w:kern w:val="0"/>
          <w:sz w:val="22"/>
          <w:szCs w:val="22"/>
          <w:lang w:eastAsia="ru-RU" w:bidi="ar-SA"/>
        </w:rPr>
      </w:pPr>
      <w:r w:rsidRPr="008F7746">
        <w:rPr>
          <w:rFonts w:eastAsia="Times New Roman" w:cs="Times New Roman"/>
          <w:kern w:val="0"/>
          <w:lang w:eastAsia="ru-RU" w:bidi="ar-SA"/>
        </w:rPr>
        <w:t>Выполнять посильные задания по прочитанному тексту.</w:t>
      </w:r>
    </w:p>
    <w:p w:rsidR="008F7746" w:rsidRPr="008F7746" w:rsidRDefault="00445CDF" w:rsidP="008F7746">
      <w:pPr>
        <w:widowControl/>
        <w:shd w:val="clear" w:color="auto" w:fill="FFFFFF"/>
        <w:suppressAutoHyphens w:val="0"/>
        <w:rPr>
          <w:rFonts w:ascii="Calibri" w:eastAsia="Times New Roman" w:hAnsi="Calibri" w:cs="Times New Roman"/>
          <w:b/>
          <w:kern w:val="0"/>
          <w:sz w:val="22"/>
          <w:szCs w:val="22"/>
          <w:lang w:eastAsia="ru-RU" w:bidi="ar-SA"/>
        </w:rPr>
      </w:pPr>
      <w:r w:rsidRPr="00445CDF">
        <w:rPr>
          <w:rFonts w:eastAsia="Times New Roman" w:cs="Times New Roman"/>
          <w:b/>
          <w:i/>
          <w:iCs/>
          <w:kern w:val="0"/>
          <w:lang w:eastAsia="ru-RU" w:bidi="ar-SA"/>
        </w:rPr>
        <w:t>Выпускник</w:t>
      </w:r>
      <w:r w:rsidR="008F7746" w:rsidRPr="00445CDF">
        <w:rPr>
          <w:rFonts w:eastAsia="Times New Roman" w:cs="Times New Roman"/>
          <w:b/>
          <w:i/>
          <w:iCs/>
          <w:kern w:val="0"/>
          <w:lang w:eastAsia="ru-RU" w:bidi="ar-SA"/>
        </w:rPr>
        <w:t xml:space="preserve"> должен  знать:</w:t>
      </w:r>
    </w:p>
    <w:p w:rsidR="008F7746" w:rsidRPr="008F7746" w:rsidRDefault="008F7746" w:rsidP="008F7746">
      <w:pPr>
        <w:widowControl/>
        <w:numPr>
          <w:ilvl w:val="0"/>
          <w:numId w:val="21"/>
        </w:numPr>
        <w:shd w:val="clear" w:color="auto" w:fill="FFFFFF"/>
        <w:suppressAutoHyphens w:val="0"/>
        <w:spacing w:before="30" w:after="30"/>
        <w:rPr>
          <w:rFonts w:ascii="Calibri" w:eastAsia="Times New Roman" w:hAnsi="Calibri" w:cs="Arial"/>
          <w:kern w:val="0"/>
          <w:sz w:val="22"/>
          <w:szCs w:val="22"/>
          <w:lang w:eastAsia="ru-RU" w:bidi="ar-SA"/>
        </w:rPr>
      </w:pPr>
      <w:r w:rsidRPr="008F7746">
        <w:rPr>
          <w:rFonts w:eastAsia="Times New Roman" w:cs="Times New Roman"/>
          <w:kern w:val="0"/>
          <w:lang w:eastAsia="ru-RU" w:bidi="ar-SA"/>
        </w:rPr>
        <w:t>краткое содержание некоторых художественных текстов.</w:t>
      </w:r>
    </w:p>
    <w:p w:rsidR="00445CDF" w:rsidRPr="003B6ED8" w:rsidRDefault="008F7746" w:rsidP="003B6ED8">
      <w:pPr>
        <w:widowControl/>
        <w:shd w:val="clear" w:color="auto" w:fill="FFFFFF"/>
        <w:suppressAutoHyphens w:val="0"/>
        <w:rPr>
          <w:rFonts w:ascii="Calibri" w:eastAsia="Times New Roman" w:hAnsi="Calibri" w:cs="Times New Roman"/>
          <w:kern w:val="0"/>
          <w:sz w:val="22"/>
          <w:szCs w:val="22"/>
          <w:lang w:eastAsia="ru-RU" w:bidi="ar-SA"/>
        </w:rPr>
      </w:pPr>
      <w:r w:rsidRPr="008F7746">
        <w:rPr>
          <w:rFonts w:eastAsia="Times New Roman" w:cs="Times New Roman"/>
          <w:kern w:val="0"/>
          <w:lang w:eastAsia="ru-RU" w:bidi="ar-SA"/>
        </w:rPr>
        <w:t>Норма техники чтения -  </w:t>
      </w:r>
      <w:r w:rsidRPr="008F7746">
        <w:rPr>
          <w:rFonts w:eastAsia="Times New Roman" w:cs="Times New Roman"/>
          <w:b/>
          <w:bCs/>
          <w:kern w:val="0"/>
          <w:lang w:eastAsia="ru-RU" w:bidi="ar-SA"/>
        </w:rPr>
        <w:t>90-100</w:t>
      </w:r>
      <w:r w:rsidRPr="008F7746">
        <w:rPr>
          <w:rFonts w:eastAsia="Times New Roman" w:cs="Times New Roman"/>
          <w:kern w:val="0"/>
          <w:lang w:eastAsia="ru-RU" w:bidi="ar-SA"/>
        </w:rPr>
        <w:t> слов в минуту.</w:t>
      </w:r>
    </w:p>
    <w:p w:rsidR="00B53AB4" w:rsidRDefault="00B53AB4" w:rsidP="008D5C55">
      <w:pPr>
        <w:jc w:val="center"/>
        <w:rPr>
          <w:b/>
        </w:rPr>
      </w:pPr>
    </w:p>
    <w:p w:rsidR="00AE0D5B" w:rsidRPr="003B6ED8" w:rsidRDefault="00D4590C" w:rsidP="003B6ED8">
      <w:pPr>
        <w:jc w:val="center"/>
        <w:rPr>
          <w:b/>
        </w:rPr>
      </w:pPr>
      <w:r w:rsidRPr="005B50EA">
        <w:rPr>
          <w:b/>
        </w:rPr>
        <w:t>Перечень учебно-методического обеспечения.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color w:val="333333"/>
          <w:shd w:val="clear" w:color="auto" w:fill="FFFFFF"/>
        </w:rPr>
        <w:t xml:space="preserve"> </w:t>
      </w:r>
      <w:r>
        <w:rPr>
          <w:lang w:eastAsia="ar-SA"/>
        </w:rPr>
        <w:t>1.</w:t>
      </w:r>
      <w:r w:rsidRPr="000968EE">
        <w:rPr>
          <w:lang w:eastAsia="ar-SA"/>
        </w:rPr>
        <w:t>Учебно – методическое пособие:  Шишкова М.И. Развитие речи на уроках литературного чтения в старших классах специальных (коррекционных) образовательных школ VIII вида.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t>2. Пушкин А. С. Полное собрание сочинений в 10-ти т. – Л., 1997.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t>3.Лотман Ю.М. А.С.Пушкин: Биография писателя. Л., 1982.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t>4. Бородин С. М. , Бородина В. А. “Учим читать”.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t xml:space="preserve">5. </w:t>
      </w:r>
      <w:proofErr w:type="spellStart"/>
      <w:r w:rsidRPr="000968EE">
        <w:rPr>
          <w:lang w:eastAsia="ar-SA"/>
        </w:rPr>
        <w:t>Н.В.Чудакова</w:t>
      </w:r>
      <w:proofErr w:type="spellEnd"/>
      <w:r w:rsidRPr="000968EE">
        <w:rPr>
          <w:lang w:eastAsia="ar-SA"/>
        </w:rPr>
        <w:t>. Я познаю мир. Детская энциклопедия. Литература. – М., АСТ-ЛТД, 1997.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t xml:space="preserve">6. Н.С.Шер. Рассказы о русских писателях. – М., </w:t>
      </w:r>
      <w:proofErr w:type="spellStart"/>
      <w:r w:rsidRPr="000968EE">
        <w:rPr>
          <w:lang w:eastAsia="ar-SA"/>
        </w:rPr>
        <w:t>Детгиз</w:t>
      </w:r>
      <w:proofErr w:type="spellEnd"/>
      <w:r w:rsidRPr="000968EE">
        <w:rPr>
          <w:lang w:eastAsia="ar-SA"/>
        </w:rPr>
        <w:t>, 1960.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t xml:space="preserve">7. </w:t>
      </w:r>
      <w:proofErr w:type="spellStart"/>
      <w:r w:rsidRPr="000968EE">
        <w:rPr>
          <w:lang w:eastAsia="ar-SA"/>
        </w:rPr>
        <w:t>Я.А.Чернявская</w:t>
      </w:r>
      <w:proofErr w:type="spellEnd"/>
      <w:r w:rsidRPr="000968EE">
        <w:rPr>
          <w:lang w:eastAsia="ar-SA"/>
        </w:rPr>
        <w:t xml:space="preserve">, </w:t>
      </w:r>
      <w:proofErr w:type="spellStart"/>
      <w:r w:rsidRPr="000968EE">
        <w:rPr>
          <w:lang w:eastAsia="ar-SA"/>
        </w:rPr>
        <w:t>Г.В.Регушевская</w:t>
      </w:r>
      <w:proofErr w:type="spellEnd"/>
      <w:r w:rsidRPr="000968EE">
        <w:rPr>
          <w:lang w:eastAsia="ar-SA"/>
        </w:rPr>
        <w:t>. Детская литература. Хрестоматия. – М., «Просвещение», 1987.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t>8. Липкина А.И. Работа над устной речью учащихся. М., 1993.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t>9. Ушакова О.Д. Пословицы, поговорки, стихи</w:t>
      </w:r>
      <w:proofErr w:type="gramStart"/>
      <w:r w:rsidRPr="000968EE">
        <w:rPr>
          <w:lang w:eastAsia="ar-SA"/>
        </w:rPr>
        <w:t xml:space="preserve"> :</w:t>
      </w:r>
      <w:proofErr w:type="gramEnd"/>
      <w:r w:rsidRPr="000968EE">
        <w:rPr>
          <w:lang w:eastAsia="ar-SA"/>
        </w:rPr>
        <w:t xml:space="preserve"> Справочник школьника. – СПб, 2008.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t>10. Яковлева В.И. Слово о словарном слове. – М., 1989.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t xml:space="preserve">11. </w:t>
      </w:r>
      <w:proofErr w:type="spellStart"/>
      <w:r w:rsidRPr="000968EE">
        <w:rPr>
          <w:lang w:eastAsia="ar-SA"/>
        </w:rPr>
        <w:t>Зименкова</w:t>
      </w:r>
      <w:proofErr w:type="spellEnd"/>
      <w:r w:rsidRPr="000968EE">
        <w:rPr>
          <w:lang w:eastAsia="ar-SA"/>
        </w:rPr>
        <w:t xml:space="preserve"> Л.В. Большая книга загадок. – М., 2008.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lastRenderedPageBreak/>
        <w:t>12.Толковый словарь русского языка - С.И.Ожегов, Н.Ю.Шведова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t xml:space="preserve">13.М. Ю. Лермонтов в воспоминаниях современников. М.: </w:t>
      </w:r>
      <w:proofErr w:type="spellStart"/>
      <w:r w:rsidRPr="000968EE">
        <w:rPr>
          <w:lang w:eastAsia="ar-SA"/>
        </w:rPr>
        <w:t>Худож</w:t>
      </w:r>
      <w:proofErr w:type="spellEnd"/>
      <w:r w:rsidRPr="000968EE">
        <w:rPr>
          <w:lang w:eastAsia="ar-SA"/>
        </w:rPr>
        <w:t>. лит. 1989.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t>14. Громов М.П. Книга о Чехове. – М., 1989.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t>15. Воронов В. А. Юность Шолохова: Страницы биографии писателя. — Ростов н</w:t>
      </w:r>
      <w:proofErr w:type="gramStart"/>
      <w:r w:rsidRPr="000968EE">
        <w:rPr>
          <w:lang w:eastAsia="ar-SA"/>
        </w:rPr>
        <w:t>/Д</w:t>
      </w:r>
      <w:proofErr w:type="gramEnd"/>
      <w:r w:rsidRPr="000968EE">
        <w:rPr>
          <w:lang w:eastAsia="ar-SA"/>
        </w:rPr>
        <w:t>: Кн. изд-во, 1985.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t>16. Поурочные разработки по русской литературе 20 века Н.В. Егорова, И.В. Золотарёва. Издание 2-е, исправленное и дополненное. Москва «ВАКО», 2003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t xml:space="preserve"> 17. Коровин, В.И. Басни Ивана Крылова: В помощь преподавателям, старшеклассникам – М.: Изд-во МГУ, 1997.</w:t>
      </w:r>
    </w:p>
    <w:p w:rsidR="00445CDF" w:rsidRPr="000968EE" w:rsidRDefault="00445CDF" w:rsidP="00445CDF">
      <w:pPr>
        <w:rPr>
          <w:lang w:eastAsia="ar-SA"/>
        </w:rPr>
      </w:pPr>
      <w:r w:rsidRPr="000968EE">
        <w:rPr>
          <w:lang w:eastAsia="ar-SA"/>
        </w:rPr>
        <w:t>18.</w:t>
      </w:r>
      <w:r>
        <w:rPr>
          <w:lang w:eastAsia="ar-SA"/>
        </w:rPr>
        <w:t xml:space="preserve">  </w:t>
      </w:r>
      <w:r w:rsidRPr="000968EE">
        <w:rPr>
          <w:lang w:eastAsia="ar-SA"/>
        </w:rPr>
        <w:t>Золотой сон души. О русской поэзии рубежа XIX-XX вв.: Людмила Смирнова — Санкт-Петербург, Водолей, 2009 г.</w:t>
      </w:r>
    </w:p>
    <w:p w:rsidR="00AE0D5B" w:rsidRDefault="00AE0D5B" w:rsidP="00AE0D5B">
      <w:pPr>
        <w:jc w:val="center"/>
        <w:rPr>
          <w:rFonts w:eastAsia="Times New Roman" w:cs="Times New Roman"/>
          <w:b/>
          <w:bCs/>
          <w:lang w:eastAsia="ru-RU"/>
        </w:rPr>
      </w:pPr>
    </w:p>
    <w:p w:rsidR="00AE0D5B" w:rsidRPr="003B6ED8" w:rsidRDefault="00AE0D5B" w:rsidP="003B6ED8">
      <w:pPr>
        <w:jc w:val="center"/>
        <w:rPr>
          <w:rFonts w:eastAsia="Times New Roman" w:cs="Times New Roman"/>
          <w:b/>
          <w:bCs/>
          <w:lang w:eastAsia="ru-RU"/>
        </w:rPr>
      </w:pPr>
      <w:r w:rsidRPr="001D4F94">
        <w:rPr>
          <w:rFonts w:eastAsia="Times New Roman" w:cs="Times New Roman"/>
          <w:b/>
          <w:bCs/>
          <w:lang w:eastAsia="ru-RU"/>
        </w:rPr>
        <w:t>С</w:t>
      </w:r>
      <w:r w:rsidR="003B6ED8">
        <w:rPr>
          <w:rFonts w:eastAsia="Times New Roman" w:cs="Times New Roman"/>
          <w:b/>
          <w:bCs/>
          <w:lang w:eastAsia="ru-RU"/>
        </w:rPr>
        <w:t>ловари</w:t>
      </w:r>
    </w:p>
    <w:p w:rsidR="00AE0D5B" w:rsidRPr="001D4F94" w:rsidRDefault="00AE0D5B" w:rsidP="0084212F">
      <w:pPr>
        <w:widowControl/>
        <w:numPr>
          <w:ilvl w:val="0"/>
          <w:numId w:val="7"/>
        </w:numPr>
        <w:ind w:left="0"/>
        <w:rPr>
          <w:rFonts w:cs="Times New Roman"/>
        </w:rPr>
      </w:pPr>
      <w:proofErr w:type="spellStart"/>
      <w:r w:rsidRPr="001D4F94">
        <w:rPr>
          <w:rFonts w:eastAsia="Times New Roman" w:cs="Times New Roman"/>
          <w:lang w:eastAsia="ru-RU"/>
        </w:rPr>
        <w:t>Грубер</w:t>
      </w:r>
      <w:proofErr w:type="spellEnd"/>
      <w:r w:rsidRPr="001D4F94">
        <w:rPr>
          <w:rFonts w:eastAsia="Times New Roman" w:cs="Times New Roman"/>
          <w:lang w:eastAsia="ru-RU"/>
        </w:rPr>
        <w:t xml:space="preserve"> Е.И. Этимологический словарь русского языка. – Москва: </w:t>
      </w:r>
      <w:proofErr w:type="spellStart"/>
      <w:r w:rsidRPr="001D4F94">
        <w:rPr>
          <w:rFonts w:eastAsia="Times New Roman" w:cs="Times New Roman"/>
          <w:lang w:eastAsia="ru-RU"/>
        </w:rPr>
        <w:t>Локид</w:t>
      </w:r>
      <w:proofErr w:type="spellEnd"/>
      <w:r w:rsidRPr="001D4F94">
        <w:rPr>
          <w:rFonts w:eastAsia="Times New Roman" w:cs="Times New Roman"/>
          <w:lang w:eastAsia="ru-RU"/>
        </w:rPr>
        <w:t>-Пресс, 2007.</w:t>
      </w:r>
    </w:p>
    <w:p w:rsidR="00AE0D5B" w:rsidRPr="001D4F94" w:rsidRDefault="00AE0D5B" w:rsidP="0084212F">
      <w:pPr>
        <w:widowControl/>
        <w:numPr>
          <w:ilvl w:val="0"/>
          <w:numId w:val="7"/>
        </w:numPr>
        <w:ind w:left="0"/>
        <w:rPr>
          <w:rFonts w:cs="Times New Roman"/>
        </w:rPr>
      </w:pPr>
      <w:proofErr w:type="spellStart"/>
      <w:r w:rsidRPr="001D4F94">
        <w:rPr>
          <w:rFonts w:eastAsia="Times New Roman" w:cs="Times New Roman"/>
          <w:lang w:eastAsia="ru-RU"/>
        </w:rPr>
        <w:t>Истрин</w:t>
      </w:r>
      <w:proofErr w:type="spellEnd"/>
      <w:r w:rsidRPr="001D4F94">
        <w:rPr>
          <w:rFonts w:eastAsia="Times New Roman" w:cs="Times New Roman"/>
          <w:lang w:eastAsia="ru-RU"/>
        </w:rPr>
        <w:t xml:space="preserve"> В.А. 1100 лет славянской азбуки. - М., 1963.</w:t>
      </w:r>
    </w:p>
    <w:p w:rsidR="00AE0D5B" w:rsidRPr="001D4F94" w:rsidRDefault="00AE0D5B" w:rsidP="0084212F">
      <w:pPr>
        <w:widowControl/>
        <w:numPr>
          <w:ilvl w:val="0"/>
          <w:numId w:val="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 xml:space="preserve">Крысин Л.П. Толковый словарь иноязычных слов. – М.: Просвещение, 1998. </w:t>
      </w:r>
    </w:p>
    <w:p w:rsidR="00AE0D5B" w:rsidRPr="001D4F94" w:rsidRDefault="00AE0D5B" w:rsidP="0084212F">
      <w:pPr>
        <w:widowControl/>
        <w:numPr>
          <w:ilvl w:val="0"/>
          <w:numId w:val="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Крысин Л.П. Школьный словарь иностранных слов. – М.: Просвещение, 1997.</w:t>
      </w:r>
    </w:p>
    <w:p w:rsidR="00AE0D5B" w:rsidRPr="001D4F94" w:rsidRDefault="00AE0D5B" w:rsidP="0084212F">
      <w:pPr>
        <w:widowControl/>
        <w:numPr>
          <w:ilvl w:val="0"/>
          <w:numId w:val="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Михайлова О.А. Орфоэпический словарь русского языка. - Екатеринбург: Фактория, 2006.</w:t>
      </w:r>
    </w:p>
    <w:p w:rsidR="00AE0D5B" w:rsidRPr="001D4F94" w:rsidRDefault="00AE0D5B" w:rsidP="0084212F">
      <w:pPr>
        <w:widowControl/>
        <w:numPr>
          <w:ilvl w:val="0"/>
          <w:numId w:val="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Ожегов С. И Толковый словарь русского языка.- М.: Просвещение, 2000.</w:t>
      </w:r>
    </w:p>
    <w:p w:rsidR="00AE0D5B" w:rsidRPr="001D4F94" w:rsidRDefault="00AE0D5B" w:rsidP="0084212F">
      <w:pPr>
        <w:widowControl/>
        <w:numPr>
          <w:ilvl w:val="0"/>
          <w:numId w:val="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Срезневский И.И. Словарь древнерусского языка. - М.: Книга, 1989.</w:t>
      </w:r>
    </w:p>
    <w:p w:rsidR="00AE0D5B" w:rsidRPr="001D4F94" w:rsidRDefault="00AE0D5B" w:rsidP="0084212F">
      <w:pPr>
        <w:widowControl/>
        <w:numPr>
          <w:ilvl w:val="0"/>
          <w:numId w:val="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 xml:space="preserve">Фасмер М. Этимологический словарь русского языка. В 4-х томах. – М.: </w:t>
      </w:r>
      <w:proofErr w:type="spellStart"/>
      <w:r w:rsidRPr="001D4F94">
        <w:rPr>
          <w:rFonts w:eastAsia="Times New Roman" w:cs="Times New Roman"/>
          <w:lang w:eastAsia="ru-RU"/>
        </w:rPr>
        <w:t>Астрель</w:t>
      </w:r>
      <w:proofErr w:type="spellEnd"/>
      <w:r w:rsidRPr="001D4F94">
        <w:rPr>
          <w:rFonts w:eastAsia="Times New Roman" w:cs="Times New Roman"/>
          <w:lang w:eastAsia="ru-RU"/>
        </w:rPr>
        <w:t>. АСТ, 2004.</w:t>
      </w:r>
    </w:p>
    <w:p w:rsidR="00AE0D5B" w:rsidRPr="001D4F94" w:rsidRDefault="00AE0D5B" w:rsidP="0084212F">
      <w:pPr>
        <w:widowControl/>
        <w:numPr>
          <w:ilvl w:val="0"/>
          <w:numId w:val="7"/>
        </w:numPr>
        <w:ind w:left="0"/>
        <w:rPr>
          <w:rFonts w:cs="Times New Roman"/>
        </w:rPr>
      </w:pPr>
      <w:r w:rsidRPr="001D4F94">
        <w:rPr>
          <w:rFonts w:eastAsia="Times New Roman" w:cs="Times New Roman"/>
          <w:lang w:eastAsia="ru-RU"/>
        </w:rPr>
        <w:t>Чернец Л.В. Школьный словарь литературоведческих терминов. – М.: Просвещение, 2005.</w:t>
      </w:r>
    </w:p>
    <w:p w:rsidR="00445CDF" w:rsidRPr="003B6ED8" w:rsidRDefault="00AE0D5B" w:rsidP="003B6ED8">
      <w:pPr>
        <w:widowControl/>
        <w:numPr>
          <w:ilvl w:val="0"/>
          <w:numId w:val="7"/>
        </w:numPr>
        <w:ind w:left="0"/>
        <w:rPr>
          <w:rFonts w:cs="Times New Roman"/>
        </w:rPr>
      </w:pPr>
      <w:proofErr w:type="spellStart"/>
      <w:r w:rsidRPr="001D4F94">
        <w:rPr>
          <w:rFonts w:eastAsia="Times New Roman" w:cs="Times New Roman"/>
          <w:lang w:eastAsia="ru-RU"/>
        </w:rPr>
        <w:t>Шанский</w:t>
      </w:r>
      <w:proofErr w:type="spellEnd"/>
      <w:r w:rsidRPr="001D4F94">
        <w:rPr>
          <w:rFonts w:eastAsia="Times New Roman" w:cs="Times New Roman"/>
          <w:lang w:eastAsia="ru-RU"/>
        </w:rPr>
        <w:t xml:space="preserve"> Н.М. Школьный фразеологический словарь русского языка. – М.: Дрофа, 2007.</w:t>
      </w:r>
    </w:p>
    <w:p w:rsidR="007743B6" w:rsidRDefault="007743B6" w:rsidP="00283E20">
      <w:pPr>
        <w:ind w:left="360"/>
        <w:jc w:val="center"/>
        <w:rPr>
          <w:b/>
        </w:rPr>
      </w:pPr>
    </w:p>
    <w:p w:rsidR="00AE0D5B" w:rsidRPr="00283E20" w:rsidRDefault="00AE0D5B" w:rsidP="00283E20">
      <w:pPr>
        <w:ind w:left="360"/>
        <w:jc w:val="center"/>
        <w:rPr>
          <w:b/>
        </w:rPr>
      </w:pPr>
      <w:r w:rsidRPr="00283E20">
        <w:rPr>
          <w:b/>
        </w:rPr>
        <w:t>Средства обучения</w:t>
      </w:r>
    </w:p>
    <w:p w:rsidR="00AE0D5B" w:rsidRPr="008D7E0B" w:rsidRDefault="00AE0D5B" w:rsidP="0084212F">
      <w:pPr>
        <w:pStyle w:val="a4"/>
        <w:numPr>
          <w:ilvl w:val="1"/>
          <w:numId w:val="7"/>
        </w:numPr>
      </w:pPr>
      <w:r w:rsidRPr="008D7E0B">
        <w:t>Портреты русских и зарубежных поэтов и писателей</w:t>
      </w:r>
    </w:p>
    <w:p w:rsidR="00AE0D5B" w:rsidRPr="008D7E0B" w:rsidRDefault="00AE0D5B" w:rsidP="0084212F">
      <w:pPr>
        <w:pStyle w:val="a4"/>
        <w:numPr>
          <w:ilvl w:val="1"/>
          <w:numId w:val="7"/>
        </w:numPr>
      </w:pPr>
      <w:r w:rsidRPr="008D7E0B">
        <w:t>Раздаточный материал по темам курса</w:t>
      </w:r>
    </w:p>
    <w:p w:rsidR="00AE0D5B" w:rsidRPr="008D7E0B" w:rsidRDefault="00AE0D5B" w:rsidP="0084212F">
      <w:pPr>
        <w:pStyle w:val="a4"/>
        <w:numPr>
          <w:ilvl w:val="1"/>
          <w:numId w:val="7"/>
        </w:numPr>
      </w:pPr>
      <w:r w:rsidRPr="008D7E0B">
        <w:t>Репродукции картин художников</w:t>
      </w:r>
    </w:p>
    <w:p w:rsidR="00AE0D5B" w:rsidRPr="0087746C" w:rsidRDefault="00AE0D5B" w:rsidP="00AE0D5B">
      <w:pPr>
        <w:pStyle w:val="a4"/>
        <w:numPr>
          <w:ilvl w:val="1"/>
          <w:numId w:val="7"/>
        </w:numPr>
      </w:pPr>
      <w:r w:rsidRPr="008D7E0B">
        <w:t>Экранные пособия</w:t>
      </w:r>
    </w:p>
    <w:p w:rsidR="00AE0D5B" w:rsidRPr="003B6ED8" w:rsidRDefault="00CC293F" w:rsidP="003B6ED8">
      <w:pPr>
        <w:pStyle w:val="a4"/>
        <w:jc w:val="center"/>
        <w:rPr>
          <w:b/>
        </w:rPr>
      </w:pPr>
      <w:r w:rsidRPr="00CC293F">
        <w:rPr>
          <w:b/>
        </w:rPr>
        <w:t>Интернет-ресурсы:</w:t>
      </w:r>
    </w:p>
    <w:p w:rsidR="00CC293F" w:rsidRPr="008D7E0B" w:rsidRDefault="00CC293F" w:rsidP="00CC293F">
      <w:pPr>
        <w:pStyle w:val="a4"/>
      </w:pPr>
      <w:r w:rsidRPr="008D7E0B">
        <w:rPr>
          <w:i/>
          <w:iCs/>
        </w:rPr>
        <w:t>Художественная литература:</w:t>
      </w:r>
    </w:p>
    <w:p w:rsidR="00CC293F" w:rsidRPr="008D7E0B" w:rsidRDefault="00CC293F" w:rsidP="0084212F">
      <w:pPr>
        <w:pStyle w:val="a4"/>
        <w:numPr>
          <w:ilvl w:val="0"/>
          <w:numId w:val="1"/>
        </w:numPr>
      </w:pPr>
      <w:r w:rsidRPr="008D7E0B">
        <w:t>http://www.rusfolk.chat.ru – Русский фольклор</w:t>
      </w:r>
    </w:p>
    <w:p w:rsidR="00CC293F" w:rsidRPr="008D7E0B" w:rsidRDefault="00CC293F" w:rsidP="0084212F">
      <w:pPr>
        <w:pStyle w:val="a4"/>
        <w:numPr>
          <w:ilvl w:val="0"/>
          <w:numId w:val="1"/>
        </w:numPr>
      </w:pPr>
      <w:r w:rsidRPr="008D7E0B">
        <w:t>http://www.pogovorka.com. – Пословицы и поговорки</w:t>
      </w:r>
    </w:p>
    <w:p w:rsidR="00CC293F" w:rsidRPr="008D7E0B" w:rsidRDefault="00CC293F" w:rsidP="0084212F">
      <w:pPr>
        <w:pStyle w:val="a4"/>
        <w:numPr>
          <w:ilvl w:val="0"/>
          <w:numId w:val="1"/>
        </w:numPr>
      </w:pPr>
      <w:r w:rsidRPr="008D7E0B">
        <w:t>http://www.klassika.ru – Библиотека классической русской литературы</w:t>
      </w:r>
    </w:p>
    <w:p w:rsidR="00CC293F" w:rsidRPr="0087746C" w:rsidRDefault="00CC293F" w:rsidP="0087746C">
      <w:pPr>
        <w:pStyle w:val="a4"/>
        <w:numPr>
          <w:ilvl w:val="0"/>
          <w:numId w:val="1"/>
        </w:numPr>
      </w:pPr>
      <w:r w:rsidRPr="008D7E0B">
        <w:t>http://www.ruthenia.ru – Русская поэзия 60-х годов</w:t>
      </w:r>
    </w:p>
    <w:p w:rsidR="00CC293F" w:rsidRPr="008D7E0B" w:rsidRDefault="00CC293F" w:rsidP="00CC293F">
      <w:pPr>
        <w:pStyle w:val="a4"/>
      </w:pPr>
      <w:r w:rsidRPr="008D7E0B">
        <w:rPr>
          <w:i/>
          <w:iCs/>
        </w:rPr>
        <w:t>Справочно-информационные и методические материалы:</w:t>
      </w:r>
    </w:p>
    <w:p w:rsidR="00CC293F" w:rsidRPr="008D7E0B" w:rsidRDefault="00CC293F" w:rsidP="0084212F">
      <w:pPr>
        <w:pStyle w:val="a4"/>
        <w:numPr>
          <w:ilvl w:val="0"/>
          <w:numId w:val="2"/>
        </w:numPr>
      </w:pPr>
      <w:r w:rsidRPr="008D7E0B">
        <w:t>http://www.rol.ru – Электронная версия журнала «Вопросы литературы»</w:t>
      </w:r>
    </w:p>
    <w:p w:rsidR="00CC293F" w:rsidRPr="008D7E0B" w:rsidRDefault="00CC293F" w:rsidP="0084212F">
      <w:pPr>
        <w:pStyle w:val="a4"/>
        <w:numPr>
          <w:ilvl w:val="0"/>
          <w:numId w:val="2"/>
        </w:numPr>
      </w:pPr>
      <w:r w:rsidRPr="008D7E0B">
        <w:t>http://www.1september.ru – Электронные версии газеты «Литература» (Приложение к «Первому сентября»)</w:t>
      </w:r>
    </w:p>
    <w:p w:rsidR="00CC293F" w:rsidRPr="008D7E0B" w:rsidRDefault="00CC293F" w:rsidP="0084212F">
      <w:pPr>
        <w:pStyle w:val="a4"/>
        <w:numPr>
          <w:ilvl w:val="0"/>
          <w:numId w:val="2"/>
        </w:numPr>
      </w:pPr>
      <w:r w:rsidRPr="008D7E0B">
        <w:t>http://center.fio.ru – Мастерская «В помощь учителю. Литература»</w:t>
      </w:r>
    </w:p>
    <w:p w:rsidR="00CC293F" w:rsidRPr="00CC293F" w:rsidRDefault="00CC293F" w:rsidP="0084212F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Универсальная энциклопедия. – Режим доступа: </w:t>
      </w:r>
      <w:hyperlink r:id="rId7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www.wikipedia.ru</w:t>
        </w:r>
      </w:hyperlink>
    </w:p>
    <w:p w:rsidR="00CC293F" w:rsidRPr="00CC293F" w:rsidRDefault="00CC293F" w:rsidP="0084212F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Универсальная энциклопедия «</w:t>
      </w:r>
      <w:proofErr w:type="spellStart"/>
      <w:r w:rsidRPr="00CC293F">
        <w:rPr>
          <w:rFonts w:eastAsia="Times New Roman" w:cs="Times New Roman"/>
          <w:color w:val="000000"/>
          <w:szCs w:val="24"/>
        </w:rPr>
        <w:t>Кругосвет</w:t>
      </w:r>
      <w:proofErr w:type="spellEnd"/>
      <w:r w:rsidRPr="00CC293F">
        <w:rPr>
          <w:rFonts w:eastAsia="Times New Roman" w:cs="Times New Roman"/>
          <w:color w:val="000000"/>
          <w:szCs w:val="24"/>
        </w:rPr>
        <w:t>». – Режим доступа: </w:t>
      </w:r>
      <w:hyperlink r:id="rId8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www.krugosvet.ru</w:t>
        </w:r>
      </w:hyperlink>
    </w:p>
    <w:p w:rsidR="00CC293F" w:rsidRPr="00CC293F" w:rsidRDefault="00CC293F" w:rsidP="0084212F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Фундаментальная электронная библиотека «Русская литература и фольклор». – Режим доступа: </w:t>
      </w:r>
      <w:hyperlink r:id="rId9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www.feb-web.ru</w:t>
        </w:r>
      </w:hyperlink>
    </w:p>
    <w:p w:rsidR="00CC293F" w:rsidRPr="00CC293F" w:rsidRDefault="00CC293F" w:rsidP="0084212F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Электронные словари. – Режим доступа: </w:t>
      </w:r>
      <w:hyperlink r:id="rId10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www.slovari.ru</w:t>
        </w:r>
      </w:hyperlink>
    </w:p>
    <w:p w:rsidR="00CC293F" w:rsidRPr="00CC293F" w:rsidRDefault="00CC293F" w:rsidP="0084212F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Энциклопедия «</w:t>
      </w:r>
      <w:proofErr w:type="spellStart"/>
      <w:r w:rsidRPr="00CC293F">
        <w:rPr>
          <w:rFonts w:eastAsia="Times New Roman" w:cs="Times New Roman"/>
          <w:color w:val="000000"/>
          <w:szCs w:val="24"/>
        </w:rPr>
        <w:t>Рубрикон</w:t>
      </w:r>
      <w:proofErr w:type="spellEnd"/>
      <w:r w:rsidRPr="00CC293F">
        <w:rPr>
          <w:rFonts w:eastAsia="Times New Roman" w:cs="Times New Roman"/>
          <w:color w:val="000000"/>
          <w:szCs w:val="24"/>
        </w:rPr>
        <w:t>». – Режим доступа: </w:t>
      </w:r>
      <w:hyperlink r:id="rId11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www.rubricon.ru</w:t>
        </w:r>
      </w:hyperlink>
    </w:p>
    <w:p w:rsidR="00CC293F" w:rsidRPr="00CC293F" w:rsidRDefault="00CC293F" w:rsidP="0084212F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Федеральный центр информационно-образовательных ресурсов (ФЦИОР) http://fcior.edu.ru</w:t>
      </w:r>
    </w:p>
    <w:p w:rsidR="00CC293F" w:rsidRPr="00CC293F" w:rsidRDefault="00CC293F" w:rsidP="0084212F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/>
          <w:szCs w:val="24"/>
        </w:rPr>
      </w:pPr>
      <w:r w:rsidRPr="00CC293F">
        <w:rPr>
          <w:rFonts w:eastAsia="Times New Roman" w:cs="Times New Roman"/>
          <w:color w:val="000000"/>
          <w:szCs w:val="24"/>
        </w:rPr>
        <w:t>Российский общеобразовательный портал. Заочная работа со школьниками </w:t>
      </w:r>
      <w:hyperlink r:id="rId12" w:tgtFrame="_blank" w:history="1">
        <w:r w:rsidRPr="00CC293F">
          <w:rPr>
            <w:rFonts w:eastAsia="Times New Roman" w:cs="Times New Roman"/>
            <w:color w:val="2C7BDE"/>
            <w:szCs w:val="24"/>
            <w:u w:val="single"/>
          </w:rPr>
          <w:t>http://edu.of.ru/zaoch/</w:t>
        </w:r>
      </w:hyperlink>
    </w:p>
    <w:p w:rsidR="005B50EA" w:rsidRPr="0087746C" w:rsidRDefault="00CC293F" w:rsidP="00F938FB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center"/>
        <w:rPr>
          <w:b/>
        </w:rPr>
      </w:pPr>
      <w:r w:rsidRPr="0087746C">
        <w:rPr>
          <w:rFonts w:eastAsia="Times New Roman" w:cs="Times New Roman"/>
          <w:color w:val="000000"/>
          <w:szCs w:val="24"/>
        </w:rPr>
        <w:t>Российский общеобразовательный портал. Дистанционная поддержка профильного обучения </w:t>
      </w:r>
      <w:hyperlink r:id="rId13" w:tgtFrame="_blank" w:history="1">
        <w:r w:rsidRPr="0087746C">
          <w:rPr>
            <w:rFonts w:eastAsia="Times New Roman" w:cs="Times New Roman"/>
            <w:color w:val="2C7BDE"/>
            <w:szCs w:val="24"/>
            <w:u w:val="single"/>
          </w:rPr>
          <w:t>http://edu.of.ru/profil/default.asp</w:t>
        </w:r>
      </w:hyperlink>
      <w:r w:rsidR="0087746C" w:rsidRPr="0087746C">
        <w:rPr>
          <w:rFonts w:eastAsia="Times New Roman" w:cs="Times New Roman"/>
          <w:color w:val="2C7BDE"/>
          <w:szCs w:val="24"/>
          <w:u w:val="single"/>
        </w:rPr>
        <w:t xml:space="preserve"> </w:t>
      </w:r>
    </w:p>
    <w:p w:rsidR="0087746C" w:rsidRDefault="0087746C" w:rsidP="00F938FB">
      <w:pPr>
        <w:jc w:val="center"/>
        <w:rPr>
          <w:b/>
          <w:sz w:val="28"/>
          <w:szCs w:val="28"/>
        </w:rPr>
        <w:sectPr w:rsidR="0087746C" w:rsidSect="00D74683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8FB" w:rsidRDefault="009C2E71" w:rsidP="00F938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Календарно-тематическое планирование.</w:t>
      </w:r>
    </w:p>
    <w:p w:rsidR="003A7AA0" w:rsidRDefault="003A7AA0" w:rsidP="00F938F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2694"/>
        <w:gridCol w:w="2835"/>
        <w:gridCol w:w="3260"/>
        <w:gridCol w:w="2410"/>
        <w:gridCol w:w="27"/>
        <w:gridCol w:w="2012"/>
      </w:tblGrid>
      <w:tr w:rsidR="00445CDF" w:rsidRPr="0089393D" w:rsidTr="00445CDF">
        <w:tc>
          <w:tcPr>
            <w:tcW w:w="675" w:type="dxa"/>
            <w:vMerge w:val="restart"/>
          </w:tcPr>
          <w:p w:rsidR="00445CDF" w:rsidRPr="0089393D" w:rsidRDefault="00445CDF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№</w:t>
            </w:r>
          </w:p>
          <w:p w:rsidR="00445CDF" w:rsidRPr="0089393D" w:rsidRDefault="00445CDF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урока</w:t>
            </w:r>
          </w:p>
          <w:p w:rsidR="00445CDF" w:rsidRPr="0089393D" w:rsidRDefault="00445CDF" w:rsidP="0089393D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445CDF" w:rsidRPr="0089393D" w:rsidRDefault="00445CDF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Дата</w:t>
            </w:r>
          </w:p>
        </w:tc>
        <w:tc>
          <w:tcPr>
            <w:tcW w:w="2694" w:type="dxa"/>
            <w:vMerge w:val="restart"/>
          </w:tcPr>
          <w:p w:rsidR="00445CDF" w:rsidRPr="0089393D" w:rsidRDefault="00445CDF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Тема урока</w:t>
            </w:r>
          </w:p>
        </w:tc>
        <w:tc>
          <w:tcPr>
            <w:tcW w:w="2835" w:type="dxa"/>
            <w:vMerge w:val="restart"/>
            <w:vAlign w:val="center"/>
          </w:tcPr>
          <w:p w:rsidR="00445CDF" w:rsidRPr="00A41FDC" w:rsidRDefault="00445CDF" w:rsidP="00283E20">
            <w:pPr>
              <w:spacing w:before="100" w:beforeAutospacing="1" w:after="100" w:afterAutospacing="1"/>
              <w:jc w:val="center"/>
              <w:rPr>
                <w:rFonts w:eastAsia="Times New Roman" w:cs="Times New Roman"/>
              </w:rPr>
            </w:pPr>
            <w:r w:rsidRPr="00A41FDC">
              <w:rPr>
                <w:rFonts w:eastAsia="Times New Roman" w:cs="Times New Roman"/>
                <w:b/>
                <w:bCs/>
              </w:rPr>
              <w:t>Элементы содержания</w:t>
            </w:r>
            <w:r w:rsidRPr="00A41FDC">
              <w:rPr>
                <w:rFonts w:eastAsia="Times New Roman" w:cs="Times New Roman"/>
                <w:b/>
                <w:bCs/>
              </w:rPr>
              <w:br/>
              <w:t>образования</w:t>
            </w:r>
          </w:p>
        </w:tc>
        <w:tc>
          <w:tcPr>
            <w:tcW w:w="3260" w:type="dxa"/>
            <w:vMerge w:val="restart"/>
          </w:tcPr>
          <w:p w:rsidR="00445CDF" w:rsidRPr="0089393D" w:rsidRDefault="00445CDF" w:rsidP="001B071E">
            <w:pPr>
              <w:jc w:val="center"/>
              <w:rPr>
                <w:b/>
              </w:rPr>
            </w:pPr>
            <w:r w:rsidRPr="0089393D">
              <w:rPr>
                <w:b/>
              </w:rPr>
              <w:t>Вид деятельности учащихся</w:t>
            </w:r>
          </w:p>
        </w:tc>
        <w:tc>
          <w:tcPr>
            <w:tcW w:w="2437" w:type="dxa"/>
            <w:gridSpan w:val="2"/>
            <w:vMerge w:val="restart"/>
          </w:tcPr>
          <w:p w:rsidR="00445CDF" w:rsidRPr="0089393D" w:rsidRDefault="00445CDF" w:rsidP="0089393D">
            <w:pPr>
              <w:jc w:val="center"/>
              <w:rPr>
                <w:b/>
              </w:rPr>
            </w:pPr>
            <w:r>
              <w:rPr>
                <w:b/>
              </w:rPr>
              <w:t xml:space="preserve">Коррекционная работа </w:t>
            </w:r>
          </w:p>
        </w:tc>
        <w:tc>
          <w:tcPr>
            <w:tcW w:w="2012" w:type="dxa"/>
            <w:vMerge w:val="restart"/>
          </w:tcPr>
          <w:p w:rsidR="00445CDF" w:rsidRPr="0089393D" w:rsidRDefault="00445CDF" w:rsidP="004C70F2">
            <w:pPr>
              <w:jc w:val="center"/>
              <w:rPr>
                <w:b/>
              </w:rPr>
            </w:pPr>
            <w:r w:rsidRPr="0089393D">
              <w:rPr>
                <w:b/>
              </w:rPr>
              <w:t>Примечание</w:t>
            </w:r>
          </w:p>
        </w:tc>
      </w:tr>
      <w:tr w:rsidR="00445CDF" w:rsidRPr="0089393D" w:rsidTr="00445CDF">
        <w:tc>
          <w:tcPr>
            <w:tcW w:w="675" w:type="dxa"/>
            <w:vMerge/>
          </w:tcPr>
          <w:p w:rsidR="00445CDF" w:rsidRPr="0089393D" w:rsidRDefault="00445CDF" w:rsidP="0089393D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45CDF" w:rsidRPr="0089393D" w:rsidRDefault="00445CDF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План</w:t>
            </w:r>
          </w:p>
        </w:tc>
        <w:tc>
          <w:tcPr>
            <w:tcW w:w="850" w:type="dxa"/>
          </w:tcPr>
          <w:p w:rsidR="00445CDF" w:rsidRPr="0089393D" w:rsidRDefault="00445CDF" w:rsidP="0089393D">
            <w:pPr>
              <w:jc w:val="center"/>
              <w:rPr>
                <w:b/>
              </w:rPr>
            </w:pPr>
            <w:r w:rsidRPr="0089393D">
              <w:rPr>
                <w:b/>
              </w:rPr>
              <w:t>Факт</w:t>
            </w:r>
          </w:p>
        </w:tc>
        <w:tc>
          <w:tcPr>
            <w:tcW w:w="2694" w:type="dxa"/>
            <w:vMerge/>
          </w:tcPr>
          <w:p w:rsidR="00445CDF" w:rsidRPr="0089393D" w:rsidRDefault="00445CDF" w:rsidP="0089393D">
            <w:pPr>
              <w:jc w:val="center"/>
              <w:rPr>
                <w:b/>
              </w:rPr>
            </w:pPr>
          </w:p>
        </w:tc>
        <w:tc>
          <w:tcPr>
            <w:tcW w:w="2835" w:type="dxa"/>
            <w:vMerge/>
          </w:tcPr>
          <w:p w:rsidR="00445CDF" w:rsidRPr="0089393D" w:rsidRDefault="00445CDF" w:rsidP="0089393D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</w:tcPr>
          <w:p w:rsidR="00445CDF" w:rsidRPr="0089393D" w:rsidRDefault="00445CDF" w:rsidP="0089393D">
            <w:pPr>
              <w:jc w:val="center"/>
              <w:rPr>
                <w:b/>
              </w:rPr>
            </w:pPr>
          </w:p>
        </w:tc>
        <w:tc>
          <w:tcPr>
            <w:tcW w:w="2437" w:type="dxa"/>
            <w:gridSpan w:val="2"/>
            <w:vMerge/>
          </w:tcPr>
          <w:p w:rsidR="00445CDF" w:rsidRPr="0089393D" w:rsidRDefault="00445CDF" w:rsidP="0089393D">
            <w:pPr>
              <w:jc w:val="center"/>
              <w:rPr>
                <w:b/>
              </w:rPr>
            </w:pPr>
          </w:p>
        </w:tc>
        <w:tc>
          <w:tcPr>
            <w:tcW w:w="2012" w:type="dxa"/>
            <w:vMerge/>
          </w:tcPr>
          <w:p w:rsidR="00445CDF" w:rsidRPr="0089393D" w:rsidRDefault="00445CDF" w:rsidP="0089393D">
            <w:pPr>
              <w:jc w:val="center"/>
              <w:rPr>
                <w:b/>
              </w:rPr>
            </w:pPr>
          </w:p>
        </w:tc>
      </w:tr>
      <w:tr w:rsidR="003A7AA0" w:rsidRPr="0089393D" w:rsidTr="0089393D">
        <w:tc>
          <w:tcPr>
            <w:tcW w:w="15614" w:type="dxa"/>
            <w:gridSpan w:val="9"/>
          </w:tcPr>
          <w:p w:rsidR="00AB62DC" w:rsidRPr="0089393D" w:rsidRDefault="003A7AA0" w:rsidP="00AA3C79">
            <w:pPr>
              <w:tabs>
                <w:tab w:val="left" w:pos="531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89393D">
              <w:rPr>
                <w:b/>
                <w:i/>
                <w:sz w:val="28"/>
                <w:szCs w:val="28"/>
              </w:rPr>
              <w:t xml:space="preserve">Первая </w:t>
            </w:r>
            <w:r w:rsidRPr="009B0E63">
              <w:rPr>
                <w:b/>
                <w:i/>
                <w:sz w:val="28"/>
                <w:szCs w:val="28"/>
              </w:rPr>
              <w:t>четверть (0</w:t>
            </w:r>
            <w:r w:rsidR="0087746C">
              <w:rPr>
                <w:b/>
                <w:i/>
                <w:sz w:val="28"/>
                <w:szCs w:val="28"/>
              </w:rPr>
              <w:t>1.09.2022 – 28.10.2023</w:t>
            </w:r>
            <w:r w:rsidRPr="009B0E63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3A7AA0" w:rsidRPr="0089393D" w:rsidTr="0089393D">
        <w:tc>
          <w:tcPr>
            <w:tcW w:w="15614" w:type="dxa"/>
            <w:gridSpan w:val="9"/>
          </w:tcPr>
          <w:p w:rsidR="003A7AA0" w:rsidRPr="003A7AA0" w:rsidRDefault="00424780" w:rsidP="0089393D">
            <w:pPr>
              <w:jc w:val="center"/>
            </w:pPr>
            <w:r>
              <w:rPr>
                <w:b/>
              </w:rPr>
              <w:t>Введение (</w:t>
            </w:r>
            <w:r w:rsidR="00A75808">
              <w:rPr>
                <w:b/>
              </w:rPr>
              <w:t>1</w:t>
            </w:r>
            <w:r w:rsidR="00BB32F2">
              <w:rPr>
                <w:b/>
              </w:rPr>
              <w:t xml:space="preserve"> </w:t>
            </w:r>
            <w:r w:rsidR="00A75808">
              <w:rPr>
                <w:b/>
              </w:rPr>
              <w:t>ч</w:t>
            </w:r>
            <w:r w:rsidR="003A7AA0" w:rsidRPr="0089393D">
              <w:rPr>
                <w:b/>
              </w:rPr>
              <w:t>)</w:t>
            </w:r>
          </w:p>
        </w:tc>
      </w:tr>
      <w:tr w:rsidR="00586540" w:rsidRPr="0089393D" w:rsidTr="00445CDF">
        <w:tc>
          <w:tcPr>
            <w:tcW w:w="675" w:type="dxa"/>
          </w:tcPr>
          <w:p w:rsidR="00586540" w:rsidRPr="003A7AA0" w:rsidRDefault="00586540" w:rsidP="0089393D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586540" w:rsidRPr="003A7AA0" w:rsidRDefault="00840DBB" w:rsidP="00424780">
            <w:pPr>
              <w:jc w:val="center"/>
            </w:pPr>
            <w:r>
              <w:t>01.09.</w:t>
            </w:r>
          </w:p>
        </w:tc>
        <w:tc>
          <w:tcPr>
            <w:tcW w:w="850" w:type="dxa"/>
          </w:tcPr>
          <w:p w:rsidR="00586540" w:rsidRPr="003A7AA0" w:rsidRDefault="00586540" w:rsidP="0089393D">
            <w:pPr>
              <w:jc w:val="center"/>
            </w:pPr>
          </w:p>
        </w:tc>
        <w:tc>
          <w:tcPr>
            <w:tcW w:w="2694" w:type="dxa"/>
          </w:tcPr>
          <w:p w:rsidR="00586540" w:rsidRPr="004C18A3" w:rsidRDefault="00586540" w:rsidP="004C70F2">
            <w:pPr>
              <w:rPr>
                <w:rFonts w:cs="Times New Roman"/>
              </w:rPr>
            </w:pPr>
            <w:r w:rsidRPr="004C18A3">
              <w:rPr>
                <w:rFonts w:cs="Times New Roman"/>
              </w:rPr>
              <w:t>Роль книги в жизни человека</w:t>
            </w:r>
          </w:p>
        </w:tc>
        <w:tc>
          <w:tcPr>
            <w:tcW w:w="2835" w:type="dxa"/>
          </w:tcPr>
          <w:p w:rsidR="00586540" w:rsidRPr="00744A38" w:rsidRDefault="00586540" w:rsidP="00586540">
            <w:r w:rsidRPr="00744A38">
              <w:t>Влияние литературы на формирование в человеке нравственного и эстетического чувства</w:t>
            </w:r>
          </w:p>
        </w:tc>
        <w:tc>
          <w:tcPr>
            <w:tcW w:w="3260" w:type="dxa"/>
          </w:tcPr>
          <w:p w:rsidR="00586540" w:rsidRPr="004C18A3" w:rsidRDefault="00586540" w:rsidP="00586540">
            <w:pPr>
              <w:widowControl/>
              <w:numPr>
                <w:ilvl w:val="0"/>
                <w:numId w:val="22"/>
              </w:numPr>
              <w:tabs>
                <w:tab w:val="clear" w:pos="720"/>
                <w:tab w:val="left" w:pos="87"/>
              </w:tabs>
              <w:ind w:left="0" w:hanging="775"/>
              <w:jc w:val="both"/>
              <w:rPr>
                <w:rFonts w:cs="Times New Roman"/>
              </w:rPr>
            </w:pPr>
            <w:r w:rsidRPr="004C18A3">
              <w:rPr>
                <w:rFonts w:cs="Times New Roman"/>
              </w:rPr>
              <w:t>Формирование интереса к книгам и положительного отношения к   чтению.</w:t>
            </w:r>
          </w:p>
        </w:tc>
        <w:tc>
          <w:tcPr>
            <w:tcW w:w="2437" w:type="dxa"/>
            <w:gridSpan w:val="2"/>
          </w:tcPr>
          <w:p w:rsidR="00586540" w:rsidRDefault="00586540" w:rsidP="00E11B15">
            <w:r>
              <w:t xml:space="preserve">Коррекция правильности речи </w:t>
            </w:r>
          </w:p>
        </w:tc>
        <w:tc>
          <w:tcPr>
            <w:tcW w:w="2012" w:type="dxa"/>
          </w:tcPr>
          <w:p w:rsidR="00586540" w:rsidRPr="003A7AA0" w:rsidRDefault="00586540" w:rsidP="0089393D">
            <w:pPr>
              <w:jc w:val="center"/>
            </w:pPr>
          </w:p>
        </w:tc>
      </w:tr>
      <w:tr w:rsidR="001A693F" w:rsidRPr="0089393D" w:rsidTr="0089393D">
        <w:tc>
          <w:tcPr>
            <w:tcW w:w="15614" w:type="dxa"/>
            <w:gridSpan w:val="9"/>
          </w:tcPr>
          <w:p w:rsidR="001A693F" w:rsidRPr="0089393D" w:rsidRDefault="00840DBB" w:rsidP="0089393D">
            <w:pPr>
              <w:jc w:val="center"/>
              <w:rPr>
                <w:b/>
              </w:rPr>
            </w:pPr>
            <w:r>
              <w:rPr>
                <w:b/>
              </w:rPr>
              <w:t xml:space="preserve">Устное народное творчество (11 </w:t>
            </w:r>
            <w:r w:rsidR="00A75808">
              <w:rPr>
                <w:b/>
              </w:rPr>
              <w:t>ч</w:t>
            </w:r>
            <w:r w:rsidR="001A693F" w:rsidRPr="0089393D">
              <w:rPr>
                <w:b/>
              </w:rPr>
              <w:t>)</w:t>
            </w:r>
          </w:p>
        </w:tc>
      </w:tr>
      <w:tr w:rsidR="007C215E" w:rsidRPr="0089393D" w:rsidTr="00445CDF">
        <w:tc>
          <w:tcPr>
            <w:tcW w:w="675" w:type="dxa"/>
          </w:tcPr>
          <w:p w:rsidR="007C215E" w:rsidRPr="003A7AA0" w:rsidRDefault="007C215E" w:rsidP="0089393D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7C215E" w:rsidRPr="003A7AA0" w:rsidRDefault="00840DBB" w:rsidP="0089393D">
            <w:pPr>
              <w:jc w:val="center"/>
            </w:pPr>
            <w:r>
              <w:t>02.09.</w:t>
            </w:r>
          </w:p>
        </w:tc>
        <w:tc>
          <w:tcPr>
            <w:tcW w:w="850" w:type="dxa"/>
          </w:tcPr>
          <w:p w:rsidR="007C215E" w:rsidRPr="003A7AA0" w:rsidRDefault="007C215E" w:rsidP="0089393D">
            <w:pPr>
              <w:jc w:val="center"/>
            </w:pPr>
          </w:p>
        </w:tc>
        <w:tc>
          <w:tcPr>
            <w:tcW w:w="2694" w:type="dxa"/>
          </w:tcPr>
          <w:p w:rsidR="007C215E" w:rsidRPr="00283E20" w:rsidRDefault="007C215E" w:rsidP="00283E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83E20">
              <w:rPr>
                <w:color w:val="000000"/>
              </w:rPr>
              <w:t xml:space="preserve">Устное народное творчество. </w:t>
            </w:r>
            <w:r>
              <w:rPr>
                <w:color w:val="000000"/>
              </w:rPr>
              <w:t xml:space="preserve">Жанры. </w:t>
            </w:r>
          </w:p>
        </w:tc>
        <w:tc>
          <w:tcPr>
            <w:tcW w:w="2835" w:type="dxa"/>
          </w:tcPr>
          <w:p w:rsidR="007C215E" w:rsidRPr="00744A38" w:rsidRDefault="007C215E" w:rsidP="00F47554">
            <w:r w:rsidRPr="004C18A3">
              <w:rPr>
                <w:rFonts w:cs="Times New Roman"/>
              </w:rPr>
              <w:t>Повторение жанров устного народного творчества</w:t>
            </w:r>
          </w:p>
        </w:tc>
        <w:tc>
          <w:tcPr>
            <w:tcW w:w="3260" w:type="dxa"/>
          </w:tcPr>
          <w:p w:rsidR="007C215E" w:rsidRPr="00283E20" w:rsidRDefault="007C215E" w:rsidP="00283E2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t>Рассказ, выразительное чтение</w:t>
            </w:r>
          </w:p>
        </w:tc>
        <w:tc>
          <w:tcPr>
            <w:tcW w:w="2437" w:type="dxa"/>
            <w:gridSpan w:val="2"/>
          </w:tcPr>
          <w:p w:rsidR="007C215E" w:rsidRDefault="007C215E" w:rsidP="004C70F2">
            <w:r>
              <w:t xml:space="preserve">Коррекция правильности речи </w:t>
            </w:r>
          </w:p>
        </w:tc>
        <w:tc>
          <w:tcPr>
            <w:tcW w:w="2012" w:type="dxa"/>
          </w:tcPr>
          <w:p w:rsidR="007C215E" w:rsidRPr="003A7AA0" w:rsidRDefault="007C215E" w:rsidP="0089393D">
            <w:pPr>
              <w:jc w:val="center"/>
            </w:pPr>
          </w:p>
        </w:tc>
      </w:tr>
      <w:tr w:rsidR="007C215E" w:rsidRPr="0089393D" w:rsidTr="00445CDF">
        <w:tc>
          <w:tcPr>
            <w:tcW w:w="675" w:type="dxa"/>
          </w:tcPr>
          <w:p w:rsidR="007C215E" w:rsidRPr="003A7AA0" w:rsidRDefault="007C215E" w:rsidP="0089393D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7C215E" w:rsidRPr="003A7AA0" w:rsidRDefault="0087746C" w:rsidP="0089393D">
            <w:pPr>
              <w:jc w:val="center"/>
            </w:pPr>
            <w:r>
              <w:t>05</w:t>
            </w:r>
            <w:r w:rsidR="00840DBB">
              <w:t>.09.</w:t>
            </w:r>
          </w:p>
        </w:tc>
        <w:tc>
          <w:tcPr>
            <w:tcW w:w="850" w:type="dxa"/>
          </w:tcPr>
          <w:p w:rsidR="007C215E" w:rsidRPr="003A7AA0" w:rsidRDefault="007C215E" w:rsidP="0089393D">
            <w:pPr>
              <w:jc w:val="center"/>
            </w:pPr>
          </w:p>
        </w:tc>
        <w:tc>
          <w:tcPr>
            <w:tcW w:w="2694" w:type="dxa"/>
          </w:tcPr>
          <w:p w:rsidR="007C215E" w:rsidRPr="00527699" w:rsidRDefault="007C215E" w:rsidP="007C215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18A3">
              <w:rPr>
                <w:rFonts w:cs="Times New Roman"/>
              </w:rPr>
              <w:t xml:space="preserve">Русские народные песни.  «Колыбельная», «За морем синичка жила». </w:t>
            </w:r>
          </w:p>
        </w:tc>
        <w:tc>
          <w:tcPr>
            <w:tcW w:w="2835" w:type="dxa"/>
          </w:tcPr>
          <w:p w:rsidR="007C215E" w:rsidRDefault="007C215E" w:rsidP="007C215E">
            <w:pPr>
              <w:rPr>
                <w:rFonts w:cs="Times New Roman"/>
              </w:rPr>
            </w:pPr>
            <w:r w:rsidRPr="004C18A3">
              <w:rPr>
                <w:rFonts w:cs="Times New Roman"/>
              </w:rPr>
              <w:t>Приви</w:t>
            </w:r>
            <w:r>
              <w:rPr>
                <w:rFonts w:cs="Times New Roman"/>
              </w:rPr>
              <w:t>тие интереса к народным песням</w:t>
            </w:r>
          </w:p>
          <w:p w:rsidR="007C215E" w:rsidRDefault="007C215E" w:rsidP="007C215E">
            <w:pPr>
              <w:rPr>
                <w:rFonts w:cs="Times New Roman"/>
              </w:rPr>
            </w:pPr>
          </w:p>
          <w:p w:rsidR="007C215E" w:rsidRPr="004C18A3" w:rsidRDefault="007C215E" w:rsidP="007C215E">
            <w:pPr>
              <w:rPr>
                <w:rFonts w:cs="Times New Roman"/>
              </w:rPr>
            </w:pPr>
          </w:p>
        </w:tc>
        <w:tc>
          <w:tcPr>
            <w:tcW w:w="3260" w:type="dxa"/>
          </w:tcPr>
          <w:p w:rsidR="007C215E" w:rsidRPr="00527699" w:rsidRDefault="007C215E" w:rsidP="007C215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iCs/>
                <w:color w:val="000000"/>
              </w:rPr>
              <w:t>Ч</w:t>
            </w:r>
            <w:r w:rsidRPr="00527699">
              <w:rPr>
                <w:iCs/>
                <w:color w:val="000000"/>
              </w:rPr>
              <w:t>тение и обсуждение статей учебн</w:t>
            </w:r>
            <w:r>
              <w:rPr>
                <w:iCs/>
                <w:color w:val="000000"/>
              </w:rPr>
              <w:t>ика, выразительное чтение русских народных песен, работа со словарем, беседа по вопросам</w:t>
            </w:r>
            <w:r w:rsidRPr="00527699">
              <w:rPr>
                <w:iCs/>
                <w:color w:val="000000"/>
              </w:rPr>
              <w:t xml:space="preserve">  </w:t>
            </w:r>
          </w:p>
        </w:tc>
        <w:tc>
          <w:tcPr>
            <w:tcW w:w="2410" w:type="dxa"/>
          </w:tcPr>
          <w:p w:rsidR="007C215E" w:rsidRPr="003A7AA0" w:rsidRDefault="007C215E" w:rsidP="007C215E">
            <w:r>
              <w:t>Коррекция выразительного чтения колыбельной песни.</w:t>
            </w:r>
          </w:p>
        </w:tc>
        <w:tc>
          <w:tcPr>
            <w:tcW w:w="2039" w:type="dxa"/>
            <w:gridSpan w:val="2"/>
          </w:tcPr>
          <w:p w:rsidR="007C215E" w:rsidRPr="003A7AA0" w:rsidRDefault="007C215E" w:rsidP="0089393D">
            <w:pPr>
              <w:jc w:val="center"/>
            </w:pPr>
          </w:p>
        </w:tc>
      </w:tr>
      <w:tr w:rsidR="007C215E" w:rsidRPr="0089393D" w:rsidTr="00445CDF">
        <w:tc>
          <w:tcPr>
            <w:tcW w:w="675" w:type="dxa"/>
          </w:tcPr>
          <w:p w:rsidR="007C215E" w:rsidRDefault="007C215E" w:rsidP="0089393D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7C215E" w:rsidRDefault="00840DBB" w:rsidP="0089393D">
            <w:pPr>
              <w:jc w:val="center"/>
            </w:pPr>
            <w:r>
              <w:t>06.09.</w:t>
            </w:r>
          </w:p>
        </w:tc>
        <w:tc>
          <w:tcPr>
            <w:tcW w:w="850" w:type="dxa"/>
          </w:tcPr>
          <w:p w:rsidR="007C215E" w:rsidRPr="003A7AA0" w:rsidRDefault="007C215E" w:rsidP="0089393D">
            <w:pPr>
              <w:jc w:val="center"/>
            </w:pPr>
          </w:p>
        </w:tc>
        <w:tc>
          <w:tcPr>
            <w:tcW w:w="2694" w:type="dxa"/>
          </w:tcPr>
          <w:p w:rsidR="007C215E" w:rsidRPr="00527699" w:rsidRDefault="007C215E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Былина «На заставе богатырской»</w:t>
            </w:r>
          </w:p>
        </w:tc>
        <w:tc>
          <w:tcPr>
            <w:tcW w:w="2835" w:type="dxa"/>
          </w:tcPr>
          <w:p w:rsidR="007C215E" w:rsidRPr="004C18A3" w:rsidRDefault="007C215E" w:rsidP="004C70F2">
            <w:pPr>
              <w:rPr>
                <w:rFonts w:cs="Times New Roman"/>
              </w:rPr>
            </w:pPr>
            <w:r>
              <w:rPr>
                <w:rFonts w:cs="Times New Roman"/>
              </w:rPr>
              <w:t>Былина</w:t>
            </w:r>
            <w:r w:rsidRPr="004C18A3">
              <w:rPr>
                <w:rFonts w:cs="Times New Roman"/>
              </w:rPr>
              <w:t>, работа над особенностями былины.</w:t>
            </w:r>
            <w:r w:rsidR="00907B5C">
              <w:rPr>
                <w:rFonts w:cs="Times New Roman"/>
              </w:rPr>
              <w:t xml:space="preserve"> Иллюстрации. </w:t>
            </w:r>
          </w:p>
        </w:tc>
        <w:tc>
          <w:tcPr>
            <w:tcW w:w="3260" w:type="dxa"/>
          </w:tcPr>
          <w:p w:rsidR="007C215E" w:rsidRPr="00527699" w:rsidRDefault="007C215E" w:rsidP="007C215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iCs/>
                <w:color w:val="000000"/>
              </w:rPr>
              <w:t>Ч</w:t>
            </w:r>
            <w:r w:rsidRPr="00527699">
              <w:rPr>
                <w:iCs/>
                <w:color w:val="000000"/>
              </w:rPr>
              <w:t>тение и обсуждение статей учебн</w:t>
            </w:r>
            <w:r>
              <w:rPr>
                <w:iCs/>
                <w:color w:val="000000"/>
              </w:rPr>
              <w:t>ика, выразительное чтение былин</w:t>
            </w:r>
            <w:r w:rsidR="00907B5C">
              <w:rPr>
                <w:iCs/>
                <w:color w:val="000000"/>
              </w:rPr>
              <w:t>ы</w:t>
            </w:r>
            <w:r>
              <w:rPr>
                <w:iCs/>
                <w:color w:val="000000"/>
              </w:rPr>
              <w:t>, работа со словарем, беседа по вопросам</w:t>
            </w:r>
            <w:r w:rsidR="00907B5C">
              <w:rPr>
                <w:iCs/>
                <w:color w:val="000000"/>
              </w:rPr>
              <w:t>, пересказ по плану.</w:t>
            </w:r>
            <w:r w:rsidRPr="00527699">
              <w:rPr>
                <w:iCs/>
                <w:color w:val="000000"/>
              </w:rPr>
              <w:t xml:space="preserve"> </w:t>
            </w:r>
          </w:p>
        </w:tc>
        <w:tc>
          <w:tcPr>
            <w:tcW w:w="2410" w:type="dxa"/>
          </w:tcPr>
          <w:p w:rsidR="007C215E" w:rsidRPr="003A7AA0" w:rsidRDefault="00907B5C" w:rsidP="00907B5C">
            <w:r>
              <w:t>Коррекция выразительного чтения.</w:t>
            </w:r>
          </w:p>
        </w:tc>
        <w:tc>
          <w:tcPr>
            <w:tcW w:w="2039" w:type="dxa"/>
            <w:gridSpan w:val="2"/>
          </w:tcPr>
          <w:p w:rsidR="007C215E" w:rsidRPr="003A7AA0" w:rsidRDefault="007C215E" w:rsidP="0089393D">
            <w:pPr>
              <w:jc w:val="center"/>
            </w:pPr>
          </w:p>
        </w:tc>
      </w:tr>
      <w:tr w:rsidR="00907B5C" w:rsidRPr="0089393D" w:rsidTr="00445CDF">
        <w:tc>
          <w:tcPr>
            <w:tcW w:w="675" w:type="dxa"/>
          </w:tcPr>
          <w:p w:rsidR="00907B5C" w:rsidRDefault="00907B5C" w:rsidP="0089393D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907B5C" w:rsidRDefault="00840DBB" w:rsidP="0089393D">
            <w:pPr>
              <w:jc w:val="center"/>
            </w:pPr>
            <w:r>
              <w:t>08.09.</w:t>
            </w:r>
          </w:p>
        </w:tc>
        <w:tc>
          <w:tcPr>
            <w:tcW w:w="850" w:type="dxa"/>
          </w:tcPr>
          <w:p w:rsidR="00907B5C" w:rsidRPr="003A7AA0" w:rsidRDefault="00907B5C" w:rsidP="0089393D">
            <w:pPr>
              <w:jc w:val="center"/>
            </w:pPr>
          </w:p>
        </w:tc>
        <w:tc>
          <w:tcPr>
            <w:tcW w:w="2694" w:type="dxa"/>
          </w:tcPr>
          <w:p w:rsidR="00907B5C" w:rsidRPr="00527699" w:rsidRDefault="00E617D3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t>Рр</w:t>
            </w:r>
            <w:proofErr w:type="spellEnd"/>
            <w:r>
              <w:t xml:space="preserve">. </w:t>
            </w:r>
            <w:r w:rsidR="00255774">
              <w:t>Работа</w:t>
            </w:r>
            <w:r w:rsidR="00907B5C">
              <w:t xml:space="preserve"> по картине В.М.Васнецова «Богатыри»</w:t>
            </w:r>
          </w:p>
        </w:tc>
        <w:tc>
          <w:tcPr>
            <w:tcW w:w="2835" w:type="dxa"/>
          </w:tcPr>
          <w:p w:rsidR="00907B5C" w:rsidRPr="00527699" w:rsidRDefault="00907B5C" w:rsidP="004C70F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Развитие речи </w:t>
            </w:r>
          </w:p>
        </w:tc>
        <w:tc>
          <w:tcPr>
            <w:tcW w:w="3260" w:type="dxa"/>
          </w:tcPr>
          <w:p w:rsidR="00907B5C" w:rsidRPr="001E4A45" w:rsidRDefault="00E617D3" w:rsidP="00E617D3">
            <w:r>
              <w:t xml:space="preserve">Составление небольшого текста по готовому началу. </w:t>
            </w:r>
          </w:p>
        </w:tc>
        <w:tc>
          <w:tcPr>
            <w:tcW w:w="2410" w:type="dxa"/>
          </w:tcPr>
          <w:p w:rsidR="00907B5C" w:rsidRPr="003A7AA0" w:rsidRDefault="00907B5C" w:rsidP="00E617D3">
            <w:r>
              <w:t xml:space="preserve">Коррекция развития речи (последовательность, связность, логичность). </w:t>
            </w:r>
          </w:p>
        </w:tc>
        <w:tc>
          <w:tcPr>
            <w:tcW w:w="2039" w:type="dxa"/>
            <w:gridSpan w:val="2"/>
          </w:tcPr>
          <w:p w:rsidR="00907B5C" w:rsidRPr="003A7AA0" w:rsidRDefault="00907B5C" w:rsidP="0089393D">
            <w:pPr>
              <w:jc w:val="center"/>
            </w:pPr>
          </w:p>
        </w:tc>
      </w:tr>
      <w:tr w:rsidR="00E617D3" w:rsidRPr="0089393D" w:rsidTr="00445CDF">
        <w:tc>
          <w:tcPr>
            <w:tcW w:w="675" w:type="dxa"/>
          </w:tcPr>
          <w:p w:rsidR="00E617D3" w:rsidRDefault="00803BF3" w:rsidP="0089393D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E617D3" w:rsidRDefault="00840DBB" w:rsidP="0089393D">
            <w:pPr>
              <w:jc w:val="center"/>
            </w:pPr>
            <w:r>
              <w:t>09.09.</w:t>
            </w:r>
          </w:p>
        </w:tc>
        <w:tc>
          <w:tcPr>
            <w:tcW w:w="850" w:type="dxa"/>
          </w:tcPr>
          <w:p w:rsidR="00E617D3" w:rsidRPr="003A7AA0" w:rsidRDefault="00E617D3" w:rsidP="0089393D">
            <w:pPr>
              <w:jc w:val="center"/>
            </w:pPr>
          </w:p>
        </w:tc>
        <w:tc>
          <w:tcPr>
            <w:tcW w:w="2694" w:type="dxa"/>
          </w:tcPr>
          <w:p w:rsidR="00E617D3" w:rsidRPr="00E617D3" w:rsidRDefault="00E617D3" w:rsidP="004C70F2">
            <w:pPr>
              <w:rPr>
                <w:rFonts w:cs="Times New Roman"/>
                <w:b/>
              </w:rPr>
            </w:pPr>
            <w:r w:rsidRPr="00E617D3">
              <w:rPr>
                <w:rFonts w:cs="Times New Roman"/>
                <w:b/>
              </w:rPr>
              <w:t>Контрольный урок. Проверка техники чтения</w:t>
            </w:r>
          </w:p>
        </w:tc>
        <w:tc>
          <w:tcPr>
            <w:tcW w:w="2835" w:type="dxa"/>
          </w:tcPr>
          <w:p w:rsidR="00E617D3" w:rsidRPr="004C18A3" w:rsidRDefault="00E617D3" w:rsidP="004C70F2">
            <w:pPr>
              <w:rPr>
                <w:rFonts w:cs="Times New Roman"/>
              </w:rPr>
            </w:pPr>
            <w:r w:rsidRPr="004C18A3">
              <w:rPr>
                <w:rFonts w:cs="Times New Roman"/>
              </w:rPr>
              <w:t>Контроль уровня техники  чтения на начало года</w:t>
            </w:r>
          </w:p>
        </w:tc>
        <w:tc>
          <w:tcPr>
            <w:tcW w:w="3260" w:type="dxa"/>
          </w:tcPr>
          <w:p w:rsidR="00E617D3" w:rsidRDefault="00E617D3" w:rsidP="00E617D3">
            <w:r>
              <w:t>Выразительное чтение текста, беседа по вопросам, пересказ.</w:t>
            </w:r>
          </w:p>
        </w:tc>
        <w:tc>
          <w:tcPr>
            <w:tcW w:w="2410" w:type="dxa"/>
          </w:tcPr>
          <w:p w:rsidR="00E617D3" w:rsidRDefault="00E617D3" w:rsidP="00907B5C">
            <w:r>
              <w:t>Коррекция беглого чтения.</w:t>
            </w:r>
          </w:p>
        </w:tc>
        <w:tc>
          <w:tcPr>
            <w:tcW w:w="2039" w:type="dxa"/>
            <w:gridSpan w:val="2"/>
          </w:tcPr>
          <w:p w:rsidR="00E617D3" w:rsidRPr="003A7AA0" w:rsidRDefault="00E617D3" w:rsidP="0089393D">
            <w:pPr>
              <w:jc w:val="center"/>
            </w:pPr>
          </w:p>
        </w:tc>
      </w:tr>
      <w:tr w:rsidR="00840DBB" w:rsidRPr="0089393D" w:rsidTr="00445CDF">
        <w:tc>
          <w:tcPr>
            <w:tcW w:w="675" w:type="dxa"/>
          </w:tcPr>
          <w:p w:rsidR="00840DBB" w:rsidRDefault="00840DBB" w:rsidP="0089393D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840DBB" w:rsidRDefault="0087746C" w:rsidP="0089393D">
            <w:pPr>
              <w:jc w:val="center"/>
            </w:pPr>
            <w:r>
              <w:t>12</w:t>
            </w:r>
            <w:r w:rsidR="00840DBB">
              <w:t>.09.</w:t>
            </w:r>
          </w:p>
        </w:tc>
        <w:tc>
          <w:tcPr>
            <w:tcW w:w="850" w:type="dxa"/>
          </w:tcPr>
          <w:p w:rsidR="00840DBB" w:rsidRPr="003A7AA0" w:rsidRDefault="00840DBB" w:rsidP="0089393D">
            <w:pPr>
              <w:jc w:val="center"/>
            </w:pPr>
          </w:p>
        </w:tc>
        <w:tc>
          <w:tcPr>
            <w:tcW w:w="2694" w:type="dxa"/>
          </w:tcPr>
          <w:p w:rsidR="00840DBB" w:rsidRDefault="00840DBB" w:rsidP="00E617D3">
            <w:r>
              <w:t xml:space="preserve">Русская народная сказка. </w:t>
            </w:r>
            <w:r w:rsidRPr="00AD7503">
              <w:t>«</w:t>
            </w:r>
            <w:proofErr w:type="gramStart"/>
            <w:r w:rsidRPr="00AD7503">
              <w:t xml:space="preserve">Сказка про </w:t>
            </w:r>
            <w:r w:rsidRPr="00AD7503">
              <w:lastRenderedPageBreak/>
              <w:t>Василису</w:t>
            </w:r>
            <w:proofErr w:type="gramEnd"/>
            <w:r w:rsidRPr="00AD7503">
              <w:t xml:space="preserve"> Премудрую». Чудеса, встретившиеся в сказке. </w:t>
            </w:r>
          </w:p>
        </w:tc>
        <w:tc>
          <w:tcPr>
            <w:tcW w:w="2835" w:type="dxa"/>
          </w:tcPr>
          <w:p w:rsidR="00840DBB" w:rsidRDefault="00840DBB">
            <w:r w:rsidRPr="004902C4">
              <w:rPr>
                <w:rFonts w:eastAsia="Times New Roman"/>
                <w:color w:val="000000"/>
              </w:rPr>
              <w:lastRenderedPageBreak/>
              <w:t>Сказка как вид народной прозы. Виды ска</w:t>
            </w:r>
            <w:r w:rsidRPr="004902C4">
              <w:rPr>
                <w:rFonts w:eastAsia="Times New Roman"/>
                <w:color w:val="000000"/>
              </w:rPr>
              <w:softHyphen/>
              <w:t xml:space="preserve">зок. </w:t>
            </w:r>
            <w:r w:rsidRPr="004902C4">
              <w:rPr>
                <w:rFonts w:eastAsia="Times New Roman"/>
                <w:color w:val="000000"/>
              </w:rPr>
              <w:lastRenderedPageBreak/>
              <w:t>Структурные элементы сказки (посто</w:t>
            </w:r>
            <w:r w:rsidRPr="004902C4">
              <w:rPr>
                <w:rFonts w:eastAsia="Times New Roman"/>
                <w:color w:val="000000"/>
              </w:rPr>
              <w:softHyphen/>
              <w:t>янные эпитеты, присказки, зачин, концов</w:t>
            </w:r>
            <w:r w:rsidRPr="004902C4">
              <w:rPr>
                <w:rFonts w:eastAsia="Times New Roman"/>
                <w:color w:val="000000"/>
              </w:rPr>
              <w:softHyphen/>
              <w:t xml:space="preserve">ка). Особенности </w:t>
            </w:r>
            <w:proofErr w:type="spellStart"/>
            <w:r w:rsidRPr="004902C4">
              <w:rPr>
                <w:rFonts w:eastAsia="Times New Roman"/>
                <w:color w:val="000000"/>
              </w:rPr>
              <w:t>сказывания</w:t>
            </w:r>
            <w:proofErr w:type="spellEnd"/>
            <w:r w:rsidRPr="004902C4">
              <w:rPr>
                <w:rFonts w:eastAsia="Times New Roman"/>
                <w:color w:val="000000"/>
              </w:rPr>
              <w:t xml:space="preserve"> (ритмичность, напевность).</w:t>
            </w:r>
          </w:p>
        </w:tc>
        <w:tc>
          <w:tcPr>
            <w:tcW w:w="3260" w:type="dxa"/>
          </w:tcPr>
          <w:p w:rsidR="00840DBB" w:rsidRPr="004902C4" w:rsidRDefault="00840DBB" w:rsidP="00840DBB">
            <w:pPr>
              <w:shd w:val="clear" w:color="auto" w:fill="FFFFFF"/>
              <w:autoSpaceDE w:val="0"/>
              <w:autoSpaceDN w:val="0"/>
              <w:adjustRightInd w:val="0"/>
            </w:pPr>
            <w:r w:rsidRPr="004C18A3">
              <w:rPr>
                <w:rFonts w:cs="Times New Roman"/>
              </w:rPr>
              <w:lastRenderedPageBreak/>
              <w:t>Чтение</w:t>
            </w:r>
            <w:r>
              <w:rPr>
                <w:rFonts w:cs="Times New Roman"/>
              </w:rPr>
              <w:t xml:space="preserve">, </w:t>
            </w:r>
            <w:r w:rsidRPr="004C18A3">
              <w:rPr>
                <w:rFonts w:cs="Times New Roman"/>
              </w:rPr>
              <w:t>беседа о</w:t>
            </w:r>
            <w:r>
              <w:rPr>
                <w:rFonts w:cs="Times New Roman"/>
              </w:rPr>
              <w:t xml:space="preserve">б особенностях волшебных </w:t>
            </w:r>
            <w:r>
              <w:rPr>
                <w:rFonts w:cs="Times New Roman"/>
              </w:rPr>
              <w:lastRenderedPageBreak/>
              <w:t>сказок</w:t>
            </w:r>
            <w:r w:rsidRPr="004C18A3">
              <w:rPr>
                <w:rFonts w:cs="Times New Roman"/>
              </w:rPr>
              <w:t>. Язык сказок. Герои</w:t>
            </w:r>
            <w:r>
              <w:rPr>
                <w:rFonts w:cs="Times New Roman"/>
              </w:rPr>
              <w:t xml:space="preserve">. </w:t>
            </w:r>
          </w:p>
        </w:tc>
        <w:tc>
          <w:tcPr>
            <w:tcW w:w="2410" w:type="dxa"/>
          </w:tcPr>
          <w:p w:rsidR="00840DBB" w:rsidRPr="003A7AA0" w:rsidRDefault="00840DBB" w:rsidP="00E617D3">
            <w:r w:rsidRPr="00AD7503">
              <w:lastRenderedPageBreak/>
              <w:t>Коррекция чтения окончания слов.</w:t>
            </w:r>
          </w:p>
        </w:tc>
        <w:tc>
          <w:tcPr>
            <w:tcW w:w="2039" w:type="dxa"/>
            <w:gridSpan w:val="2"/>
          </w:tcPr>
          <w:p w:rsidR="00840DBB" w:rsidRPr="003A7AA0" w:rsidRDefault="00840DBB" w:rsidP="0089393D">
            <w:pPr>
              <w:jc w:val="center"/>
            </w:pPr>
          </w:p>
        </w:tc>
      </w:tr>
      <w:tr w:rsidR="00255774" w:rsidRPr="0089393D" w:rsidTr="00445CDF">
        <w:tc>
          <w:tcPr>
            <w:tcW w:w="675" w:type="dxa"/>
          </w:tcPr>
          <w:p w:rsidR="00255774" w:rsidRDefault="00255774" w:rsidP="0089393D">
            <w:pPr>
              <w:jc w:val="center"/>
            </w:pPr>
            <w:r>
              <w:lastRenderedPageBreak/>
              <w:t>8</w:t>
            </w:r>
          </w:p>
        </w:tc>
        <w:tc>
          <w:tcPr>
            <w:tcW w:w="851" w:type="dxa"/>
          </w:tcPr>
          <w:p w:rsidR="00255774" w:rsidRDefault="00840DBB" w:rsidP="0089393D">
            <w:pPr>
              <w:jc w:val="center"/>
            </w:pPr>
            <w:r>
              <w:t>13.09.</w:t>
            </w:r>
          </w:p>
        </w:tc>
        <w:tc>
          <w:tcPr>
            <w:tcW w:w="850" w:type="dxa"/>
          </w:tcPr>
          <w:p w:rsidR="00255774" w:rsidRPr="003A7AA0" w:rsidRDefault="00255774" w:rsidP="0089393D">
            <w:pPr>
              <w:jc w:val="center"/>
            </w:pPr>
          </w:p>
        </w:tc>
        <w:tc>
          <w:tcPr>
            <w:tcW w:w="2694" w:type="dxa"/>
          </w:tcPr>
          <w:p w:rsidR="00255774" w:rsidRDefault="00255774" w:rsidP="00E617D3">
            <w:r>
              <w:t>«</w:t>
            </w:r>
            <w:proofErr w:type="gramStart"/>
            <w:r>
              <w:t>Сказка про Василису</w:t>
            </w:r>
            <w:proofErr w:type="gramEnd"/>
            <w:r>
              <w:t xml:space="preserve"> Премудрую». Образ Иванушки в сказке.</w:t>
            </w:r>
          </w:p>
        </w:tc>
        <w:tc>
          <w:tcPr>
            <w:tcW w:w="2835" w:type="dxa"/>
          </w:tcPr>
          <w:p w:rsidR="00255774" w:rsidRDefault="00255774">
            <w:r>
              <w:t xml:space="preserve">Характеристика главного героя </w:t>
            </w:r>
          </w:p>
        </w:tc>
        <w:tc>
          <w:tcPr>
            <w:tcW w:w="3260" w:type="dxa"/>
          </w:tcPr>
          <w:p w:rsidR="00255774" w:rsidRDefault="00255774" w:rsidP="004C70F2">
            <w:r>
              <w:t>Деление текста сказки на части, составление характеристики, пересказ по плану.</w:t>
            </w:r>
          </w:p>
        </w:tc>
        <w:tc>
          <w:tcPr>
            <w:tcW w:w="2410" w:type="dxa"/>
          </w:tcPr>
          <w:p w:rsidR="00255774" w:rsidRPr="00AD7503" w:rsidRDefault="00255774" w:rsidP="00E617D3">
            <w:r>
              <w:t xml:space="preserve">Коррекция умения пересказывать </w:t>
            </w:r>
            <w:proofErr w:type="gramStart"/>
            <w:r>
              <w:t>прочитанное</w:t>
            </w:r>
            <w:proofErr w:type="gramEnd"/>
            <w:r>
              <w:t>, отвечать на вопросы по тексту.</w:t>
            </w:r>
          </w:p>
        </w:tc>
        <w:tc>
          <w:tcPr>
            <w:tcW w:w="2039" w:type="dxa"/>
            <w:gridSpan w:val="2"/>
          </w:tcPr>
          <w:p w:rsidR="00255774" w:rsidRPr="003A7AA0" w:rsidRDefault="00255774" w:rsidP="0089393D">
            <w:pPr>
              <w:jc w:val="center"/>
            </w:pPr>
          </w:p>
        </w:tc>
      </w:tr>
      <w:tr w:rsidR="00255774" w:rsidRPr="0089393D" w:rsidTr="00445CDF">
        <w:tc>
          <w:tcPr>
            <w:tcW w:w="675" w:type="dxa"/>
          </w:tcPr>
          <w:p w:rsidR="00255774" w:rsidRDefault="00255774" w:rsidP="0089393D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255774" w:rsidRDefault="00840DBB" w:rsidP="0089393D">
            <w:pPr>
              <w:jc w:val="center"/>
            </w:pPr>
            <w:r>
              <w:t>15.09.</w:t>
            </w:r>
          </w:p>
        </w:tc>
        <w:tc>
          <w:tcPr>
            <w:tcW w:w="850" w:type="dxa"/>
          </w:tcPr>
          <w:p w:rsidR="00255774" w:rsidRPr="003A7AA0" w:rsidRDefault="00255774" w:rsidP="0089393D">
            <w:pPr>
              <w:jc w:val="center"/>
            </w:pPr>
          </w:p>
        </w:tc>
        <w:tc>
          <w:tcPr>
            <w:tcW w:w="2694" w:type="dxa"/>
          </w:tcPr>
          <w:p w:rsidR="00255774" w:rsidRDefault="00255774" w:rsidP="00E617D3">
            <w:r>
              <w:t>«</w:t>
            </w:r>
            <w:proofErr w:type="gramStart"/>
            <w:r>
              <w:t>Сказка про Василису</w:t>
            </w:r>
            <w:proofErr w:type="gramEnd"/>
            <w:r>
              <w:t xml:space="preserve"> Премудрую». Образ Василисы в сказке.</w:t>
            </w:r>
          </w:p>
        </w:tc>
        <w:tc>
          <w:tcPr>
            <w:tcW w:w="2835" w:type="dxa"/>
          </w:tcPr>
          <w:p w:rsidR="00255774" w:rsidRDefault="00255774">
            <w:r>
              <w:t>Характеристика главной героини</w:t>
            </w:r>
          </w:p>
        </w:tc>
        <w:tc>
          <w:tcPr>
            <w:tcW w:w="3260" w:type="dxa"/>
          </w:tcPr>
          <w:p w:rsidR="00255774" w:rsidRDefault="00255774" w:rsidP="00255774">
            <w:r>
              <w:t>Деление текста сказки на части, составление характеристики, пересказ по плану.</w:t>
            </w:r>
          </w:p>
        </w:tc>
        <w:tc>
          <w:tcPr>
            <w:tcW w:w="2410" w:type="dxa"/>
          </w:tcPr>
          <w:p w:rsidR="00255774" w:rsidRPr="00AD7503" w:rsidRDefault="00255774" w:rsidP="00E617D3">
            <w:r>
              <w:t xml:space="preserve">Коррекция умения пересказывать </w:t>
            </w:r>
            <w:proofErr w:type="gramStart"/>
            <w:r>
              <w:t>прочитанное</w:t>
            </w:r>
            <w:proofErr w:type="gramEnd"/>
            <w:r>
              <w:t>, отвечать на вопросы по тексту.</w:t>
            </w:r>
          </w:p>
        </w:tc>
        <w:tc>
          <w:tcPr>
            <w:tcW w:w="2039" w:type="dxa"/>
            <w:gridSpan w:val="2"/>
          </w:tcPr>
          <w:p w:rsidR="00255774" w:rsidRPr="003A7AA0" w:rsidRDefault="00255774" w:rsidP="0089393D">
            <w:pPr>
              <w:jc w:val="center"/>
            </w:pPr>
          </w:p>
        </w:tc>
      </w:tr>
      <w:tr w:rsidR="00255774" w:rsidRPr="0089393D" w:rsidTr="00445CDF">
        <w:tc>
          <w:tcPr>
            <w:tcW w:w="675" w:type="dxa"/>
          </w:tcPr>
          <w:p w:rsidR="00255774" w:rsidRDefault="00255774" w:rsidP="0089393D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255774" w:rsidRDefault="00840DBB" w:rsidP="0089393D">
            <w:pPr>
              <w:jc w:val="center"/>
            </w:pPr>
            <w:r>
              <w:t>16.09.</w:t>
            </w:r>
          </w:p>
        </w:tc>
        <w:tc>
          <w:tcPr>
            <w:tcW w:w="850" w:type="dxa"/>
          </w:tcPr>
          <w:p w:rsidR="00255774" w:rsidRPr="003A7AA0" w:rsidRDefault="00255774" w:rsidP="0089393D">
            <w:pPr>
              <w:jc w:val="center"/>
            </w:pPr>
          </w:p>
        </w:tc>
        <w:tc>
          <w:tcPr>
            <w:tcW w:w="2694" w:type="dxa"/>
          </w:tcPr>
          <w:p w:rsidR="00255774" w:rsidRDefault="00255774" w:rsidP="00E617D3">
            <w:r>
              <w:t>Русская народная сказка «Лиса и тетерев».</w:t>
            </w:r>
          </w:p>
        </w:tc>
        <w:tc>
          <w:tcPr>
            <w:tcW w:w="2835" w:type="dxa"/>
          </w:tcPr>
          <w:p w:rsidR="00255774" w:rsidRDefault="00255774" w:rsidP="004C70F2">
            <w:r w:rsidRPr="004902C4">
              <w:rPr>
                <w:rFonts w:eastAsia="Times New Roman"/>
                <w:color w:val="000000"/>
              </w:rPr>
              <w:t>Сказка как вид народной прозы. Виды ска</w:t>
            </w:r>
            <w:r w:rsidRPr="004902C4">
              <w:rPr>
                <w:rFonts w:eastAsia="Times New Roman"/>
                <w:color w:val="000000"/>
              </w:rPr>
              <w:softHyphen/>
              <w:t>зок. Структурные элементы сказки (посто</w:t>
            </w:r>
            <w:r w:rsidRPr="004902C4">
              <w:rPr>
                <w:rFonts w:eastAsia="Times New Roman"/>
                <w:color w:val="000000"/>
              </w:rPr>
              <w:softHyphen/>
              <w:t>янные эпитеты, присказки, зачин, концов</w:t>
            </w:r>
            <w:r w:rsidRPr="004902C4">
              <w:rPr>
                <w:rFonts w:eastAsia="Times New Roman"/>
                <w:color w:val="000000"/>
              </w:rPr>
              <w:softHyphen/>
              <w:t xml:space="preserve">ка). Особенности </w:t>
            </w:r>
            <w:proofErr w:type="spellStart"/>
            <w:r w:rsidRPr="004902C4">
              <w:rPr>
                <w:rFonts w:eastAsia="Times New Roman"/>
                <w:color w:val="000000"/>
              </w:rPr>
              <w:t>сказывания</w:t>
            </w:r>
            <w:proofErr w:type="spellEnd"/>
            <w:r w:rsidRPr="004902C4">
              <w:rPr>
                <w:rFonts w:eastAsia="Times New Roman"/>
                <w:color w:val="000000"/>
              </w:rPr>
              <w:t xml:space="preserve"> (ритмичность, напевность).</w:t>
            </w:r>
          </w:p>
        </w:tc>
        <w:tc>
          <w:tcPr>
            <w:tcW w:w="3260" w:type="dxa"/>
          </w:tcPr>
          <w:p w:rsidR="00255774" w:rsidRPr="004902C4" w:rsidRDefault="00840DBB" w:rsidP="004C70F2">
            <w:pPr>
              <w:shd w:val="clear" w:color="auto" w:fill="FFFFFF"/>
              <w:autoSpaceDE w:val="0"/>
              <w:autoSpaceDN w:val="0"/>
              <w:adjustRightInd w:val="0"/>
            </w:pPr>
            <w:r w:rsidRPr="004C18A3">
              <w:rPr>
                <w:rFonts w:cs="Times New Roman"/>
              </w:rPr>
              <w:t>Чтение</w:t>
            </w:r>
            <w:r>
              <w:rPr>
                <w:rFonts w:cs="Times New Roman"/>
              </w:rPr>
              <w:t>, чтение по ролям</w:t>
            </w:r>
            <w:r w:rsidRPr="004C18A3">
              <w:rPr>
                <w:rFonts w:cs="Times New Roman"/>
              </w:rPr>
              <w:t>, беседа об особенностях сказок о животных. Язык сказок. Герои</w:t>
            </w:r>
            <w:r>
              <w:rPr>
                <w:rFonts w:cs="Times New Roman"/>
              </w:rPr>
              <w:t xml:space="preserve">. </w:t>
            </w:r>
          </w:p>
        </w:tc>
        <w:tc>
          <w:tcPr>
            <w:tcW w:w="2410" w:type="dxa"/>
          </w:tcPr>
          <w:p w:rsidR="00255774" w:rsidRPr="00AD7503" w:rsidRDefault="00255774" w:rsidP="00E617D3">
            <w:r>
              <w:t>Коррекция правильного произношения при пересказе, грамматического строя речи.</w:t>
            </w:r>
          </w:p>
        </w:tc>
        <w:tc>
          <w:tcPr>
            <w:tcW w:w="2039" w:type="dxa"/>
            <w:gridSpan w:val="2"/>
          </w:tcPr>
          <w:p w:rsidR="00255774" w:rsidRPr="003A7AA0" w:rsidRDefault="00255774" w:rsidP="0089393D">
            <w:pPr>
              <w:jc w:val="center"/>
            </w:pPr>
          </w:p>
        </w:tc>
      </w:tr>
      <w:tr w:rsidR="00255774" w:rsidRPr="0089393D" w:rsidTr="00445CDF">
        <w:tc>
          <w:tcPr>
            <w:tcW w:w="675" w:type="dxa"/>
          </w:tcPr>
          <w:p w:rsidR="00255774" w:rsidRDefault="00255774" w:rsidP="0089393D">
            <w:pPr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255774" w:rsidRDefault="0087746C" w:rsidP="0089393D">
            <w:pPr>
              <w:jc w:val="center"/>
            </w:pPr>
            <w:r>
              <w:t>19</w:t>
            </w:r>
            <w:r w:rsidR="00840DBB">
              <w:t>.09.</w:t>
            </w:r>
          </w:p>
        </w:tc>
        <w:tc>
          <w:tcPr>
            <w:tcW w:w="850" w:type="dxa"/>
          </w:tcPr>
          <w:p w:rsidR="00255774" w:rsidRPr="003A7AA0" w:rsidRDefault="00255774" w:rsidP="0089393D">
            <w:pPr>
              <w:jc w:val="center"/>
            </w:pPr>
          </w:p>
        </w:tc>
        <w:tc>
          <w:tcPr>
            <w:tcW w:w="2694" w:type="dxa"/>
          </w:tcPr>
          <w:p w:rsidR="00255774" w:rsidRDefault="00255774" w:rsidP="00E617D3">
            <w:r>
              <w:t>Сравнение волшебной сказки и былины</w:t>
            </w:r>
          </w:p>
        </w:tc>
        <w:tc>
          <w:tcPr>
            <w:tcW w:w="2835" w:type="dxa"/>
          </w:tcPr>
          <w:p w:rsidR="00255774" w:rsidRDefault="00255774">
            <w:r w:rsidRPr="004902C4">
              <w:rPr>
                <w:rFonts w:eastAsia="Times New Roman"/>
                <w:color w:val="000000"/>
              </w:rPr>
              <w:t>Виды ска</w:t>
            </w:r>
            <w:r w:rsidRPr="004902C4">
              <w:rPr>
                <w:rFonts w:eastAsia="Times New Roman"/>
                <w:color w:val="000000"/>
              </w:rPr>
              <w:softHyphen/>
              <w:t>зок</w:t>
            </w:r>
          </w:p>
        </w:tc>
        <w:tc>
          <w:tcPr>
            <w:tcW w:w="3260" w:type="dxa"/>
          </w:tcPr>
          <w:p w:rsidR="00255774" w:rsidRPr="004902C4" w:rsidRDefault="00255774" w:rsidP="00803BF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Составление таблиц, беседа по вопросам.  </w:t>
            </w:r>
          </w:p>
        </w:tc>
        <w:tc>
          <w:tcPr>
            <w:tcW w:w="2410" w:type="dxa"/>
          </w:tcPr>
          <w:p w:rsidR="00255774" w:rsidRPr="00AD7503" w:rsidRDefault="00255774" w:rsidP="00E617D3">
            <w:r>
              <w:t>Коррекция умения сравнивать.</w:t>
            </w:r>
          </w:p>
        </w:tc>
        <w:tc>
          <w:tcPr>
            <w:tcW w:w="2039" w:type="dxa"/>
            <w:gridSpan w:val="2"/>
          </w:tcPr>
          <w:p w:rsidR="00255774" w:rsidRPr="003A7AA0" w:rsidRDefault="00255774" w:rsidP="0089393D">
            <w:pPr>
              <w:jc w:val="center"/>
            </w:pPr>
          </w:p>
        </w:tc>
      </w:tr>
      <w:tr w:rsidR="00840DBB" w:rsidRPr="0089393D" w:rsidTr="00445CDF">
        <w:tc>
          <w:tcPr>
            <w:tcW w:w="675" w:type="dxa"/>
          </w:tcPr>
          <w:p w:rsidR="00840DBB" w:rsidRDefault="00840DBB" w:rsidP="0089393D">
            <w:pPr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840DBB" w:rsidRDefault="00840DBB" w:rsidP="0089393D">
            <w:pPr>
              <w:jc w:val="center"/>
            </w:pPr>
            <w:r>
              <w:t>20.09.</w:t>
            </w:r>
          </w:p>
        </w:tc>
        <w:tc>
          <w:tcPr>
            <w:tcW w:w="850" w:type="dxa"/>
          </w:tcPr>
          <w:p w:rsidR="00840DBB" w:rsidRPr="003A7AA0" w:rsidRDefault="00840DBB" w:rsidP="0089393D">
            <w:pPr>
              <w:jc w:val="center"/>
            </w:pPr>
          </w:p>
        </w:tc>
        <w:tc>
          <w:tcPr>
            <w:tcW w:w="2694" w:type="dxa"/>
          </w:tcPr>
          <w:p w:rsidR="00840DBB" w:rsidRDefault="00840DBB" w:rsidP="00E617D3">
            <w:r>
              <w:t>Повторение и обобщение по теме «Устное народное творчество»</w:t>
            </w:r>
          </w:p>
        </w:tc>
        <w:tc>
          <w:tcPr>
            <w:tcW w:w="2835" w:type="dxa"/>
          </w:tcPr>
          <w:p w:rsidR="00840DBB" w:rsidRPr="00744A38" w:rsidRDefault="00840DBB" w:rsidP="00840DBB">
            <w:r>
              <w:t xml:space="preserve">Произведения «Устного народного творчества», </w:t>
            </w:r>
          </w:p>
        </w:tc>
        <w:tc>
          <w:tcPr>
            <w:tcW w:w="3260" w:type="dxa"/>
          </w:tcPr>
          <w:p w:rsidR="00840DBB" w:rsidRPr="00744A38" w:rsidRDefault="00840DBB" w:rsidP="00840DBB">
            <w:r w:rsidRPr="00744A38">
              <w:t>П</w:t>
            </w:r>
            <w:r w:rsidR="00AA5AF9">
              <w:t>роверка уров</w:t>
            </w:r>
            <w:r>
              <w:t>ня</w:t>
            </w:r>
            <w:r w:rsidRPr="00744A38">
              <w:t xml:space="preserve"> знаний.</w:t>
            </w:r>
          </w:p>
        </w:tc>
        <w:tc>
          <w:tcPr>
            <w:tcW w:w="2410" w:type="dxa"/>
          </w:tcPr>
          <w:p w:rsidR="00840DBB" w:rsidRPr="009C664F" w:rsidRDefault="00840DBB" w:rsidP="004C70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C664F">
              <w:rPr>
                <w:iCs/>
                <w:color w:val="000000"/>
              </w:rPr>
              <w:t>Групповое выполнение заданий с последующей самопроверкой по алгоритму выполнения, комментирование выставленных оценок.</w:t>
            </w:r>
          </w:p>
        </w:tc>
        <w:tc>
          <w:tcPr>
            <w:tcW w:w="2039" w:type="dxa"/>
            <w:gridSpan w:val="2"/>
          </w:tcPr>
          <w:p w:rsidR="00840DBB" w:rsidRPr="003A7AA0" w:rsidRDefault="00840DBB" w:rsidP="0089393D">
            <w:pPr>
              <w:jc w:val="center"/>
            </w:pPr>
          </w:p>
        </w:tc>
      </w:tr>
      <w:tr w:rsidR="00AA5AF9" w:rsidRPr="0089393D" w:rsidTr="00445CDF">
        <w:tc>
          <w:tcPr>
            <w:tcW w:w="675" w:type="dxa"/>
          </w:tcPr>
          <w:p w:rsidR="00AA5AF9" w:rsidRDefault="00CB6FE9" w:rsidP="0089393D">
            <w:pPr>
              <w:jc w:val="center"/>
            </w:pPr>
            <w:r>
              <w:lastRenderedPageBreak/>
              <w:t>13</w:t>
            </w:r>
          </w:p>
        </w:tc>
        <w:tc>
          <w:tcPr>
            <w:tcW w:w="851" w:type="dxa"/>
          </w:tcPr>
          <w:p w:rsidR="00AA5AF9" w:rsidRDefault="00CB6FE9" w:rsidP="0089393D">
            <w:pPr>
              <w:jc w:val="center"/>
            </w:pPr>
            <w:r>
              <w:t>22.09.</w:t>
            </w:r>
          </w:p>
        </w:tc>
        <w:tc>
          <w:tcPr>
            <w:tcW w:w="850" w:type="dxa"/>
          </w:tcPr>
          <w:p w:rsidR="00AA5AF9" w:rsidRPr="003A7AA0" w:rsidRDefault="00AA5AF9" w:rsidP="0089393D">
            <w:pPr>
              <w:jc w:val="center"/>
            </w:pPr>
          </w:p>
        </w:tc>
        <w:tc>
          <w:tcPr>
            <w:tcW w:w="2694" w:type="dxa"/>
          </w:tcPr>
          <w:p w:rsidR="00AA5AF9" w:rsidRPr="00513D33" w:rsidRDefault="00AA5AF9" w:rsidP="00E617D3">
            <w:proofErr w:type="spellStart"/>
            <w:r w:rsidRPr="00513D33">
              <w:t>Вн.чт</w:t>
            </w:r>
            <w:proofErr w:type="spellEnd"/>
            <w:r w:rsidRPr="00513D33">
              <w:t>. В.О.Богомолов «Иван»</w:t>
            </w:r>
          </w:p>
        </w:tc>
        <w:tc>
          <w:tcPr>
            <w:tcW w:w="2835" w:type="dxa"/>
          </w:tcPr>
          <w:p w:rsidR="00AA5AF9" w:rsidRDefault="00C05DE7" w:rsidP="00840DBB">
            <w:r>
              <w:t>Чтение произведения.</w:t>
            </w:r>
          </w:p>
        </w:tc>
        <w:tc>
          <w:tcPr>
            <w:tcW w:w="3260" w:type="dxa"/>
          </w:tcPr>
          <w:p w:rsidR="00AA5AF9" w:rsidRPr="00744A38" w:rsidRDefault="00AA5AF9" w:rsidP="00840DBB"/>
        </w:tc>
        <w:tc>
          <w:tcPr>
            <w:tcW w:w="2410" w:type="dxa"/>
          </w:tcPr>
          <w:p w:rsidR="00AA5AF9" w:rsidRPr="009C664F" w:rsidRDefault="00AA5AF9" w:rsidP="004C70F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2039" w:type="dxa"/>
            <w:gridSpan w:val="2"/>
          </w:tcPr>
          <w:p w:rsidR="00AA5AF9" w:rsidRPr="003A7AA0" w:rsidRDefault="00AA5AF9" w:rsidP="0089393D">
            <w:pPr>
              <w:jc w:val="center"/>
            </w:pPr>
          </w:p>
        </w:tc>
      </w:tr>
      <w:tr w:rsidR="00840DBB" w:rsidRPr="0089393D" w:rsidTr="004C70F2">
        <w:tc>
          <w:tcPr>
            <w:tcW w:w="15614" w:type="dxa"/>
            <w:gridSpan w:val="9"/>
          </w:tcPr>
          <w:p w:rsidR="00840DBB" w:rsidRPr="0089393D" w:rsidRDefault="00840DBB" w:rsidP="004C70F2">
            <w:pPr>
              <w:jc w:val="center"/>
              <w:rPr>
                <w:b/>
              </w:rPr>
            </w:pPr>
            <w:r w:rsidRPr="00A41FDC">
              <w:rPr>
                <w:rFonts w:eastAsia="Times New Roman" w:cs="Times New Roman"/>
                <w:b/>
                <w:bCs/>
              </w:rPr>
              <w:t>Из</w:t>
            </w:r>
            <w:r w:rsidR="00C43AC2">
              <w:rPr>
                <w:rFonts w:eastAsia="Times New Roman" w:cs="Times New Roman"/>
                <w:b/>
                <w:bCs/>
              </w:rPr>
              <w:t xml:space="preserve"> произведений</w:t>
            </w:r>
            <w:r w:rsidRPr="00A41FDC">
              <w:rPr>
                <w:rFonts w:eastAsia="Times New Roman" w:cs="Times New Roman"/>
                <w:b/>
                <w:bCs/>
              </w:rPr>
              <w:t xml:space="preserve"> </w:t>
            </w:r>
            <w:r>
              <w:rPr>
                <w:rFonts w:eastAsia="Times New Roman" w:cs="Times New Roman"/>
                <w:b/>
                <w:bCs/>
              </w:rPr>
              <w:t>русской литера</w:t>
            </w:r>
            <w:r w:rsidR="00797D9D">
              <w:rPr>
                <w:rFonts w:eastAsia="Times New Roman" w:cs="Times New Roman"/>
                <w:b/>
                <w:bCs/>
              </w:rPr>
              <w:t>туры XIX ве</w:t>
            </w:r>
            <w:r w:rsidR="00797D9D">
              <w:rPr>
                <w:rFonts w:eastAsia="Times New Roman" w:cs="Times New Roman"/>
                <w:b/>
                <w:bCs/>
              </w:rPr>
              <w:softHyphen/>
              <w:t>ка (45</w:t>
            </w:r>
            <w:r>
              <w:rPr>
                <w:rFonts w:eastAsia="Times New Roman" w:cs="Times New Roman"/>
                <w:b/>
                <w:bCs/>
              </w:rPr>
              <w:t xml:space="preserve"> </w:t>
            </w:r>
            <w:r w:rsidRPr="00A41FDC">
              <w:rPr>
                <w:rFonts w:eastAsia="Times New Roman" w:cs="Times New Roman"/>
                <w:b/>
                <w:bCs/>
              </w:rPr>
              <w:t>ч).</w:t>
            </w:r>
          </w:p>
        </w:tc>
      </w:tr>
      <w:tr w:rsidR="00840DBB" w:rsidRPr="0089393D" w:rsidTr="00445CDF">
        <w:tc>
          <w:tcPr>
            <w:tcW w:w="675" w:type="dxa"/>
          </w:tcPr>
          <w:p w:rsidR="00840DBB" w:rsidRDefault="00840DBB" w:rsidP="0089393D">
            <w:pPr>
              <w:jc w:val="center"/>
            </w:pPr>
            <w:r>
              <w:t>1</w:t>
            </w:r>
            <w:r w:rsidR="00CB6FE9">
              <w:t>4</w:t>
            </w:r>
          </w:p>
        </w:tc>
        <w:tc>
          <w:tcPr>
            <w:tcW w:w="851" w:type="dxa"/>
          </w:tcPr>
          <w:p w:rsidR="00840DBB" w:rsidRDefault="00CB6FE9" w:rsidP="0089393D">
            <w:pPr>
              <w:jc w:val="center"/>
            </w:pPr>
            <w:r>
              <w:t>23</w:t>
            </w:r>
            <w:r w:rsidR="00840DBB">
              <w:t>.09.</w:t>
            </w:r>
          </w:p>
        </w:tc>
        <w:tc>
          <w:tcPr>
            <w:tcW w:w="850" w:type="dxa"/>
          </w:tcPr>
          <w:p w:rsidR="00840DBB" w:rsidRPr="003A7AA0" w:rsidRDefault="00840DBB" w:rsidP="0089393D">
            <w:pPr>
              <w:jc w:val="center"/>
            </w:pPr>
          </w:p>
        </w:tc>
        <w:tc>
          <w:tcPr>
            <w:tcW w:w="2694" w:type="dxa"/>
          </w:tcPr>
          <w:p w:rsidR="00840DBB" w:rsidRDefault="00AA5AF9" w:rsidP="00E617D3">
            <w:r>
              <w:t>Жизнь и творчество В.А. Жуковского.</w:t>
            </w:r>
          </w:p>
        </w:tc>
        <w:tc>
          <w:tcPr>
            <w:tcW w:w="2835" w:type="dxa"/>
          </w:tcPr>
          <w:p w:rsidR="00840DBB" w:rsidRDefault="00AA5AF9">
            <w:r>
              <w:t>В.А. Жуковский, биография</w:t>
            </w:r>
          </w:p>
        </w:tc>
        <w:tc>
          <w:tcPr>
            <w:tcW w:w="3260" w:type="dxa"/>
          </w:tcPr>
          <w:p w:rsidR="00840DBB" w:rsidRPr="004902C4" w:rsidRDefault="00AA5AF9" w:rsidP="00803BF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>
              <w:t>Составление вопросов к биографии и ответы на них.</w:t>
            </w:r>
          </w:p>
        </w:tc>
        <w:tc>
          <w:tcPr>
            <w:tcW w:w="2410" w:type="dxa"/>
          </w:tcPr>
          <w:p w:rsidR="00840DBB" w:rsidRPr="00AD7503" w:rsidRDefault="00AA5AF9" w:rsidP="00E617D3">
            <w:r>
              <w:t>Коррекция умения пересказывать биографию, отвечать на вопросы по тексту.</w:t>
            </w:r>
          </w:p>
        </w:tc>
        <w:tc>
          <w:tcPr>
            <w:tcW w:w="2039" w:type="dxa"/>
            <w:gridSpan w:val="2"/>
          </w:tcPr>
          <w:p w:rsidR="00840DBB" w:rsidRPr="003A7AA0" w:rsidRDefault="00840DBB" w:rsidP="0089393D">
            <w:pPr>
              <w:jc w:val="center"/>
            </w:pPr>
          </w:p>
        </w:tc>
      </w:tr>
      <w:tr w:rsidR="00840DBB" w:rsidRPr="0089393D" w:rsidTr="00445CDF">
        <w:tc>
          <w:tcPr>
            <w:tcW w:w="675" w:type="dxa"/>
          </w:tcPr>
          <w:p w:rsidR="00840DBB" w:rsidRDefault="00840DBB" w:rsidP="0089393D">
            <w:pPr>
              <w:jc w:val="center"/>
            </w:pPr>
            <w:r>
              <w:t>1</w:t>
            </w:r>
            <w:r w:rsidR="00CB6FE9">
              <w:t>5</w:t>
            </w:r>
          </w:p>
        </w:tc>
        <w:tc>
          <w:tcPr>
            <w:tcW w:w="851" w:type="dxa"/>
          </w:tcPr>
          <w:p w:rsidR="00840DBB" w:rsidRDefault="0087746C" w:rsidP="0089393D">
            <w:pPr>
              <w:jc w:val="center"/>
            </w:pPr>
            <w:r>
              <w:t>26</w:t>
            </w:r>
            <w:r w:rsidR="00840DBB">
              <w:t>.09.</w:t>
            </w:r>
          </w:p>
        </w:tc>
        <w:tc>
          <w:tcPr>
            <w:tcW w:w="850" w:type="dxa"/>
          </w:tcPr>
          <w:p w:rsidR="00840DBB" w:rsidRPr="003A7AA0" w:rsidRDefault="00840DBB" w:rsidP="0089393D">
            <w:pPr>
              <w:jc w:val="center"/>
            </w:pPr>
          </w:p>
        </w:tc>
        <w:tc>
          <w:tcPr>
            <w:tcW w:w="2694" w:type="dxa"/>
          </w:tcPr>
          <w:p w:rsidR="00840DBB" w:rsidRPr="00527699" w:rsidRDefault="00AA5AF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В.А. Жуковский. Сказка. «Три пояса». Волшебство в сказке.</w:t>
            </w:r>
          </w:p>
        </w:tc>
        <w:tc>
          <w:tcPr>
            <w:tcW w:w="2835" w:type="dxa"/>
          </w:tcPr>
          <w:p w:rsidR="00840DBB" w:rsidRPr="00744A38" w:rsidRDefault="00AA5AF9" w:rsidP="00F47554">
            <w:r>
              <w:t>Литературная сказка</w:t>
            </w:r>
          </w:p>
        </w:tc>
        <w:tc>
          <w:tcPr>
            <w:tcW w:w="3260" w:type="dxa"/>
          </w:tcPr>
          <w:p w:rsidR="00840DBB" w:rsidRPr="00527699" w:rsidRDefault="00AA5AF9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4C18A3">
              <w:rPr>
                <w:rFonts w:cs="Times New Roman"/>
              </w:rPr>
              <w:t>Чтение сказки, отрабатывать умения выделять главное, обобщать и делать выводы.</w:t>
            </w:r>
          </w:p>
        </w:tc>
        <w:tc>
          <w:tcPr>
            <w:tcW w:w="2410" w:type="dxa"/>
          </w:tcPr>
          <w:p w:rsidR="00840DBB" w:rsidRPr="003A7AA0" w:rsidRDefault="00AA5AF9" w:rsidP="00AA5AF9">
            <w:r>
              <w:t>Коррекция речи при пересказе.</w:t>
            </w:r>
          </w:p>
        </w:tc>
        <w:tc>
          <w:tcPr>
            <w:tcW w:w="2039" w:type="dxa"/>
            <w:gridSpan w:val="2"/>
          </w:tcPr>
          <w:p w:rsidR="00840DBB" w:rsidRPr="003A7AA0" w:rsidRDefault="00840DBB" w:rsidP="0089393D">
            <w:pPr>
              <w:jc w:val="center"/>
            </w:pPr>
          </w:p>
        </w:tc>
      </w:tr>
      <w:tr w:rsidR="00AA5AF9" w:rsidRPr="0089393D" w:rsidTr="00445CDF">
        <w:tc>
          <w:tcPr>
            <w:tcW w:w="675" w:type="dxa"/>
          </w:tcPr>
          <w:p w:rsidR="00AA5AF9" w:rsidRDefault="00AA5AF9" w:rsidP="0089393D">
            <w:pPr>
              <w:jc w:val="center"/>
            </w:pPr>
            <w:r>
              <w:t>1</w:t>
            </w:r>
            <w:r w:rsidR="00CB6FE9">
              <w:t>6</w:t>
            </w:r>
          </w:p>
        </w:tc>
        <w:tc>
          <w:tcPr>
            <w:tcW w:w="851" w:type="dxa"/>
          </w:tcPr>
          <w:p w:rsidR="00AA5AF9" w:rsidRDefault="00CB6FE9" w:rsidP="0089393D">
            <w:pPr>
              <w:jc w:val="center"/>
            </w:pPr>
            <w:r>
              <w:t>27</w:t>
            </w:r>
            <w:r w:rsidR="00AA5AF9">
              <w:t>.09.</w:t>
            </w:r>
          </w:p>
        </w:tc>
        <w:tc>
          <w:tcPr>
            <w:tcW w:w="850" w:type="dxa"/>
          </w:tcPr>
          <w:p w:rsidR="00AA5AF9" w:rsidRPr="003A7AA0" w:rsidRDefault="00AA5AF9" w:rsidP="0089393D">
            <w:pPr>
              <w:jc w:val="center"/>
            </w:pPr>
          </w:p>
        </w:tc>
        <w:tc>
          <w:tcPr>
            <w:tcW w:w="2694" w:type="dxa"/>
          </w:tcPr>
          <w:p w:rsidR="00AA5AF9" w:rsidRPr="00527699" w:rsidRDefault="00AA5AF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В.А. Жуковский. Сказка. «Три пояса». Образы сестёр.</w:t>
            </w:r>
          </w:p>
        </w:tc>
        <w:tc>
          <w:tcPr>
            <w:tcW w:w="2835" w:type="dxa"/>
          </w:tcPr>
          <w:p w:rsidR="00AA5AF9" w:rsidRPr="00744A38" w:rsidRDefault="00AA5AF9" w:rsidP="00F47554">
            <w:r>
              <w:t>Образы сестер и их характеристика</w:t>
            </w:r>
          </w:p>
        </w:tc>
        <w:tc>
          <w:tcPr>
            <w:tcW w:w="3260" w:type="dxa"/>
          </w:tcPr>
          <w:p w:rsidR="00AA5AF9" w:rsidRPr="004C18A3" w:rsidRDefault="00AA5AF9" w:rsidP="004C70F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Беседа по содержанию сказки. </w:t>
            </w:r>
            <w:r w:rsidRPr="004C18A3">
              <w:rPr>
                <w:rFonts w:cs="Times New Roman"/>
              </w:rPr>
              <w:t>Научить анализировать текст; воспитывать любовь к предмету</w:t>
            </w:r>
          </w:p>
        </w:tc>
        <w:tc>
          <w:tcPr>
            <w:tcW w:w="2410" w:type="dxa"/>
          </w:tcPr>
          <w:p w:rsidR="00AA5AF9" w:rsidRPr="003A7AA0" w:rsidRDefault="00AA5AF9" w:rsidP="00AA5AF9">
            <w:r>
              <w:t>Коррекция речи при пересказе.</w:t>
            </w:r>
          </w:p>
        </w:tc>
        <w:tc>
          <w:tcPr>
            <w:tcW w:w="2039" w:type="dxa"/>
            <w:gridSpan w:val="2"/>
          </w:tcPr>
          <w:p w:rsidR="00AA5AF9" w:rsidRPr="003A7AA0" w:rsidRDefault="00AA5AF9" w:rsidP="0089393D">
            <w:pPr>
              <w:jc w:val="center"/>
            </w:pPr>
          </w:p>
        </w:tc>
      </w:tr>
      <w:tr w:rsidR="00996147" w:rsidRPr="0089393D" w:rsidTr="00445CDF">
        <w:tc>
          <w:tcPr>
            <w:tcW w:w="675" w:type="dxa"/>
          </w:tcPr>
          <w:p w:rsidR="00996147" w:rsidRDefault="00996147" w:rsidP="0089393D">
            <w:pPr>
              <w:jc w:val="center"/>
            </w:pPr>
            <w:r>
              <w:t>1</w:t>
            </w:r>
            <w:r w:rsidR="00CB6FE9">
              <w:t>7</w:t>
            </w:r>
          </w:p>
        </w:tc>
        <w:tc>
          <w:tcPr>
            <w:tcW w:w="851" w:type="dxa"/>
          </w:tcPr>
          <w:p w:rsidR="00996147" w:rsidRDefault="00CB6FE9" w:rsidP="0089393D">
            <w:pPr>
              <w:jc w:val="center"/>
            </w:pPr>
            <w:r>
              <w:t>29</w:t>
            </w:r>
            <w:r w:rsidR="00996147">
              <w:t>.09.</w:t>
            </w:r>
          </w:p>
        </w:tc>
        <w:tc>
          <w:tcPr>
            <w:tcW w:w="850" w:type="dxa"/>
          </w:tcPr>
          <w:p w:rsidR="00996147" w:rsidRPr="003A7AA0" w:rsidRDefault="00996147" w:rsidP="0089393D">
            <w:pPr>
              <w:jc w:val="center"/>
            </w:pPr>
          </w:p>
        </w:tc>
        <w:tc>
          <w:tcPr>
            <w:tcW w:w="2694" w:type="dxa"/>
          </w:tcPr>
          <w:p w:rsidR="00996147" w:rsidRPr="00527699" w:rsidRDefault="00996147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Отличие литературной волшебной сказки </w:t>
            </w:r>
            <w:proofErr w:type="gramStart"/>
            <w:r>
              <w:t>от</w:t>
            </w:r>
            <w:proofErr w:type="gramEnd"/>
            <w:r>
              <w:t xml:space="preserve"> народной.</w:t>
            </w:r>
          </w:p>
        </w:tc>
        <w:tc>
          <w:tcPr>
            <w:tcW w:w="2835" w:type="dxa"/>
          </w:tcPr>
          <w:p w:rsidR="00996147" w:rsidRPr="00527699" w:rsidRDefault="00996147" w:rsidP="004C70F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Литературная </w:t>
            </w:r>
            <w:proofErr w:type="gramStart"/>
            <w:r>
              <w:t>волшебной</w:t>
            </w:r>
            <w:proofErr w:type="gramEnd"/>
            <w:r>
              <w:t xml:space="preserve"> сказка, народная волшебная сказка.</w:t>
            </w:r>
          </w:p>
        </w:tc>
        <w:tc>
          <w:tcPr>
            <w:tcW w:w="3260" w:type="dxa"/>
          </w:tcPr>
          <w:p w:rsidR="00996147" w:rsidRPr="00AB34EA" w:rsidRDefault="00996147" w:rsidP="004C70F2">
            <w:pPr>
              <w:shd w:val="clear" w:color="auto" w:fill="FFFFFF"/>
              <w:ind w:firstLine="14"/>
              <w:rPr>
                <w:rFonts w:eastAsia="Times New Roman"/>
                <w:color w:val="000000"/>
                <w:spacing w:val="1"/>
              </w:rPr>
            </w:pPr>
            <w:r w:rsidRPr="00AB34EA">
              <w:rPr>
                <w:rFonts w:eastAsia="Times New Roman"/>
                <w:color w:val="000000"/>
                <w:spacing w:val="1"/>
              </w:rPr>
              <w:t>Понятие о литературной сказке</w:t>
            </w:r>
            <w:r w:rsidRPr="00AB34EA">
              <w:rPr>
                <w:color w:val="000000"/>
                <w:spacing w:val="-2"/>
              </w:rPr>
              <w:t xml:space="preserve">. Отличие литературной сказки </w:t>
            </w:r>
            <w:proofErr w:type="gramStart"/>
            <w:r w:rsidRPr="00AB34EA">
              <w:rPr>
                <w:color w:val="000000"/>
                <w:spacing w:val="-2"/>
              </w:rPr>
              <w:t>от</w:t>
            </w:r>
            <w:proofErr w:type="gramEnd"/>
            <w:r w:rsidRPr="00AB34EA">
              <w:rPr>
                <w:color w:val="000000"/>
                <w:spacing w:val="-2"/>
              </w:rPr>
              <w:t xml:space="preserve"> фольклорной</w:t>
            </w:r>
            <w:r>
              <w:rPr>
                <w:color w:val="000000"/>
                <w:spacing w:val="-2"/>
              </w:rPr>
              <w:t xml:space="preserve"> (народной)</w:t>
            </w:r>
          </w:p>
        </w:tc>
        <w:tc>
          <w:tcPr>
            <w:tcW w:w="2410" w:type="dxa"/>
          </w:tcPr>
          <w:p w:rsidR="00996147" w:rsidRPr="003A7AA0" w:rsidRDefault="00996147" w:rsidP="00AA5AF9">
            <w:r>
              <w:t xml:space="preserve">Коррекция отвечать на вопросы по тексту, выделять главное. </w:t>
            </w:r>
          </w:p>
        </w:tc>
        <w:tc>
          <w:tcPr>
            <w:tcW w:w="2039" w:type="dxa"/>
            <w:gridSpan w:val="2"/>
          </w:tcPr>
          <w:p w:rsidR="00996147" w:rsidRPr="003A7AA0" w:rsidRDefault="00996147" w:rsidP="0089393D">
            <w:pPr>
              <w:jc w:val="center"/>
            </w:pPr>
          </w:p>
        </w:tc>
      </w:tr>
      <w:tr w:rsidR="00996147" w:rsidRPr="0089393D" w:rsidTr="00445CDF">
        <w:tc>
          <w:tcPr>
            <w:tcW w:w="675" w:type="dxa"/>
          </w:tcPr>
          <w:p w:rsidR="00996147" w:rsidRDefault="00996147" w:rsidP="0089393D">
            <w:pPr>
              <w:jc w:val="center"/>
            </w:pPr>
            <w:r>
              <w:t>1</w:t>
            </w:r>
            <w:r w:rsidR="00CB6FE9">
              <w:t>8</w:t>
            </w:r>
          </w:p>
        </w:tc>
        <w:tc>
          <w:tcPr>
            <w:tcW w:w="851" w:type="dxa"/>
          </w:tcPr>
          <w:p w:rsidR="00996147" w:rsidRDefault="00CB6FE9" w:rsidP="0089393D">
            <w:pPr>
              <w:jc w:val="center"/>
            </w:pPr>
            <w:r>
              <w:t>30</w:t>
            </w:r>
            <w:r w:rsidR="00996147">
              <w:t>.09.</w:t>
            </w:r>
          </w:p>
        </w:tc>
        <w:tc>
          <w:tcPr>
            <w:tcW w:w="850" w:type="dxa"/>
          </w:tcPr>
          <w:p w:rsidR="00996147" w:rsidRPr="003A7AA0" w:rsidRDefault="00996147" w:rsidP="0089393D">
            <w:pPr>
              <w:jc w:val="center"/>
            </w:pPr>
          </w:p>
        </w:tc>
        <w:tc>
          <w:tcPr>
            <w:tcW w:w="2694" w:type="dxa"/>
          </w:tcPr>
          <w:p w:rsidR="00996147" w:rsidRPr="00527699" w:rsidRDefault="00996147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И.А. Крылов. Жизнь и творчество баснописца. «Кот и повар»</w:t>
            </w:r>
          </w:p>
        </w:tc>
        <w:tc>
          <w:tcPr>
            <w:tcW w:w="2835" w:type="dxa"/>
          </w:tcPr>
          <w:p w:rsidR="00996147" w:rsidRPr="00744A38" w:rsidRDefault="00996147" w:rsidP="00F47554">
            <w:r>
              <w:t>И.А. Крылов, биография</w:t>
            </w:r>
          </w:p>
        </w:tc>
        <w:tc>
          <w:tcPr>
            <w:tcW w:w="3260" w:type="dxa"/>
          </w:tcPr>
          <w:p w:rsidR="00996147" w:rsidRPr="004902C4" w:rsidRDefault="00996147" w:rsidP="004C70F2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>
              <w:t>Составление вопросов к биографии и ответы на них.</w:t>
            </w:r>
          </w:p>
        </w:tc>
        <w:tc>
          <w:tcPr>
            <w:tcW w:w="2410" w:type="dxa"/>
          </w:tcPr>
          <w:p w:rsidR="00996147" w:rsidRPr="003A7AA0" w:rsidRDefault="00996147" w:rsidP="00996147">
            <w:r>
              <w:t>Коррекция умения пересказывать биографию, отвечать на вопросы по тексту</w:t>
            </w:r>
          </w:p>
        </w:tc>
        <w:tc>
          <w:tcPr>
            <w:tcW w:w="2039" w:type="dxa"/>
            <w:gridSpan w:val="2"/>
          </w:tcPr>
          <w:p w:rsidR="00996147" w:rsidRPr="003A7AA0" w:rsidRDefault="00996147" w:rsidP="0089393D">
            <w:pPr>
              <w:jc w:val="center"/>
            </w:pPr>
          </w:p>
        </w:tc>
      </w:tr>
      <w:tr w:rsidR="00996147" w:rsidRPr="0089393D" w:rsidTr="00445CDF">
        <w:tc>
          <w:tcPr>
            <w:tcW w:w="675" w:type="dxa"/>
          </w:tcPr>
          <w:p w:rsidR="00996147" w:rsidRDefault="00996147" w:rsidP="0089393D">
            <w:pPr>
              <w:jc w:val="center"/>
            </w:pPr>
            <w:r>
              <w:t>1</w:t>
            </w:r>
            <w:r w:rsidR="00CB6FE9">
              <w:t>9</w:t>
            </w:r>
          </w:p>
        </w:tc>
        <w:tc>
          <w:tcPr>
            <w:tcW w:w="851" w:type="dxa"/>
          </w:tcPr>
          <w:p w:rsidR="00996147" w:rsidRDefault="0087746C" w:rsidP="0089393D">
            <w:pPr>
              <w:jc w:val="center"/>
            </w:pPr>
            <w:r>
              <w:t>03</w:t>
            </w:r>
            <w:r w:rsidR="00CB6FE9">
              <w:t>.10</w:t>
            </w:r>
            <w:r w:rsidR="00996147">
              <w:t>.</w:t>
            </w:r>
          </w:p>
        </w:tc>
        <w:tc>
          <w:tcPr>
            <w:tcW w:w="850" w:type="dxa"/>
          </w:tcPr>
          <w:p w:rsidR="00996147" w:rsidRPr="003A7AA0" w:rsidRDefault="00996147" w:rsidP="0089393D">
            <w:pPr>
              <w:jc w:val="center"/>
            </w:pPr>
          </w:p>
        </w:tc>
        <w:tc>
          <w:tcPr>
            <w:tcW w:w="2694" w:type="dxa"/>
          </w:tcPr>
          <w:p w:rsidR="00996147" w:rsidRPr="00527699" w:rsidRDefault="00996147" w:rsidP="0099614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C18A3">
              <w:rPr>
                <w:rFonts w:cs="Times New Roman"/>
              </w:rPr>
              <w:t xml:space="preserve">И.А. Крылов. Басня «Кот и повар». </w:t>
            </w:r>
          </w:p>
        </w:tc>
        <w:tc>
          <w:tcPr>
            <w:tcW w:w="2835" w:type="dxa"/>
          </w:tcPr>
          <w:p w:rsidR="00996147" w:rsidRPr="00744A38" w:rsidRDefault="00996147" w:rsidP="00F47554">
            <w:r w:rsidRPr="004A2004">
              <w:rPr>
                <w:rFonts w:eastAsia="Times New Roman"/>
                <w:color w:val="000000"/>
                <w:spacing w:val="2"/>
              </w:rPr>
              <w:t>Истоки басенного жанра. Понятие об алле</w:t>
            </w:r>
            <w:r w:rsidRPr="004A2004">
              <w:rPr>
                <w:rFonts w:eastAsia="Times New Roman"/>
                <w:color w:val="000000"/>
                <w:spacing w:val="2"/>
              </w:rPr>
              <w:softHyphen/>
            </w:r>
            <w:r w:rsidRPr="004A2004">
              <w:rPr>
                <w:rFonts w:eastAsia="Times New Roman"/>
                <w:color w:val="000000"/>
              </w:rPr>
              <w:t>гории. Мораль в басне. Расцвет русской бас</w:t>
            </w:r>
            <w:r w:rsidRPr="004A2004">
              <w:rPr>
                <w:rFonts w:eastAsia="Times New Roman"/>
                <w:color w:val="000000"/>
              </w:rPr>
              <w:softHyphen/>
              <w:t xml:space="preserve">ни в начале </w:t>
            </w:r>
            <w:r w:rsidRPr="004A2004">
              <w:rPr>
                <w:rFonts w:eastAsia="Times New Roman"/>
                <w:color w:val="000000"/>
                <w:lang w:val="en-US"/>
              </w:rPr>
              <w:t>XIX</w:t>
            </w:r>
            <w:r w:rsidRPr="004A2004">
              <w:rPr>
                <w:rFonts w:eastAsia="Times New Roman"/>
                <w:color w:val="000000"/>
              </w:rPr>
              <w:t xml:space="preserve"> века. Поучительный харак</w:t>
            </w:r>
            <w:r w:rsidRPr="004A2004">
              <w:rPr>
                <w:rFonts w:eastAsia="Times New Roman"/>
                <w:color w:val="000000"/>
              </w:rPr>
              <w:softHyphen/>
              <w:t>тер басен. Своеобразие басен И.А. Крылова.</w:t>
            </w:r>
          </w:p>
        </w:tc>
        <w:tc>
          <w:tcPr>
            <w:tcW w:w="3260" w:type="dxa"/>
          </w:tcPr>
          <w:p w:rsidR="00996147" w:rsidRPr="004C18A3" w:rsidRDefault="00996147" w:rsidP="004C70F2">
            <w:pPr>
              <w:rPr>
                <w:rFonts w:cs="Times New Roman"/>
              </w:rPr>
            </w:pPr>
            <w:r w:rsidRPr="004C18A3">
              <w:rPr>
                <w:rFonts w:cs="Times New Roman"/>
              </w:rPr>
              <w:t>Ознакомление с особенностями басни, развитие навыка выразительного чтения</w:t>
            </w:r>
          </w:p>
        </w:tc>
        <w:tc>
          <w:tcPr>
            <w:tcW w:w="2410" w:type="dxa"/>
          </w:tcPr>
          <w:p w:rsidR="00996147" w:rsidRPr="003A7AA0" w:rsidRDefault="00996147" w:rsidP="004C70F2">
            <w:r>
              <w:t xml:space="preserve">Коррекция отвечать на вопросы по тексту, выделять главное. </w:t>
            </w:r>
          </w:p>
        </w:tc>
        <w:tc>
          <w:tcPr>
            <w:tcW w:w="2039" w:type="dxa"/>
            <w:gridSpan w:val="2"/>
          </w:tcPr>
          <w:p w:rsidR="00996147" w:rsidRPr="003A7AA0" w:rsidRDefault="00996147" w:rsidP="0089393D">
            <w:pPr>
              <w:jc w:val="center"/>
            </w:pPr>
          </w:p>
        </w:tc>
      </w:tr>
      <w:tr w:rsidR="00996147" w:rsidRPr="0089393D" w:rsidTr="00445CDF">
        <w:tc>
          <w:tcPr>
            <w:tcW w:w="675" w:type="dxa"/>
          </w:tcPr>
          <w:p w:rsidR="00996147" w:rsidRDefault="00CB6FE9" w:rsidP="0089393D">
            <w:pPr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996147" w:rsidRDefault="00CB6FE9" w:rsidP="0089393D">
            <w:pPr>
              <w:jc w:val="center"/>
            </w:pPr>
            <w:r>
              <w:t>04</w:t>
            </w:r>
            <w:r w:rsidR="00996147">
              <w:t>.10.</w:t>
            </w:r>
          </w:p>
        </w:tc>
        <w:tc>
          <w:tcPr>
            <w:tcW w:w="850" w:type="dxa"/>
          </w:tcPr>
          <w:p w:rsidR="00996147" w:rsidRPr="003A7AA0" w:rsidRDefault="00996147" w:rsidP="0089393D">
            <w:pPr>
              <w:jc w:val="center"/>
            </w:pPr>
          </w:p>
        </w:tc>
        <w:tc>
          <w:tcPr>
            <w:tcW w:w="2694" w:type="dxa"/>
          </w:tcPr>
          <w:p w:rsidR="00996147" w:rsidRPr="00527699" w:rsidRDefault="00996147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Жизнь и творчество А.С.Пушкина</w:t>
            </w:r>
          </w:p>
        </w:tc>
        <w:tc>
          <w:tcPr>
            <w:tcW w:w="2835" w:type="dxa"/>
          </w:tcPr>
          <w:p w:rsidR="00996147" w:rsidRPr="00744A38" w:rsidRDefault="004C70F2" w:rsidP="00F47554">
            <w:r>
              <w:t>А.С.Пушкин</w:t>
            </w:r>
            <w:r w:rsidR="00996147">
              <w:t>, биография</w:t>
            </w:r>
          </w:p>
        </w:tc>
        <w:tc>
          <w:tcPr>
            <w:tcW w:w="3260" w:type="dxa"/>
          </w:tcPr>
          <w:p w:rsidR="00996147" w:rsidRPr="004902C4" w:rsidRDefault="00996147" w:rsidP="004C70F2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>
              <w:t>Составление вопросов к биографии и ответы на них.</w:t>
            </w:r>
          </w:p>
        </w:tc>
        <w:tc>
          <w:tcPr>
            <w:tcW w:w="2410" w:type="dxa"/>
          </w:tcPr>
          <w:p w:rsidR="00996147" w:rsidRPr="003A7AA0" w:rsidRDefault="00996147" w:rsidP="004C70F2">
            <w:r>
              <w:t>Коррекция умения пересказывать биографию, отвечать на вопросы по тексту</w:t>
            </w:r>
          </w:p>
        </w:tc>
        <w:tc>
          <w:tcPr>
            <w:tcW w:w="2039" w:type="dxa"/>
            <w:gridSpan w:val="2"/>
          </w:tcPr>
          <w:p w:rsidR="00996147" w:rsidRPr="003A7AA0" w:rsidRDefault="00996147" w:rsidP="0089393D">
            <w:pPr>
              <w:jc w:val="center"/>
            </w:pPr>
          </w:p>
        </w:tc>
      </w:tr>
      <w:tr w:rsidR="00996147" w:rsidRPr="0089393D" w:rsidTr="00445CDF">
        <w:tc>
          <w:tcPr>
            <w:tcW w:w="675" w:type="dxa"/>
          </w:tcPr>
          <w:p w:rsidR="00996147" w:rsidRDefault="00996147" w:rsidP="0089393D">
            <w:pPr>
              <w:jc w:val="center"/>
            </w:pPr>
            <w:r>
              <w:t>2</w:t>
            </w:r>
            <w:r w:rsidR="00CB6FE9">
              <w:t>1</w:t>
            </w:r>
          </w:p>
        </w:tc>
        <w:tc>
          <w:tcPr>
            <w:tcW w:w="851" w:type="dxa"/>
          </w:tcPr>
          <w:p w:rsidR="00996147" w:rsidRDefault="00CB6FE9" w:rsidP="0089393D">
            <w:pPr>
              <w:jc w:val="center"/>
            </w:pPr>
            <w:r>
              <w:t>06</w:t>
            </w:r>
            <w:r w:rsidR="00996147">
              <w:t>.10.</w:t>
            </w:r>
          </w:p>
        </w:tc>
        <w:tc>
          <w:tcPr>
            <w:tcW w:w="850" w:type="dxa"/>
          </w:tcPr>
          <w:p w:rsidR="00996147" w:rsidRPr="003A7AA0" w:rsidRDefault="00996147" w:rsidP="0089393D">
            <w:pPr>
              <w:jc w:val="center"/>
            </w:pPr>
          </w:p>
        </w:tc>
        <w:tc>
          <w:tcPr>
            <w:tcW w:w="2694" w:type="dxa"/>
          </w:tcPr>
          <w:p w:rsidR="00996147" w:rsidRPr="00527699" w:rsidRDefault="00996147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А.С.Пушкин. Поэма </w:t>
            </w:r>
            <w:r>
              <w:lastRenderedPageBreak/>
              <w:t>«Руслан и Людмила» (песнь первая).</w:t>
            </w:r>
          </w:p>
        </w:tc>
        <w:tc>
          <w:tcPr>
            <w:tcW w:w="2835" w:type="dxa"/>
          </w:tcPr>
          <w:p w:rsidR="00996147" w:rsidRPr="00744A38" w:rsidRDefault="008A1F4A" w:rsidP="00F47554">
            <w:r>
              <w:lastRenderedPageBreak/>
              <w:t xml:space="preserve">Поэма </w:t>
            </w:r>
          </w:p>
        </w:tc>
        <w:tc>
          <w:tcPr>
            <w:tcW w:w="3260" w:type="dxa"/>
          </w:tcPr>
          <w:p w:rsidR="00996147" w:rsidRPr="00527699" w:rsidRDefault="00996147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4C18A3">
              <w:rPr>
                <w:rFonts w:cs="Times New Roman"/>
              </w:rPr>
              <w:t xml:space="preserve">Знакомство с особенностями </w:t>
            </w:r>
            <w:r w:rsidRPr="004C18A3">
              <w:rPr>
                <w:rFonts w:cs="Times New Roman"/>
              </w:rPr>
              <w:lastRenderedPageBreak/>
              <w:t>поэмы, привитие любви к чтению</w:t>
            </w:r>
          </w:p>
        </w:tc>
        <w:tc>
          <w:tcPr>
            <w:tcW w:w="2410" w:type="dxa"/>
          </w:tcPr>
          <w:p w:rsidR="00996147" w:rsidRPr="003A7AA0" w:rsidRDefault="00996147" w:rsidP="00996147">
            <w:r>
              <w:lastRenderedPageBreak/>
              <w:t xml:space="preserve">Коррекция </w:t>
            </w:r>
            <w:r>
              <w:lastRenderedPageBreak/>
              <w:t>диалогической речи, выразительности чтения.</w:t>
            </w:r>
          </w:p>
        </w:tc>
        <w:tc>
          <w:tcPr>
            <w:tcW w:w="2039" w:type="dxa"/>
            <w:gridSpan w:val="2"/>
          </w:tcPr>
          <w:p w:rsidR="00996147" w:rsidRPr="003A7AA0" w:rsidRDefault="00996147" w:rsidP="0089393D">
            <w:pPr>
              <w:jc w:val="center"/>
            </w:pPr>
          </w:p>
        </w:tc>
      </w:tr>
      <w:tr w:rsidR="008A1F4A" w:rsidRPr="0089393D" w:rsidTr="00445CDF">
        <w:tc>
          <w:tcPr>
            <w:tcW w:w="675" w:type="dxa"/>
          </w:tcPr>
          <w:p w:rsidR="008A1F4A" w:rsidRDefault="008A1F4A" w:rsidP="0089393D">
            <w:pPr>
              <w:jc w:val="center"/>
            </w:pPr>
            <w:r>
              <w:lastRenderedPageBreak/>
              <w:t>2</w:t>
            </w:r>
            <w:r w:rsidR="00CB6FE9">
              <w:t>2</w:t>
            </w:r>
          </w:p>
        </w:tc>
        <w:tc>
          <w:tcPr>
            <w:tcW w:w="851" w:type="dxa"/>
          </w:tcPr>
          <w:p w:rsidR="008A1F4A" w:rsidRDefault="00CB6FE9" w:rsidP="0089393D">
            <w:pPr>
              <w:jc w:val="center"/>
            </w:pPr>
            <w:r>
              <w:t>07</w:t>
            </w:r>
            <w:r w:rsidR="008A1F4A">
              <w:t>.10.</w:t>
            </w:r>
          </w:p>
        </w:tc>
        <w:tc>
          <w:tcPr>
            <w:tcW w:w="850" w:type="dxa"/>
          </w:tcPr>
          <w:p w:rsidR="008A1F4A" w:rsidRPr="003A7AA0" w:rsidRDefault="008A1F4A" w:rsidP="0089393D">
            <w:pPr>
              <w:jc w:val="center"/>
            </w:pPr>
          </w:p>
        </w:tc>
        <w:tc>
          <w:tcPr>
            <w:tcW w:w="2694" w:type="dxa"/>
          </w:tcPr>
          <w:p w:rsidR="008A1F4A" w:rsidRPr="00527699" w:rsidRDefault="008A1F4A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А.С.Пушкин. Поэма «Руслан и Людмила» (песнь вторая).</w:t>
            </w:r>
          </w:p>
        </w:tc>
        <w:tc>
          <w:tcPr>
            <w:tcW w:w="2835" w:type="dxa"/>
          </w:tcPr>
          <w:p w:rsidR="008A1F4A" w:rsidRPr="00744A38" w:rsidRDefault="008A1F4A" w:rsidP="00F47554">
            <w:r>
              <w:t>Иллюстрации, характеристика четырем претендентам на руку Людмилы, жизнь Людмилы в замке Черномора.</w:t>
            </w:r>
          </w:p>
        </w:tc>
        <w:tc>
          <w:tcPr>
            <w:tcW w:w="3260" w:type="dxa"/>
          </w:tcPr>
          <w:p w:rsidR="008A1F4A" w:rsidRPr="008A1F4A" w:rsidRDefault="008A1F4A" w:rsidP="00F47554">
            <w:pPr>
              <w:autoSpaceDE w:val="0"/>
              <w:autoSpaceDN w:val="0"/>
              <w:adjustRightInd w:val="0"/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  <w:shd w:val="clear" w:color="auto" w:fill="FFFFFF"/>
              </w:rPr>
              <w:t>О</w:t>
            </w:r>
            <w:r w:rsidRPr="008A1F4A">
              <w:rPr>
                <w:rFonts w:cs="Times New Roman"/>
                <w:color w:val="000000"/>
                <w:shd w:val="clear" w:color="auto" w:fill="FFFFFF"/>
              </w:rPr>
              <w:t xml:space="preserve">пределение темы произведения (под руководством учителя); ответы на вопросы учителя по фактическому содержанию произведения своими словами. </w:t>
            </w:r>
            <w:r>
              <w:rPr>
                <w:rFonts w:cs="Times New Roman"/>
                <w:color w:val="000000"/>
                <w:shd w:val="clear" w:color="auto" w:fill="FFFFFF"/>
              </w:rPr>
              <w:t>О</w:t>
            </w:r>
            <w:r w:rsidRPr="008A1F4A">
              <w:rPr>
                <w:rFonts w:cs="Times New Roman"/>
                <w:color w:val="000000"/>
                <w:shd w:val="clear" w:color="auto" w:fill="FFFFFF"/>
              </w:rPr>
              <w:t>пределение главных героев текста</w:t>
            </w:r>
          </w:p>
        </w:tc>
        <w:tc>
          <w:tcPr>
            <w:tcW w:w="2410" w:type="dxa"/>
          </w:tcPr>
          <w:p w:rsidR="008A1F4A" w:rsidRPr="003A7AA0" w:rsidRDefault="008A1F4A" w:rsidP="004C70F2">
            <w:r>
              <w:t>Коррекция выразительности речи при чтении, коррекция речи при пересказе</w:t>
            </w:r>
          </w:p>
        </w:tc>
        <w:tc>
          <w:tcPr>
            <w:tcW w:w="2039" w:type="dxa"/>
            <w:gridSpan w:val="2"/>
          </w:tcPr>
          <w:p w:rsidR="008A1F4A" w:rsidRPr="003A7AA0" w:rsidRDefault="008A1F4A" w:rsidP="0089393D">
            <w:pPr>
              <w:jc w:val="center"/>
            </w:pPr>
          </w:p>
        </w:tc>
      </w:tr>
      <w:tr w:rsidR="00996147" w:rsidRPr="0089393D" w:rsidTr="00445CDF">
        <w:tc>
          <w:tcPr>
            <w:tcW w:w="675" w:type="dxa"/>
          </w:tcPr>
          <w:p w:rsidR="00996147" w:rsidRDefault="00996147" w:rsidP="0089393D">
            <w:pPr>
              <w:jc w:val="center"/>
            </w:pPr>
            <w:r>
              <w:t>2</w:t>
            </w:r>
            <w:r w:rsidR="00CB6FE9">
              <w:t>3</w:t>
            </w:r>
          </w:p>
        </w:tc>
        <w:tc>
          <w:tcPr>
            <w:tcW w:w="851" w:type="dxa"/>
          </w:tcPr>
          <w:p w:rsidR="00996147" w:rsidRDefault="0087746C" w:rsidP="0089393D">
            <w:pPr>
              <w:jc w:val="center"/>
            </w:pPr>
            <w:r>
              <w:t>10</w:t>
            </w:r>
            <w:r w:rsidR="00996147">
              <w:t>.10.</w:t>
            </w:r>
          </w:p>
        </w:tc>
        <w:tc>
          <w:tcPr>
            <w:tcW w:w="850" w:type="dxa"/>
          </w:tcPr>
          <w:p w:rsidR="00996147" w:rsidRPr="003A7AA0" w:rsidRDefault="00996147" w:rsidP="0089393D">
            <w:pPr>
              <w:jc w:val="center"/>
            </w:pPr>
          </w:p>
        </w:tc>
        <w:tc>
          <w:tcPr>
            <w:tcW w:w="2694" w:type="dxa"/>
          </w:tcPr>
          <w:p w:rsidR="00996147" w:rsidRPr="00527699" w:rsidRDefault="008A1F4A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А.С.Пушкин. Поэма «Руслан и Людмила» (песнь третья).</w:t>
            </w:r>
          </w:p>
        </w:tc>
        <w:tc>
          <w:tcPr>
            <w:tcW w:w="2835" w:type="dxa"/>
          </w:tcPr>
          <w:p w:rsidR="00996147" w:rsidRPr="00744A38" w:rsidRDefault="008A1F4A" w:rsidP="00F47554">
            <w:r>
              <w:t>Иллюстрации, рассказ о Руслане и Людмиле, основные сюжеты песни.</w:t>
            </w:r>
          </w:p>
        </w:tc>
        <w:tc>
          <w:tcPr>
            <w:tcW w:w="3260" w:type="dxa"/>
          </w:tcPr>
          <w:p w:rsidR="00996147" w:rsidRPr="008A1F4A" w:rsidRDefault="008A1F4A" w:rsidP="00F47554">
            <w:pPr>
              <w:autoSpaceDE w:val="0"/>
              <w:autoSpaceDN w:val="0"/>
              <w:adjustRightInd w:val="0"/>
              <w:rPr>
                <w:rFonts w:cs="Times New Roman"/>
                <w:iCs/>
                <w:color w:val="000000"/>
              </w:rPr>
            </w:pPr>
            <w:r>
              <w:rPr>
                <w:rFonts w:cs="Times New Roman"/>
                <w:color w:val="000000"/>
                <w:shd w:val="clear" w:color="auto" w:fill="FFFFFF"/>
              </w:rPr>
              <w:t>П</w:t>
            </w:r>
            <w:r w:rsidRPr="008A1F4A">
              <w:rPr>
                <w:rFonts w:cs="Times New Roman"/>
                <w:color w:val="000000"/>
                <w:shd w:val="clear" w:color="auto" w:fill="FFFFFF"/>
              </w:rPr>
              <w:t>ересказ текста по частям на основе коллективно составле</w:t>
            </w:r>
            <w:r>
              <w:rPr>
                <w:rFonts w:cs="Times New Roman"/>
                <w:color w:val="000000"/>
                <w:shd w:val="clear" w:color="auto" w:fill="FFFFFF"/>
              </w:rPr>
              <w:t>нного плана (с помощью учителя). В</w:t>
            </w:r>
            <w:r w:rsidRPr="008A1F4A">
              <w:rPr>
                <w:rFonts w:cs="Times New Roman"/>
                <w:color w:val="000000"/>
                <w:shd w:val="clear" w:color="auto" w:fill="FFFFFF"/>
              </w:rPr>
              <w:t>ыбор заголовка к пунктам плана из нескольких предложенных;</w:t>
            </w:r>
          </w:p>
        </w:tc>
        <w:tc>
          <w:tcPr>
            <w:tcW w:w="2410" w:type="dxa"/>
          </w:tcPr>
          <w:p w:rsidR="00996147" w:rsidRPr="003A7AA0" w:rsidRDefault="008A1F4A" w:rsidP="008A1F4A">
            <w:r>
              <w:t>Коррекция выразительности речи при чтении, коррекция речи при пересказе</w:t>
            </w:r>
          </w:p>
        </w:tc>
        <w:tc>
          <w:tcPr>
            <w:tcW w:w="2039" w:type="dxa"/>
            <w:gridSpan w:val="2"/>
          </w:tcPr>
          <w:p w:rsidR="00996147" w:rsidRPr="003A7AA0" w:rsidRDefault="00996147" w:rsidP="0089393D">
            <w:pPr>
              <w:jc w:val="center"/>
            </w:pPr>
          </w:p>
        </w:tc>
      </w:tr>
      <w:tr w:rsidR="006251D7" w:rsidRPr="0089393D" w:rsidTr="00445CDF">
        <w:tc>
          <w:tcPr>
            <w:tcW w:w="675" w:type="dxa"/>
          </w:tcPr>
          <w:p w:rsidR="006251D7" w:rsidRDefault="006251D7" w:rsidP="0089393D">
            <w:pPr>
              <w:jc w:val="center"/>
            </w:pPr>
            <w:r>
              <w:t>2</w:t>
            </w:r>
            <w:r w:rsidR="00CB6FE9">
              <w:t>4</w:t>
            </w:r>
          </w:p>
        </w:tc>
        <w:tc>
          <w:tcPr>
            <w:tcW w:w="851" w:type="dxa"/>
          </w:tcPr>
          <w:p w:rsidR="006251D7" w:rsidRDefault="00CB6FE9" w:rsidP="0089393D">
            <w:pPr>
              <w:jc w:val="center"/>
            </w:pPr>
            <w:r>
              <w:t>11</w:t>
            </w:r>
            <w:r w:rsidR="006251D7">
              <w:t>.10.</w:t>
            </w:r>
          </w:p>
        </w:tc>
        <w:tc>
          <w:tcPr>
            <w:tcW w:w="850" w:type="dxa"/>
          </w:tcPr>
          <w:p w:rsidR="006251D7" w:rsidRPr="003A7AA0" w:rsidRDefault="006251D7" w:rsidP="0089393D">
            <w:pPr>
              <w:jc w:val="center"/>
            </w:pPr>
          </w:p>
        </w:tc>
        <w:tc>
          <w:tcPr>
            <w:tcW w:w="2694" w:type="dxa"/>
          </w:tcPr>
          <w:p w:rsidR="006251D7" w:rsidRPr="00527699" w:rsidRDefault="006251D7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Р.р. Работа по картине В.Васнецова «После побоища Игоря Святославовича с половцами»</w:t>
            </w:r>
          </w:p>
        </w:tc>
        <w:tc>
          <w:tcPr>
            <w:tcW w:w="2835" w:type="dxa"/>
          </w:tcPr>
          <w:p w:rsidR="006251D7" w:rsidRPr="00744A38" w:rsidRDefault="006251D7" w:rsidP="00F47554">
            <w:r>
              <w:t xml:space="preserve">Развитие речи </w:t>
            </w:r>
          </w:p>
        </w:tc>
        <w:tc>
          <w:tcPr>
            <w:tcW w:w="3260" w:type="dxa"/>
          </w:tcPr>
          <w:p w:rsidR="006251D7" w:rsidRPr="001E4A45" w:rsidRDefault="006251D7" w:rsidP="004C70F2">
            <w:r>
              <w:t xml:space="preserve">Устное составление небольшого текста по вопросам. </w:t>
            </w:r>
          </w:p>
        </w:tc>
        <w:tc>
          <w:tcPr>
            <w:tcW w:w="2410" w:type="dxa"/>
          </w:tcPr>
          <w:p w:rsidR="006251D7" w:rsidRPr="003A7AA0" w:rsidRDefault="006251D7" w:rsidP="006251D7">
            <w:r>
              <w:t>Коррекция развития речи (последовательность, связность, логичность).</w:t>
            </w:r>
          </w:p>
        </w:tc>
        <w:tc>
          <w:tcPr>
            <w:tcW w:w="2039" w:type="dxa"/>
            <w:gridSpan w:val="2"/>
          </w:tcPr>
          <w:p w:rsidR="006251D7" w:rsidRPr="003A7AA0" w:rsidRDefault="006251D7" w:rsidP="0089393D">
            <w:pPr>
              <w:jc w:val="center"/>
            </w:pPr>
          </w:p>
        </w:tc>
      </w:tr>
      <w:tr w:rsidR="006251D7" w:rsidRPr="0089393D" w:rsidTr="00445CDF">
        <w:tc>
          <w:tcPr>
            <w:tcW w:w="675" w:type="dxa"/>
          </w:tcPr>
          <w:p w:rsidR="006251D7" w:rsidRDefault="006251D7" w:rsidP="0089393D">
            <w:pPr>
              <w:jc w:val="center"/>
            </w:pPr>
            <w:r>
              <w:t>2</w:t>
            </w:r>
            <w:r w:rsidR="00CB6FE9">
              <w:t>5</w:t>
            </w:r>
          </w:p>
        </w:tc>
        <w:tc>
          <w:tcPr>
            <w:tcW w:w="851" w:type="dxa"/>
          </w:tcPr>
          <w:p w:rsidR="006251D7" w:rsidRDefault="00CB6FE9" w:rsidP="0089393D">
            <w:pPr>
              <w:jc w:val="center"/>
            </w:pPr>
            <w:r>
              <w:t>13</w:t>
            </w:r>
            <w:r w:rsidR="006251D7">
              <w:t>.10.</w:t>
            </w:r>
          </w:p>
        </w:tc>
        <w:tc>
          <w:tcPr>
            <w:tcW w:w="850" w:type="dxa"/>
          </w:tcPr>
          <w:p w:rsidR="006251D7" w:rsidRPr="003A7AA0" w:rsidRDefault="006251D7" w:rsidP="0089393D">
            <w:pPr>
              <w:jc w:val="center"/>
            </w:pPr>
          </w:p>
        </w:tc>
        <w:tc>
          <w:tcPr>
            <w:tcW w:w="2694" w:type="dxa"/>
          </w:tcPr>
          <w:p w:rsidR="006251D7" w:rsidRPr="00527699" w:rsidRDefault="004C70F2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А.С.Пушкин. Повесть «Барышня – крестьянка». Два помещика.</w:t>
            </w:r>
          </w:p>
        </w:tc>
        <w:tc>
          <w:tcPr>
            <w:tcW w:w="2835" w:type="dxa"/>
          </w:tcPr>
          <w:p w:rsidR="006251D7" w:rsidRPr="00744A38" w:rsidRDefault="00C05DE7" w:rsidP="00F47554">
            <w:r>
              <w:t>Образы помещиков.</w:t>
            </w:r>
          </w:p>
        </w:tc>
        <w:tc>
          <w:tcPr>
            <w:tcW w:w="3260" w:type="dxa"/>
          </w:tcPr>
          <w:p w:rsidR="006251D7" w:rsidRPr="00527699" w:rsidRDefault="00697D88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rFonts w:cs="Times New Roman"/>
                <w:color w:val="000000"/>
                <w:shd w:val="clear" w:color="auto" w:fill="FFFFFF"/>
              </w:rPr>
              <w:t>П</w:t>
            </w:r>
            <w:r w:rsidRPr="008A1F4A">
              <w:rPr>
                <w:rFonts w:cs="Times New Roman"/>
                <w:color w:val="000000"/>
                <w:shd w:val="clear" w:color="auto" w:fill="FFFFFF"/>
              </w:rPr>
              <w:t>ересказ текста по частям на основе коллективно составле</w:t>
            </w:r>
            <w:r>
              <w:rPr>
                <w:rFonts w:cs="Times New Roman"/>
                <w:color w:val="000000"/>
                <w:shd w:val="clear" w:color="auto" w:fill="FFFFFF"/>
              </w:rPr>
              <w:t>нного плана (с помощью учителя).</w:t>
            </w:r>
          </w:p>
        </w:tc>
        <w:tc>
          <w:tcPr>
            <w:tcW w:w="2410" w:type="dxa"/>
          </w:tcPr>
          <w:p w:rsidR="006251D7" w:rsidRPr="003A7AA0" w:rsidRDefault="004C70F2" w:rsidP="004C70F2">
            <w:r>
              <w:t>Коррекция связной речи.</w:t>
            </w:r>
          </w:p>
        </w:tc>
        <w:tc>
          <w:tcPr>
            <w:tcW w:w="2039" w:type="dxa"/>
            <w:gridSpan w:val="2"/>
          </w:tcPr>
          <w:p w:rsidR="006251D7" w:rsidRPr="003A7AA0" w:rsidRDefault="006251D7" w:rsidP="0089393D">
            <w:pPr>
              <w:jc w:val="center"/>
            </w:pPr>
          </w:p>
        </w:tc>
      </w:tr>
      <w:tr w:rsidR="006251D7" w:rsidRPr="0089393D" w:rsidTr="00445CDF">
        <w:tc>
          <w:tcPr>
            <w:tcW w:w="675" w:type="dxa"/>
          </w:tcPr>
          <w:p w:rsidR="006251D7" w:rsidRDefault="006251D7" w:rsidP="0089393D">
            <w:pPr>
              <w:jc w:val="center"/>
            </w:pPr>
            <w:r>
              <w:t>2</w:t>
            </w:r>
            <w:r w:rsidR="00CB6FE9">
              <w:t>6</w:t>
            </w:r>
          </w:p>
        </w:tc>
        <w:tc>
          <w:tcPr>
            <w:tcW w:w="851" w:type="dxa"/>
          </w:tcPr>
          <w:p w:rsidR="006251D7" w:rsidRDefault="00CB6FE9" w:rsidP="0089393D">
            <w:pPr>
              <w:jc w:val="center"/>
            </w:pPr>
            <w:r>
              <w:t>14</w:t>
            </w:r>
            <w:r w:rsidR="006251D7">
              <w:t>.10.</w:t>
            </w:r>
          </w:p>
        </w:tc>
        <w:tc>
          <w:tcPr>
            <w:tcW w:w="850" w:type="dxa"/>
          </w:tcPr>
          <w:p w:rsidR="006251D7" w:rsidRPr="003A7AA0" w:rsidRDefault="006251D7" w:rsidP="0089393D">
            <w:pPr>
              <w:jc w:val="center"/>
            </w:pPr>
          </w:p>
        </w:tc>
        <w:tc>
          <w:tcPr>
            <w:tcW w:w="2694" w:type="dxa"/>
          </w:tcPr>
          <w:p w:rsidR="006251D7" w:rsidRPr="00527699" w:rsidRDefault="004C70F2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А.С.Пушкин. Повесть «Барышня – крестьянка». Лиза и Настя.</w:t>
            </w:r>
          </w:p>
        </w:tc>
        <w:tc>
          <w:tcPr>
            <w:tcW w:w="2835" w:type="dxa"/>
          </w:tcPr>
          <w:p w:rsidR="006251D7" w:rsidRPr="00744A38" w:rsidRDefault="00C05DE7" w:rsidP="00F47554">
            <w:r>
              <w:t xml:space="preserve"> Отношения героев.</w:t>
            </w:r>
          </w:p>
        </w:tc>
        <w:tc>
          <w:tcPr>
            <w:tcW w:w="3260" w:type="dxa"/>
          </w:tcPr>
          <w:p w:rsidR="006251D7" w:rsidRPr="00527699" w:rsidRDefault="00697D88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rFonts w:cs="Times New Roman"/>
                <w:color w:val="000000"/>
                <w:shd w:val="clear" w:color="auto" w:fill="FFFFFF"/>
              </w:rPr>
              <w:t>П</w:t>
            </w:r>
            <w:r w:rsidRPr="008A1F4A">
              <w:rPr>
                <w:rFonts w:cs="Times New Roman"/>
                <w:color w:val="000000"/>
                <w:shd w:val="clear" w:color="auto" w:fill="FFFFFF"/>
              </w:rPr>
              <w:t>ересказ текста по частям на основе коллективно составле</w:t>
            </w:r>
            <w:r>
              <w:rPr>
                <w:rFonts w:cs="Times New Roman"/>
                <w:color w:val="000000"/>
                <w:shd w:val="clear" w:color="auto" w:fill="FFFFFF"/>
              </w:rPr>
              <w:t>нного плана (с помощью учителя).</w:t>
            </w:r>
          </w:p>
        </w:tc>
        <w:tc>
          <w:tcPr>
            <w:tcW w:w="2410" w:type="dxa"/>
          </w:tcPr>
          <w:p w:rsidR="006251D7" w:rsidRPr="003A7AA0" w:rsidRDefault="004C70F2" w:rsidP="004C70F2">
            <w:r>
              <w:t>Коррекция отвечать на вопросы по тексту, выделять главное</w:t>
            </w:r>
          </w:p>
        </w:tc>
        <w:tc>
          <w:tcPr>
            <w:tcW w:w="2039" w:type="dxa"/>
            <w:gridSpan w:val="2"/>
          </w:tcPr>
          <w:p w:rsidR="006251D7" w:rsidRPr="003A7AA0" w:rsidRDefault="006251D7" w:rsidP="0089393D">
            <w:pPr>
              <w:jc w:val="center"/>
            </w:pPr>
          </w:p>
        </w:tc>
      </w:tr>
      <w:tr w:rsidR="006251D7" w:rsidRPr="0089393D" w:rsidTr="00445CDF">
        <w:tc>
          <w:tcPr>
            <w:tcW w:w="675" w:type="dxa"/>
          </w:tcPr>
          <w:p w:rsidR="006251D7" w:rsidRDefault="006251D7" w:rsidP="0089393D">
            <w:pPr>
              <w:jc w:val="center"/>
            </w:pPr>
            <w:r>
              <w:t>2</w:t>
            </w:r>
            <w:r w:rsidR="00CB6FE9">
              <w:t>7</w:t>
            </w:r>
          </w:p>
        </w:tc>
        <w:tc>
          <w:tcPr>
            <w:tcW w:w="851" w:type="dxa"/>
          </w:tcPr>
          <w:p w:rsidR="006251D7" w:rsidRDefault="0087746C" w:rsidP="0089393D">
            <w:pPr>
              <w:jc w:val="center"/>
            </w:pPr>
            <w:r>
              <w:t>17</w:t>
            </w:r>
            <w:r w:rsidR="006251D7">
              <w:t>.10.</w:t>
            </w:r>
          </w:p>
        </w:tc>
        <w:tc>
          <w:tcPr>
            <w:tcW w:w="850" w:type="dxa"/>
          </w:tcPr>
          <w:p w:rsidR="006251D7" w:rsidRPr="003A7AA0" w:rsidRDefault="006251D7" w:rsidP="0089393D">
            <w:pPr>
              <w:jc w:val="center"/>
            </w:pPr>
          </w:p>
        </w:tc>
        <w:tc>
          <w:tcPr>
            <w:tcW w:w="2694" w:type="dxa"/>
          </w:tcPr>
          <w:p w:rsidR="006251D7" w:rsidRPr="00527699" w:rsidRDefault="004C70F2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А.С.Пушкин. Повесть «Барышня – крестьянка». Лиза и Алексей.</w:t>
            </w:r>
          </w:p>
        </w:tc>
        <w:tc>
          <w:tcPr>
            <w:tcW w:w="2835" w:type="dxa"/>
          </w:tcPr>
          <w:p w:rsidR="006251D7" w:rsidRPr="00744A38" w:rsidRDefault="00C05DE7" w:rsidP="00F47554">
            <w:r>
              <w:t>Отношения героев.</w:t>
            </w:r>
          </w:p>
        </w:tc>
        <w:tc>
          <w:tcPr>
            <w:tcW w:w="3260" w:type="dxa"/>
          </w:tcPr>
          <w:p w:rsidR="006251D7" w:rsidRPr="00527699" w:rsidRDefault="00697D88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rFonts w:cs="Times New Roman"/>
                <w:color w:val="000000"/>
                <w:shd w:val="clear" w:color="auto" w:fill="FFFFFF"/>
              </w:rPr>
              <w:t>П</w:t>
            </w:r>
            <w:r w:rsidRPr="008A1F4A">
              <w:rPr>
                <w:rFonts w:cs="Times New Roman"/>
                <w:color w:val="000000"/>
                <w:shd w:val="clear" w:color="auto" w:fill="FFFFFF"/>
              </w:rPr>
              <w:t>ересказ текста по частям на основе коллективно составле</w:t>
            </w:r>
            <w:r>
              <w:rPr>
                <w:rFonts w:cs="Times New Roman"/>
                <w:color w:val="000000"/>
                <w:shd w:val="clear" w:color="auto" w:fill="FFFFFF"/>
              </w:rPr>
              <w:t>нного плана (с помощью учителя).</w:t>
            </w:r>
          </w:p>
        </w:tc>
        <w:tc>
          <w:tcPr>
            <w:tcW w:w="2410" w:type="dxa"/>
          </w:tcPr>
          <w:p w:rsidR="006251D7" w:rsidRPr="003A7AA0" w:rsidRDefault="004C70F2" w:rsidP="004C70F2">
            <w:r>
              <w:t>Коррекция познавательного развития (анализ, рассуждение)</w:t>
            </w:r>
          </w:p>
        </w:tc>
        <w:tc>
          <w:tcPr>
            <w:tcW w:w="2039" w:type="dxa"/>
            <w:gridSpan w:val="2"/>
          </w:tcPr>
          <w:p w:rsidR="006251D7" w:rsidRPr="003A7AA0" w:rsidRDefault="006251D7" w:rsidP="0089393D">
            <w:pPr>
              <w:jc w:val="center"/>
            </w:pPr>
          </w:p>
        </w:tc>
      </w:tr>
      <w:tr w:rsidR="006251D7" w:rsidRPr="0089393D" w:rsidTr="00445CDF">
        <w:tc>
          <w:tcPr>
            <w:tcW w:w="675" w:type="dxa"/>
          </w:tcPr>
          <w:p w:rsidR="006251D7" w:rsidRDefault="00CB6FE9" w:rsidP="0089393D">
            <w:pPr>
              <w:jc w:val="center"/>
            </w:pPr>
            <w:r>
              <w:t>28</w:t>
            </w:r>
          </w:p>
        </w:tc>
        <w:tc>
          <w:tcPr>
            <w:tcW w:w="851" w:type="dxa"/>
          </w:tcPr>
          <w:p w:rsidR="006251D7" w:rsidRDefault="00CB6FE9" w:rsidP="0089393D">
            <w:pPr>
              <w:jc w:val="center"/>
            </w:pPr>
            <w:r>
              <w:t>18</w:t>
            </w:r>
            <w:r w:rsidR="006251D7">
              <w:t>.10.</w:t>
            </w:r>
          </w:p>
        </w:tc>
        <w:tc>
          <w:tcPr>
            <w:tcW w:w="850" w:type="dxa"/>
          </w:tcPr>
          <w:p w:rsidR="006251D7" w:rsidRPr="003A7AA0" w:rsidRDefault="006251D7" w:rsidP="0089393D">
            <w:pPr>
              <w:jc w:val="center"/>
            </w:pPr>
          </w:p>
        </w:tc>
        <w:tc>
          <w:tcPr>
            <w:tcW w:w="2694" w:type="dxa"/>
          </w:tcPr>
          <w:p w:rsidR="006251D7" w:rsidRPr="00527699" w:rsidRDefault="004C70F2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968EE">
              <w:t xml:space="preserve">Урок обобщающего повторения </w:t>
            </w:r>
            <w:r w:rsidRPr="000968EE">
              <w:lastRenderedPageBreak/>
              <w:t>«Творчество А.С. Пушкина».</w:t>
            </w:r>
          </w:p>
        </w:tc>
        <w:tc>
          <w:tcPr>
            <w:tcW w:w="2835" w:type="dxa"/>
          </w:tcPr>
          <w:p w:rsidR="006251D7" w:rsidRPr="00744A38" w:rsidRDefault="00C05DE7" w:rsidP="00F47554">
            <w:r>
              <w:lastRenderedPageBreak/>
              <w:t>Обобщение творчества А.С. Пушкина.</w:t>
            </w:r>
          </w:p>
        </w:tc>
        <w:tc>
          <w:tcPr>
            <w:tcW w:w="3260" w:type="dxa"/>
          </w:tcPr>
          <w:p w:rsidR="006251D7" w:rsidRDefault="00697D88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Ответы на вопросы.</w:t>
            </w:r>
          </w:p>
          <w:p w:rsidR="00697D88" w:rsidRPr="00527699" w:rsidRDefault="00697D88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t xml:space="preserve">Восстановление  материала </w:t>
            </w:r>
            <w:r>
              <w:lastRenderedPageBreak/>
              <w:t>по творчеству А.С. Пушкина.</w:t>
            </w:r>
          </w:p>
        </w:tc>
        <w:tc>
          <w:tcPr>
            <w:tcW w:w="2410" w:type="dxa"/>
          </w:tcPr>
          <w:p w:rsidR="006251D7" w:rsidRPr="003A7AA0" w:rsidRDefault="00CB6FE9" w:rsidP="00697D88">
            <w:r>
              <w:lastRenderedPageBreak/>
              <w:t xml:space="preserve">Коррекция развития памяти </w:t>
            </w:r>
            <w:r>
              <w:lastRenderedPageBreak/>
              <w:t>мыслительной деятельнос</w:t>
            </w:r>
            <w:r w:rsidR="00697D88">
              <w:t>ти: умения отвечать на вопросы</w:t>
            </w:r>
            <w:r>
              <w:t>.</w:t>
            </w:r>
          </w:p>
        </w:tc>
        <w:tc>
          <w:tcPr>
            <w:tcW w:w="2039" w:type="dxa"/>
            <w:gridSpan w:val="2"/>
          </w:tcPr>
          <w:p w:rsidR="006251D7" w:rsidRPr="003A7AA0" w:rsidRDefault="006251D7" w:rsidP="0089393D">
            <w:pPr>
              <w:jc w:val="center"/>
            </w:pPr>
          </w:p>
        </w:tc>
      </w:tr>
      <w:tr w:rsidR="006251D7" w:rsidRPr="0089393D" w:rsidTr="00445CDF">
        <w:tc>
          <w:tcPr>
            <w:tcW w:w="675" w:type="dxa"/>
          </w:tcPr>
          <w:p w:rsidR="006251D7" w:rsidRDefault="006251D7" w:rsidP="0089393D">
            <w:pPr>
              <w:jc w:val="center"/>
            </w:pPr>
            <w:r>
              <w:lastRenderedPageBreak/>
              <w:t>2</w:t>
            </w:r>
            <w:r w:rsidR="00CB6FE9">
              <w:t>9</w:t>
            </w:r>
          </w:p>
        </w:tc>
        <w:tc>
          <w:tcPr>
            <w:tcW w:w="851" w:type="dxa"/>
          </w:tcPr>
          <w:p w:rsidR="006251D7" w:rsidRDefault="00CB6FE9" w:rsidP="0089393D">
            <w:pPr>
              <w:jc w:val="center"/>
            </w:pPr>
            <w:r>
              <w:t>20</w:t>
            </w:r>
            <w:r w:rsidR="006251D7">
              <w:t>.10.</w:t>
            </w:r>
          </w:p>
        </w:tc>
        <w:tc>
          <w:tcPr>
            <w:tcW w:w="850" w:type="dxa"/>
          </w:tcPr>
          <w:p w:rsidR="006251D7" w:rsidRPr="003A7AA0" w:rsidRDefault="006251D7" w:rsidP="0089393D">
            <w:pPr>
              <w:jc w:val="center"/>
            </w:pPr>
          </w:p>
        </w:tc>
        <w:tc>
          <w:tcPr>
            <w:tcW w:w="2694" w:type="dxa"/>
          </w:tcPr>
          <w:p w:rsidR="006251D7" w:rsidRPr="00527699" w:rsidRDefault="004C70F2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t>Вн.чт</w:t>
            </w:r>
            <w:proofErr w:type="spellEnd"/>
            <w:r>
              <w:t>. А.С. Пушкин «Метель» (Отрывок).</w:t>
            </w:r>
          </w:p>
        </w:tc>
        <w:tc>
          <w:tcPr>
            <w:tcW w:w="2835" w:type="dxa"/>
          </w:tcPr>
          <w:p w:rsidR="006251D7" w:rsidRPr="00744A38" w:rsidRDefault="00C05DE7" w:rsidP="00F47554">
            <w:r>
              <w:t>Внеклассное чтение.</w:t>
            </w:r>
          </w:p>
        </w:tc>
        <w:tc>
          <w:tcPr>
            <w:tcW w:w="3260" w:type="dxa"/>
          </w:tcPr>
          <w:p w:rsidR="006251D7" w:rsidRPr="00527699" w:rsidRDefault="00697D88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Чтение отрывков подготовленного текста, ответы на вопросы.</w:t>
            </w:r>
          </w:p>
        </w:tc>
        <w:tc>
          <w:tcPr>
            <w:tcW w:w="2410" w:type="dxa"/>
          </w:tcPr>
          <w:p w:rsidR="006251D7" w:rsidRPr="003A7AA0" w:rsidRDefault="004C70F2" w:rsidP="00CB6FE9">
            <w:r>
              <w:t xml:space="preserve">Коррекция умения пересказывать </w:t>
            </w:r>
            <w:proofErr w:type="gramStart"/>
            <w:r>
              <w:t>прочитанное</w:t>
            </w:r>
            <w:proofErr w:type="gramEnd"/>
            <w:r>
              <w:t>, отвечать на вопросы по тексту.</w:t>
            </w:r>
          </w:p>
        </w:tc>
        <w:tc>
          <w:tcPr>
            <w:tcW w:w="2039" w:type="dxa"/>
            <w:gridSpan w:val="2"/>
          </w:tcPr>
          <w:p w:rsidR="006251D7" w:rsidRPr="003A7AA0" w:rsidRDefault="006251D7" w:rsidP="0089393D">
            <w:pPr>
              <w:jc w:val="center"/>
            </w:pPr>
          </w:p>
        </w:tc>
      </w:tr>
      <w:tr w:rsidR="004C70F2" w:rsidRPr="0089393D" w:rsidTr="00445CDF">
        <w:tc>
          <w:tcPr>
            <w:tcW w:w="675" w:type="dxa"/>
          </w:tcPr>
          <w:p w:rsidR="004C70F2" w:rsidRDefault="00CB6FE9" w:rsidP="0089393D">
            <w:pPr>
              <w:jc w:val="center"/>
            </w:pPr>
            <w:r>
              <w:t>30</w:t>
            </w:r>
          </w:p>
        </w:tc>
        <w:tc>
          <w:tcPr>
            <w:tcW w:w="851" w:type="dxa"/>
          </w:tcPr>
          <w:p w:rsidR="004C70F2" w:rsidRDefault="00CB6FE9" w:rsidP="0089393D">
            <w:pPr>
              <w:jc w:val="center"/>
            </w:pPr>
            <w:r>
              <w:t>21</w:t>
            </w:r>
            <w:r w:rsidR="004C70F2">
              <w:t>.10.</w:t>
            </w:r>
          </w:p>
        </w:tc>
        <w:tc>
          <w:tcPr>
            <w:tcW w:w="850" w:type="dxa"/>
          </w:tcPr>
          <w:p w:rsidR="004C70F2" w:rsidRPr="003A7AA0" w:rsidRDefault="004C70F2" w:rsidP="0089393D">
            <w:pPr>
              <w:jc w:val="center"/>
            </w:pPr>
          </w:p>
        </w:tc>
        <w:tc>
          <w:tcPr>
            <w:tcW w:w="2694" w:type="dxa"/>
          </w:tcPr>
          <w:p w:rsidR="004C70F2" w:rsidRPr="00527699" w:rsidRDefault="004C70F2" w:rsidP="004C70F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Жизнь и творчество М.Ю.Лермонтова</w:t>
            </w:r>
          </w:p>
        </w:tc>
        <w:tc>
          <w:tcPr>
            <w:tcW w:w="2835" w:type="dxa"/>
          </w:tcPr>
          <w:p w:rsidR="004C70F2" w:rsidRPr="00744A38" w:rsidRDefault="004C70F2" w:rsidP="004C70F2">
            <w:r>
              <w:t>М.Ю.Лермонтов, биография</w:t>
            </w:r>
          </w:p>
        </w:tc>
        <w:tc>
          <w:tcPr>
            <w:tcW w:w="3260" w:type="dxa"/>
          </w:tcPr>
          <w:p w:rsidR="004C70F2" w:rsidRPr="004902C4" w:rsidRDefault="004C70F2" w:rsidP="004C70F2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</w:rPr>
            </w:pPr>
            <w:r>
              <w:t>Составление вопросов к биографии и ответы на них.</w:t>
            </w:r>
          </w:p>
        </w:tc>
        <w:tc>
          <w:tcPr>
            <w:tcW w:w="2410" w:type="dxa"/>
          </w:tcPr>
          <w:p w:rsidR="004C70F2" w:rsidRPr="003A7AA0" w:rsidRDefault="004C70F2" w:rsidP="00CB6FE9">
            <w:r>
              <w:t>Коррекция умения пересказывать биографию, отвечать на вопросы по тексту</w:t>
            </w:r>
          </w:p>
        </w:tc>
        <w:tc>
          <w:tcPr>
            <w:tcW w:w="2039" w:type="dxa"/>
            <w:gridSpan w:val="2"/>
          </w:tcPr>
          <w:p w:rsidR="004C70F2" w:rsidRPr="003A7AA0" w:rsidRDefault="004C70F2" w:rsidP="0089393D">
            <w:pPr>
              <w:jc w:val="center"/>
            </w:pPr>
          </w:p>
        </w:tc>
      </w:tr>
      <w:tr w:rsidR="006251D7" w:rsidRPr="0089393D" w:rsidTr="00445CDF">
        <w:tc>
          <w:tcPr>
            <w:tcW w:w="675" w:type="dxa"/>
          </w:tcPr>
          <w:p w:rsidR="006251D7" w:rsidRDefault="006251D7" w:rsidP="0089393D">
            <w:pPr>
              <w:jc w:val="center"/>
            </w:pPr>
            <w:r>
              <w:t>3</w:t>
            </w:r>
            <w:r w:rsidR="00CB6FE9">
              <w:t>1</w:t>
            </w:r>
          </w:p>
        </w:tc>
        <w:tc>
          <w:tcPr>
            <w:tcW w:w="851" w:type="dxa"/>
          </w:tcPr>
          <w:p w:rsidR="006251D7" w:rsidRDefault="0087746C" w:rsidP="0089393D">
            <w:pPr>
              <w:jc w:val="center"/>
            </w:pPr>
            <w:r>
              <w:t>24</w:t>
            </w:r>
            <w:r w:rsidR="006251D7">
              <w:t>.10</w:t>
            </w:r>
          </w:p>
        </w:tc>
        <w:tc>
          <w:tcPr>
            <w:tcW w:w="850" w:type="dxa"/>
          </w:tcPr>
          <w:p w:rsidR="006251D7" w:rsidRPr="003A7AA0" w:rsidRDefault="006251D7" w:rsidP="0089393D">
            <w:pPr>
              <w:jc w:val="center"/>
            </w:pPr>
          </w:p>
        </w:tc>
        <w:tc>
          <w:tcPr>
            <w:tcW w:w="2694" w:type="dxa"/>
          </w:tcPr>
          <w:p w:rsidR="006251D7" w:rsidRPr="00527699" w:rsidRDefault="00CB6FE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М.Ю. Лермонтов. Стихотворение «Тучи».</w:t>
            </w:r>
          </w:p>
        </w:tc>
        <w:tc>
          <w:tcPr>
            <w:tcW w:w="2835" w:type="dxa"/>
          </w:tcPr>
          <w:p w:rsidR="006251D7" w:rsidRPr="00744A38" w:rsidRDefault="00C05DE7" w:rsidP="00F47554">
            <w:r>
              <w:t>Чтение и анализ стихотворения.</w:t>
            </w:r>
          </w:p>
        </w:tc>
        <w:tc>
          <w:tcPr>
            <w:tcW w:w="3260" w:type="dxa"/>
          </w:tcPr>
          <w:p w:rsidR="006251D7" w:rsidRPr="00527699" w:rsidRDefault="00697D88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Чтение стихотворения, анализ.</w:t>
            </w:r>
          </w:p>
        </w:tc>
        <w:tc>
          <w:tcPr>
            <w:tcW w:w="2410" w:type="dxa"/>
          </w:tcPr>
          <w:p w:rsidR="006251D7" w:rsidRPr="003A7AA0" w:rsidRDefault="00CB6FE9" w:rsidP="00CB6FE9">
            <w:r>
              <w:t xml:space="preserve">Коррекция речи, памяти через заучивание </w:t>
            </w:r>
            <w:r w:rsidRPr="00CB6FE9">
              <w:rPr>
                <w:b/>
              </w:rPr>
              <w:t>наизусть</w:t>
            </w:r>
            <w:r>
              <w:t>.</w:t>
            </w:r>
          </w:p>
        </w:tc>
        <w:tc>
          <w:tcPr>
            <w:tcW w:w="2039" w:type="dxa"/>
            <w:gridSpan w:val="2"/>
          </w:tcPr>
          <w:p w:rsidR="006251D7" w:rsidRPr="003A7AA0" w:rsidRDefault="006251D7" w:rsidP="0089393D">
            <w:pPr>
              <w:jc w:val="center"/>
            </w:pPr>
          </w:p>
        </w:tc>
      </w:tr>
      <w:tr w:rsidR="006251D7" w:rsidRPr="0089393D" w:rsidTr="00445CDF">
        <w:tc>
          <w:tcPr>
            <w:tcW w:w="675" w:type="dxa"/>
          </w:tcPr>
          <w:p w:rsidR="006251D7" w:rsidRDefault="006251D7" w:rsidP="0089393D">
            <w:pPr>
              <w:jc w:val="center"/>
            </w:pPr>
            <w:r>
              <w:t>3</w:t>
            </w:r>
            <w:r w:rsidR="00CB6FE9">
              <w:t>2</w:t>
            </w:r>
          </w:p>
        </w:tc>
        <w:tc>
          <w:tcPr>
            <w:tcW w:w="851" w:type="dxa"/>
          </w:tcPr>
          <w:p w:rsidR="006251D7" w:rsidRDefault="00CB6FE9" w:rsidP="0089393D">
            <w:pPr>
              <w:jc w:val="center"/>
            </w:pPr>
            <w:r>
              <w:t>25</w:t>
            </w:r>
            <w:r w:rsidR="006251D7">
              <w:t>.10.</w:t>
            </w:r>
          </w:p>
        </w:tc>
        <w:tc>
          <w:tcPr>
            <w:tcW w:w="850" w:type="dxa"/>
          </w:tcPr>
          <w:p w:rsidR="006251D7" w:rsidRPr="003A7AA0" w:rsidRDefault="006251D7" w:rsidP="0089393D">
            <w:pPr>
              <w:jc w:val="center"/>
            </w:pPr>
          </w:p>
        </w:tc>
        <w:tc>
          <w:tcPr>
            <w:tcW w:w="2694" w:type="dxa"/>
          </w:tcPr>
          <w:p w:rsidR="006251D7" w:rsidRPr="00527699" w:rsidRDefault="00CB6FE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М.Ю. Лермонтов. «Баллада».</w:t>
            </w:r>
          </w:p>
        </w:tc>
        <w:tc>
          <w:tcPr>
            <w:tcW w:w="2835" w:type="dxa"/>
          </w:tcPr>
          <w:p w:rsidR="006251D7" w:rsidRPr="00744A38" w:rsidRDefault="00C05DE7" w:rsidP="00F47554">
            <w:r>
              <w:t>Знакомство с балладой.</w:t>
            </w:r>
          </w:p>
        </w:tc>
        <w:tc>
          <w:tcPr>
            <w:tcW w:w="3260" w:type="dxa"/>
          </w:tcPr>
          <w:p w:rsidR="006251D7" w:rsidRPr="00527699" w:rsidRDefault="00697D88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Чтение баллады, понятие о балладе, ответы на вопросы.</w:t>
            </w:r>
          </w:p>
        </w:tc>
        <w:tc>
          <w:tcPr>
            <w:tcW w:w="2410" w:type="dxa"/>
          </w:tcPr>
          <w:p w:rsidR="006251D7" w:rsidRPr="003A7AA0" w:rsidRDefault="00CB6FE9" w:rsidP="00CB6FE9">
            <w:r>
              <w:t>Коррекция познавательного развития (анализ, рассуждение).</w:t>
            </w:r>
          </w:p>
        </w:tc>
        <w:tc>
          <w:tcPr>
            <w:tcW w:w="2039" w:type="dxa"/>
            <w:gridSpan w:val="2"/>
          </w:tcPr>
          <w:p w:rsidR="006251D7" w:rsidRPr="003A7AA0" w:rsidRDefault="006251D7" w:rsidP="0089393D">
            <w:pPr>
              <w:jc w:val="center"/>
            </w:pPr>
          </w:p>
        </w:tc>
      </w:tr>
      <w:tr w:rsidR="006251D7" w:rsidRPr="0089393D" w:rsidTr="00445CDF">
        <w:tc>
          <w:tcPr>
            <w:tcW w:w="675" w:type="dxa"/>
          </w:tcPr>
          <w:p w:rsidR="006251D7" w:rsidRDefault="006251D7" w:rsidP="0089393D">
            <w:pPr>
              <w:jc w:val="center"/>
            </w:pPr>
            <w:r>
              <w:t>3</w:t>
            </w:r>
            <w:r w:rsidR="00CB6FE9">
              <w:t>3</w:t>
            </w:r>
          </w:p>
        </w:tc>
        <w:tc>
          <w:tcPr>
            <w:tcW w:w="851" w:type="dxa"/>
          </w:tcPr>
          <w:p w:rsidR="006251D7" w:rsidRDefault="00CB6FE9" w:rsidP="0089393D">
            <w:pPr>
              <w:jc w:val="center"/>
            </w:pPr>
            <w:r>
              <w:t>27</w:t>
            </w:r>
            <w:r w:rsidR="006251D7">
              <w:t>.10.</w:t>
            </w:r>
          </w:p>
        </w:tc>
        <w:tc>
          <w:tcPr>
            <w:tcW w:w="850" w:type="dxa"/>
          </w:tcPr>
          <w:p w:rsidR="006251D7" w:rsidRPr="003A7AA0" w:rsidRDefault="006251D7" w:rsidP="0089393D">
            <w:pPr>
              <w:jc w:val="center"/>
            </w:pPr>
          </w:p>
        </w:tc>
        <w:tc>
          <w:tcPr>
            <w:tcW w:w="2694" w:type="dxa"/>
          </w:tcPr>
          <w:p w:rsidR="006251D7" w:rsidRPr="00527699" w:rsidRDefault="00CB6FE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М.Ю. Лермонтов. «Морская царевна». Образ красавицы русалки.</w:t>
            </w:r>
          </w:p>
        </w:tc>
        <w:tc>
          <w:tcPr>
            <w:tcW w:w="2835" w:type="dxa"/>
          </w:tcPr>
          <w:p w:rsidR="006251D7" w:rsidRPr="00744A38" w:rsidRDefault="00C05DE7" w:rsidP="00F47554">
            <w:r>
              <w:t>Образ русалки.</w:t>
            </w:r>
          </w:p>
        </w:tc>
        <w:tc>
          <w:tcPr>
            <w:tcW w:w="3260" w:type="dxa"/>
          </w:tcPr>
          <w:p w:rsidR="006251D7" w:rsidRPr="00527699" w:rsidRDefault="00697D88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Чтение и анализ «Морской царевны», составление характеристики образа русалки по плану.</w:t>
            </w:r>
          </w:p>
        </w:tc>
        <w:tc>
          <w:tcPr>
            <w:tcW w:w="2410" w:type="dxa"/>
          </w:tcPr>
          <w:p w:rsidR="006251D7" w:rsidRPr="003A7AA0" w:rsidRDefault="00CB6FE9" w:rsidP="00CB6FE9">
            <w:r>
              <w:t>Коррекция выразительности при чтении, развития речи (накопление словарного запаса, формирование грамматического строения речи).</w:t>
            </w:r>
          </w:p>
        </w:tc>
        <w:tc>
          <w:tcPr>
            <w:tcW w:w="2039" w:type="dxa"/>
            <w:gridSpan w:val="2"/>
          </w:tcPr>
          <w:p w:rsidR="006251D7" w:rsidRPr="003A7AA0" w:rsidRDefault="006251D7" w:rsidP="0089393D">
            <w:pPr>
              <w:jc w:val="center"/>
            </w:pPr>
          </w:p>
        </w:tc>
      </w:tr>
      <w:tr w:rsidR="006251D7" w:rsidRPr="0089393D" w:rsidTr="00445CDF">
        <w:tc>
          <w:tcPr>
            <w:tcW w:w="675" w:type="dxa"/>
          </w:tcPr>
          <w:p w:rsidR="006251D7" w:rsidRDefault="006251D7" w:rsidP="0089393D">
            <w:pPr>
              <w:jc w:val="center"/>
            </w:pPr>
            <w:r>
              <w:t>3</w:t>
            </w:r>
            <w:r w:rsidR="00CB6FE9">
              <w:t>4</w:t>
            </w:r>
          </w:p>
        </w:tc>
        <w:tc>
          <w:tcPr>
            <w:tcW w:w="851" w:type="dxa"/>
          </w:tcPr>
          <w:p w:rsidR="006251D7" w:rsidRDefault="00CB6FE9" w:rsidP="0089393D">
            <w:pPr>
              <w:jc w:val="center"/>
            </w:pPr>
            <w:r>
              <w:t>28</w:t>
            </w:r>
            <w:r w:rsidR="006251D7">
              <w:t>.10.</w:t>
            </w:r>
          </w:p>
        </w:tc>
        <w:tc>
          <w:tcPr>
            <w:tcW w:w="850" w:type="dxa"/>
          </w:tcPr>
          <w:p w:rsidR="006251D7" w:rsidRPr="003A7AA0" w:rsidRDefault="006251D7" w:rsidP="0089393D">
            <w:pPr>
              <w:jc w:val="center"/>
            </w:pPr>
          </w:p>
        </w:tc>
        <w:tc>
          <w:tcPr>
            <w:tcW w:w="2694" w:type="dxa"/>
          </w:tcPr>
          <w:p w:rsidR="006251D7" w:rsidRPr="00527699" w:rsidRDefault="00CB6FE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М.Ю. Лермонтов. «Морская царевна». Образ царевича.</w:t>
            </w:r>
          </w:p>
        </w:tc>
        <w:tc>
          <w:tcPr>
            <w:tcW w:w="2835" w:type="dxa"/>
          </w:tcPr>
          <w:p w:rsidR="006251D7" w:rsidRPr="00744A38" w:rsidRDefault="00C05DE7" w:rsidP="00F47554">
            <w:r>
              <w:t>Образ царевича.</w:t>
            </w:r>
          </w:p>
        </w:tc>
        <w:tc>
          <w:tcPr>
            <w:tcW w:w="3260" w:type="dxa"/>
          </w:tcPr>
          <w:p w:rsidR="006251D7" w:rsidRPr="00527699" w:rsidRDefault="00697D88" w:rsidP="00697D88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Составление характеристики образа царевича по плану.</w:t>
            </w:r>
          </w:p>
        </w:tc>
        <w:tc>
          <w:tcPr>
            <w:tcW w:w="2410" w:type="dxa"/>
          </w:tcPr>
          <w:p w:rsidR="006251D7" w:rsidRPr="003A7AA0" w:rsidRDefault="00CB6FE9" w:rsidP="00CB6FE9">
            <w:r>
              <w:t>Коррекция выразительного чтения целыми словами</w:t>
            </w:r>
          </w:p>
        </w:tc>
        <w:tc>
          <w:tcPr>
            <w:tcW w:w="2039" w:type="dxa"/>
            <w:gridSpan w:val="2"/>
          </w:tcPr>
          <w:p w:rsidR="006251D7" w:rsidRPr="003A7AA0" w:rsidRDefault="006251D7" w:rsidP="0089393D">
            <w:pPr>
              <w:jc w:val="center"/>
            </w:pPr>
          </w:p>
        </w:tc>
      </w:tr>
      <w:tr w:rsidR="007A75D4" w:rsidRPr="0089393D" w:rsidTr="008149BF">
        <w:tc>
          <w:tcPr>
            <w:tcW w:w="15614" w:type="dxa"/>
            <w:gridSpan w:val="9"/>
          </w:tcPr>
          <w:p w:rsidR="007A75D4" w:rsidRPr="003A7AA0" w:rsidRDefault="007A75D4" w:rsidP="0089393D">
            <w:pPr>
              <w:jc w:val="center"/>
            </w:pPr>
            <w:r w:rsidRPr="0089393D">
              <w:rPr>
                <w:b/>
                <w:i/>
                <w:sz w:val="28"/>
                <w:szCs w:val="28"/>
              </w:rPr>
              <w:t xml:space="preserve">Вторая </w:t>
            </w:r>
            <w:r>
              <w:rPr>
                <w:b/>
                <w:i/>
                <w:sz w:val="28"/>
                <w:szCs w:val="28"/>
              </w:rPr>
              <w:t>четверть (07.11.2021 – 27.12.2021</w:t>
            </w:r>
            <w:r w:rsidRPr="009B0E63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6251D7" w:rsidRPr="0089393D" w:rsidTr="00445CDF">
        <w:tc>
          <w:tcPr>
            <w:tcW w:w="675" w:type="dxa"/>
          </w:tcPr>
          <w:p w:rsidR="006251D7" w:rsidRDefault="006251D7" w:rsidP="0089393D">
            <w:pPr>
              <w:jc w:val="center"/>
            </w:pPr>
            <w:r>
              <w:t>3</w:t>
            </w:r>
            <w:r w:rsidR="00CB6FE9">
              <w:t>5</w:t>
            </w:r>
          </w:p>
        </w:tc>
        <w:tc>
          <w:tcPr>
            <w:tcW w:w="851" w:type="dxa"/>
          </w:tcPr>
          <w:p w:rsidR="006251D7" w:rsidRDefault="007A75D4" w:rsidP="0089393D">
            <w:pPr>
              <w:jc w:val="center"/>
            </w:pPr>
            <w:r>
              <w:t xml:space="preserve">07.11. </w:t>
            </w:r>
          </w:p>
        </w:tc>
        <w:tc>
          <w:tcPr>
            <w:tcW w:w="850" w:type="dxa"/>
          </w:tcPr>
          <w:p w:rsidR="006251D7" w:rsidRPr="003A7AA0" w:rsidRDefault="006251D7" w:rsidP="0089393D">
            <w:pPr>
              <w:jc w:val="center"/>
            </w:pPr>
          </w:p>
        </w:tc>
        <w:tc>
          <w:tcPr>
            <w:tcW w:w="2694" w:type="dxa"/>
          </w:tcPr>
          <w:p w:rsidR="006251D7" w:rsidRPr="00527699" w:rsidRDefault="00CB6FE9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И. Андроников о М.Ю. Лермонтове</w:t>
            </w:r>
          </w:p>
        </w:tc>
        <w:tc>
          <w:tcPr>
            <w:tcW w:w="2835" w:type="dxa"/>
          </w:tcPr>
          <w:p w:rsidR="006251D7" w:rsidRPr="00744A38" w:rsidRDefault="00C05DE7" w:rsidP="00F47554">
            <w:r>
              <w:t>О статье и авторе.</w:t>
            </w:r>
          </w:p>
        </w:tc>
        <w:tc>
          <w:tcPr>
            <w:tcW w:w="3260" w:type="dxa"/>
          </w:tcPr>
          <w:p w:rsidR="006251D7" w:rsidRPr="00527699" w:rsidRDefault="00697D88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Анализ статьи, выделение главного.</w:t>
            </w:r>
          </w:p>
        </w:tc>
        <w:tc>
          <w:tcPr>
            <w:tcW w:w="2410" w:type="dxa"/>
          </w:tcPr>
          <w:p w:rsidR="006251D7" w:rsidRPr="003A7AA0" w:rsidRDefault="00CB6FE9" w:rsidP="00CB6FE9">
            <w:r>
              <w:t>Коррекция умения отвечать на вопросы.</w:t>
            </w:r>
          </w:p>
        </w:tc>
        <w:tc>
          <w:tcPr>
            <w:tcW w:w="2039" w:type="dxa"/>
            <w:gridSpan w:val="2"/>
          </w:tcPr>
          <w:p w:rsidR="006251D7" w:rsidRPr="003A7AA0" w:rsidRDefault="006251D7" w:rsidP="0089393D">
            <w:pPr>
              <w:jc w:val="center"/>
            </w:pPr>
          </w:p>
        </w:tc>
      </w:tr>
      <w:tr w:rsidR="00CB6FE9" w:rsidRPr="0089393D" w:rsidTr="00445CDF">
        <w:tc>
          <w:tcPr>
            <w:tcW w:w="675" w:type="dxa"/>
          </w:tcPr>
          <w:p w:rsidR="00CB6FE9" w:rsidRDefault="00CB6FE9" w:rsidP="0089393D">
            <w:pPr>
              <w:jc w:val="center"/>
            </w:pPr>
            <w:r>
              <w:t>36</w:t>
            </w:r>
          </w:p>
        </w:tc>
        <w:tc>
          <w:tcPr>
            <w:tcW w:w="851" w:type="dxa"/>
          </w:tcPr>
          <w:p w:rsidR="00CB6FE9" w:rsidRDefault="007A75D4" w:rsidP="0089393D">
            <w:pPr>
              <w:jc w:val="center"/>
            </w:pPr>
            <w:r>
              <w:t>08.11.</w:t>
            </w:r>
          </w:p>
        </w:tc>
        <w:tc>
          <w:tcPr>
            <w:tcW w:w="850" w:type="dxa"/>
          </w:tcPr>
          <w:p w:rsidR="00CB6FE9" w:rsidRPr="003A7AA0" w:rsidRDefault="00CB6FE9" w:rsidP="0089393D">
            <w:pPr>
              <w:jc w:val="center"/>
            </w:pPr>
          </w:p>
        </w:tc>
        <w:tc>
          <w:tcPr>
            <w:tcW w:w="2694" w:type="dxa"/>
          </w:tcPr>
          <w:p w:rsidR="00CB6FE9" w:rsidRDefault="00513D33" w:rsidP="00513D33">
            <w:r>
              <w:t xml:space="preserve">Жизнь и творчество </w:t>
            </w:r>
            <w:r>
              <w:lastRenderedPageBreak/>
              <w:t>Н.В.Гоголя.</w:t>
            </w:r>
          </w:p>
        </w:tc>
        <w:tc>
          <w:tcPr>
            <w:tcW w:w="2835" w:type="dxa"/>
          </w:tcPr>
          <w:p w:rsidR="00CB6FE9" w:rsidRPr="00744A38" w:rsidRDefault="00C05DE7" w:rsidP="00F47554">
            <w:r>
              <w:lastRenderedPageBreak/>
              <w:t>Биография писателя.</w:t>
            </w:r>
          </w:p>
        </w:tc>
        <w:tc>
          <w:tcPr>
            <w:tcW w:w="3260" w:type="dxa"/>
          </w:tcPr>
          <w:p w:rsidR="00CB6FE9" w:rsidRPr="00527699" w:rsidRDefault="00697D88" w:rsidP="00697D88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Знакомств с биографией </w:t>
            </w:r>
            <w:r>
              <w:rPr>
                <w:iCs/>
                <w:color w:val="000000"/>
              </w:rPr>
              <w:lastRenderedPageBreak/>
              <w:t>писателя.</w:t>
            </w:r>
          </w:p>
        </w:tc>
        <w:tc>
          <w:tcPr>
            <w:tcW w:w="2410" w:type="dxa"/>
          </w:tcPr>
          <w:p w:rsidR="00CB6FE9" w:rsidRPr="003A7AA0" w:rsidRDefault="00CB6FE9" w:rsidP="00CB6FE9"/>
        </w:tc>
        <w:tc>
          <w:tcPr>
            <w:tcW w:w="2039" w:type="dxa"/>
            <w:gridSpan w:val="2"/>
          </w:tcPr>
          <w:p w:rsidR="00CB6FE9" w:rsidRPr="003A7AA0" w:rsidRDefault="00CB6FE9" w:rsidP="0089393D">
            <w:pPr>
              <w:jc w:val="center"/>
            </w:pPr>
          </w:p>
        </w:tc>
      </w:tr>
      <w:tr w:rsidR="00940C62" w:rsidRPr="0089393D" w:rsidTr="00445CDF">
        <w:tc>
          <w:tcPr>
            <w:tcW w:w="675" w:type="dxa"/>
          </w:tcPr>
          <w:p w:rsidR="00940C62" w:rsidRDefault="00940C62" w:rsidP="0089393D">
            <w:pPr>
              <w:jc w:val="center"/>
            </w:pPr>
            <w:r>
              <w:lastRenderedPageBreak/>
              <w:t>37</w:t>
            </w:r>
          </w:p>
        </w:tc>
        <w:tc>
          <w:tcPr>
            <w:tcW w:w="851" w:type="dxa"/>
          </w:tcPr>
          <w:p w:rsidR="00940C62" w:rsidRDefault="00940C62" w:rsidP="0089393D">
            <w:pPr>
              <w:jc w:val="center"/>
            </w:pPr>
            <w:r>
              <w:t>10.11.</w:t>
            </w:r>
          </w:p>
        </w:tc>
        <w:tc>
          <w:tcPr>
            <w:tcW w:w="850" w:type="dxa"/>
          </w:tcPr>
          <w:p w:rsidR="00940C62" w:rsidRPr="003A7AA0" w:rsidRDefault="00940C62" w:rsidP="0089393D">
            <w:pPr>
              <w:jc w:val="center"/>
            </w:pPr>
          </w:p>
        </w:tc>
        <w:tc>
          <w:tcPr>
            <w:tcW w:w="2694" w:type="dxa"/>
          </w:tcPr>
          <w:p w:rsidR="00940C62" w:rsidRPr="00527699" w:rsidRDefault="00513D33" w:rsidP="00F4755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Н.В.Гоголь. Повесть «Майская ночь, или Утопленница». Глава «Ганна»</w:t>
            </w:r>
          </w:p>
        </w:tc>
        <w:tc>
          <w:tcPr>
            <w:tcW w:w="2835" w:type="dxa"/>
          </w:tcPr>
          <w:p w:rsidR="00940C62" w:rsidRPr="00744A38" w:rsidRDefault="00C05DE7" w:rsidP="00F47554">
            <w:r>
              <w:t>Чтение главы «Утопленница».</w:t>
            </w:r>
          </w:p>
        </w:tc>
        <w:tc>
          <w:tcPr>
            <w:tcW w:w="3260" w:type="dxa"/>
          </w:tcPr>
          <w:p w:rsidR="00940C62" w:rsidRPr="00527699" w:rsidRDefault="00697D88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Выразительное чтение, ответы на вопросы.</w:t>
            </w:r>
          </w:p>
        </w:tc>
        <w:tc>
          <w:tcPr>
            <w:tcW w:w="2410" w:type="dxa"/>
          </w:tcPr>
          <w:p w:rsidR="00940C62" w:rsidRPr="003A7AA0" w:rsidRDefault="00940C62" w:rsidP="00513D33">
            <w:r>
              <w:t xml:space="preserve">Коррекция умения пересказывать </w:t>
            </w:r>
            <w:proofErr w:type="gramStart"/>
            <w:r>
              <w:t>прочитанное</w:t>
            </w:r>
            <w:proofErr w:type="gramEnd"/>
            <w:r>
              <w:t>, отвечать на вопросы по тексту.</w:t>
            </w:r>
          </w:p>
        </w:tc>
        <w:tc>
          <w:tcPr>
            <w:tcW w:w="2039" w:type="dxa"/>
            <w:gridSpan w:val="2"/>
          </w:tcPr>
          <w:p w:rsidR="00940C62" w:rsidRPr="003A7AA0" w:rsidRDefault="00940C62" w:rsidP="0089393D">
            <w:pPr>
              <w:jc w:val="center"/>
            </w:pPr>
          </w:p>
        </w:tc>
      </w:tr>
      <w:tr w:rsidR="00697D88" w:rsidRPr="0089393D" w:rsidTr="00445CDF">
        <w:tc>
          <w:tcPr>
            <w:tcW w:w="675" w:type="dxa"/>
          </w:tcPr>
          <w:p w:rsidR="00697D88" w:rsidRDefault="00697D88" w:rsidP="0089393D">
            <w:pPr>
              <w:jc w:val="center"/>
            </w:pPr>
            <w:r>
              <w:t>38</w:t>
            </w:r>
          </w:p>
        </w:tc>
        <w:tc>
          <w:tcPr>
            <w:tcW w:w="851" w:type="dxa"/>
          </w:tcPr>
          <w:p w:rsidR="00697D88" w:rsidRDefault="00697D88" w:rsidP="00513D33">
            <w:r>
              <w:t>11.11.</w:t>
            </w:r>
          </w:p>
        </w:tc>
        <w:tc>
          <w:tcPr>
            <w:tcW w:w="850" w:type="dxa"/>
          </w:tcPr>
          <w:p w:rsidR="00697D88" w:rsidRPr="003A7AA0" w:rsidRDefault="00697D88" w:rsidP="0089393D">
            <w:pPr>
              <w:jc w:val="center"/>
            </w:pPr>
          </w:p>
        </w:tc>
        <w:tc>
          <w:tcPr>
            <w:tcW w:w="2694" w:type="dxa"/>
          </w:tcPr>
          <w:p w:rsidR="00697D88" w:rsidRPr="00527699" w:rsidRDefault="00697D88" w:rsidP="00513D3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Н.В.Гоголь. Повесть «Майская ночь, или Утопленница». Глава «Утопленница»</w:t>
            </w:r>
          </w:p>
        </w:tc>
        <w:tc>
          <w:tcPr>
            <w:tcW w:w="2835" w:type="dxa"/>
          </w:tcPr>
          <w:p w:rsidR="00697D88" w:rsidRPr="00744A38" w:rsidRDefault="00C05DE7" w:rsidP="00C05DE7">
            <w:r>
              <w:t>Чтение и анализ главы   «Утопленница».</w:t>
            </w:r>
          </w:p>
        </w:tc>
        <w:tc>
          <w:tcPr>
            <w:tcW w:w="3260" w:type="dxa"/>
          </w:tcPr>
          <w:p w:rsidR="00697D88" w:rsidRDefault="00697D88">
            <w:r w:rsidRPr="007C7AC3">
              <w:rPr>
                <w:iCs/>
                <w:color w:val="000000"/>
              </w:rPr>
              <w:t>Выразительное чтение, ответы на вопросы</w:t>
            </w:r>
          </w:p>
        </w:tc>
        <w:tc>
          <w:tcPr>
            <w:tcW w:w="2410" w:type="dxa"/>
          </w:tcPr>
          <w:p w:rsidR="00697D88" w:rsidRDefault="00697D88" w:rsidP="00513D33">
            <w:r>
              <w:t xml:space="preserve">Коррекция умения пересказывать </w:t>
            </w:r>
            <w:proofErr w:type="gramStart"/>
            <w:r>
              <w:t>прочитанное</w:t>
            </w:r>
            <w:proofErr w:type="gramEnd"/>
            <w:r>
              <w:t>, отвечать на вопросы по тексту.</w:t>
            </w:r>
          </w:p>
        </w:tc>
        <w:tc>
          <w:tcPr>
            <w:tcW w:w="2039" w:type="dxa"/>
            <w:gridSpan w:val="2"/>
          </w:tcPr>
          <w:p w:rsidR="00697D88" w:rsidRPr="003A7AA0" w:rsidRDefault="00697D88" w:rsidP="0089393D">
            <w:pPr>
              <w:jc w:val="center"/>
            </w:pPr>
          </w:p>
        </w:tc>
      </w:tr>
      <w:tr w:rsidR="00697D88" w:rsidRPr="0089393D" w:rsidTr="00445CDF">
        <w:tc>
          <w:tcPr>
            <w:tcW w:w="675" w:type="dxa"/>
          </w:tcPr>
          <w:p w:rsidR="00697D88" w:rsidRDefault="00697D88" w:rsidP="0089393D">
            <w:pPr>
              <w:jc w:val="center"/>
            </w:pPr>
            <w:r>
              <w:t>39</w:t>
            </w:r>
          </w:p>
        </w:tc>
        <w:tc>
          <w:tcPr>
            <w:tcW w:w="851" w:type="dxa"/>
          </w:tcPr>
          <w:p w:rsidR="00697D88" w:rsidRDefault="00697D88" w:rsidP="00513D33">
            <w:r>
              <w:t>14.11.</w:t>
            </w:r>
          </w:p>
        </w:tc>
        <w:tc>
          <w:tcPr>
            <w:tcW w:w="850" w:type="dxa"/>
          </w:tcPr>
          <w:p w:rsidR="00697D88" w:rsidRPr="003A7AA0" w:rsidRDefault="00697D88" w:rsidP="0089393D">
            <w:pPr>
              <w:jc w:val="center"/>
            </w:pPr>
          </w:p>
        </w:tc>
        <w:tc>
          <w:tcPr>
            <w:tcW w:w="2694" w:type="dxa"/>
          </w:tcPr>
          <w:p w:rsidR="00697D88" w:rsidRPr="00527699" w:rsidRDefault="00697D88" w:rsidP="00513D3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Н.В.Гоголь. Повесть «Майская ночь, или Утопленница». Глава «Пробуждение»</w:t>
            </w:r>
          </w:p>
        </w:tc>
        <w:tc>
          <w:tcPr>
            <w:tcW w:w="2835" w:type="dxa"/>
          </w:tcPr>
          <w:p w:rsidR="00697D88" w:rsidRPr="00744A38" w:rsidRDefault="00C05DE7" w:rsidP="00C05DE7">
            <w:r>
              <w:t>Чтение главы «Пробуждение».</w:t>
            </w:r>
          </w:p>
        </w:tc>
        <w:tc>
          <w:tcPr>
            <w:tcW w:w="3260" w:type="dxa"/>
          </w:tcPr>
          <w:p w:rsidR="00697D88" w:rsidRDefault="00697D88">
            <w:r w:rsidRPr="007C7AC3">
              <w:rPr>
                <w:iCs/>
                <w:color w:val="000000"/>
              </w:rPr>
              <w:t>Выразительное чтение, ответы на вопросы</w:t>
            </w:r>
          </w:p>
        </w:tc>
        <w:tc>
          <w:tcPr>
            <w:tcW w:w="2410" w:type="dxa"/>
          </w:tcPr>
          <w:p w:rsidR="00697D88" w:rsidRDefault="00697D88" w:rsidP="00513D33">
            <w:r>
              <w:t xml:space="preserve">Коррекция умения пересказывать </w:t>
            </w:r>
            <w:proofErr w:type="gramStart"/>
            <w:r>
              <w:t>прочитанное</w:t>
            </w:r>
            <w:proofErr w:type="gramEnd"/>
            <w:r>
              <w:t>, отвечать на вопросы по тексту.</w:t>
            </w:r>
          </w:p>
        </w:tc>
        <w:tc>
          <w:tcPr>
            <w:tcW w:w="2039" w:type="dxa"/>
            <w:gridSpan w:val="2"/>
          </w:tcPr>
          <w:p w:rsidR="00697D88" w:rsidRPr="003A7AA0" w:rsidRDefault="00697D88" w:rsidP="0089393D">
            <w:pPr>
              <w:jc w:val="center"/>
            </w:pPr>
          </w:p>
        </w:tc>
      </w:tr>
      <w:tr w:rsidR="00697D88" w:rsidRPr="0089393D" w:rsidTr="00445CDF">
        <w:tc>
          <w:tcPr>
            <w:tcW w:w="675" w:type="dxa"/>
          </w:tcPr>
          <w:p w:rsidR="00697D88" w:rsidRDefault="00697D88" w:rsidP="0089393D">
            <w:pPr>
              <w:jc w:val="center"/>
            </w:pPr>
            <w:r>
              <w:t>40</w:t>
            </w:r>
          </w:p>
        </w:tc>
        <w:tc>
          <w:tcPr>
            <w:tcW w:w="851" w:type="dxa"/>
          </w:tcPr>
          <w:p w:rsidR="00697D88" w:rsidRDefault="00697D88" w:rsidP="00513D33">
            <w:r>
              <w:t>15.11.</w:t>
            </w:r>
          </w:p>
        </w:tc>
        <w:tc>
          <w:tcPr>
            <w:tcW w:w="850" w:type="dxa"/>
          </w:tcPr>
          <w:p w:rsidR="00697D88" w:rsidRPr="003A7AA0" w:rsidRDefault="00697D88" w:rsidP="0089393D">
            <w:pPr>
              <w:jc w:val="center"/>
            </w:pPr>
          </w:p>
        </w:tc>
        <w:tc>
          <w:tcPr>
            <w:tcW w:w="2694" w:type="dxa"/>
          </w:tcPr>
          <w:p w:rsidR="00697D88" w:rsidRPr="00527699" w:rsidRDefault="00697D88" w:rsidP="00C05DE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Н.В.Гоголь. Повесть «Майская ночь, или Утопленница». </w:t>
            </w:r>
          </w:p>
        </w:tc>
        <w:tc>
          <w:tcPr>
            <w:tcW w:w="2835" w:type="dxa"/>
          </w:tcPr>
          <w:p w:rsidR="00697D88" w:rsidRPr="00744A38" w:rsidRDefault="00C05DE7" w:rsidP="00F47554">
            <w:r>
              <w:t>Знакомство с особенностями языка повести.</w:t>
            </w:r>
          </w:p>
        </w:tc>
        <w:tc>
          <w:tcPr>
            <w:tcW w:w="3260" w:type="dxa"/>
          </w:tcPr>
          <w:p w:rsidR="00697D88" w:rsidRDefault="00697D88">
            <w:r w:rsidRPr="007C7AC3">
              <w:rPr>
                <w:iCs/>
                <w:color w:val="000000"/>
              </w:rPr>
              <w:t>Выразительное чтение, ответы на вопросы</w:t>
            </w:r>
          </w:p>
        </w:tc>
        <w:tc>
          <w:tcPr>
            <w:tcW w:w="2410" w:type="dxa"/>
          </w:tcPr>
          <w:p w:rsidR="00697D88" w:rsidRDefault="00697D88" w:rsidP="00513D33">
            <w:r>
              <w:t xml:space="preserve">Коррекция умения пересказывать </w:t>
            </w:r>
            <w:proofErr w:type="gramStart"/>
            <w:r>
              <w:t>прочитанное</w:t>
            </w:r>
            <w:proofErr w:type="gramEnd"/>
            <w:r>
              <w:t>, отвечать на вопросы по тексту.</w:t>
            </w:r>
          </w:p>
        </w:tc>
        <w:tc>
          <w:tcPr>
            <w:tcW w:w="2039" w:type="dxa"/>
            <w:gridSpan w:val="2"/>
          </w:tcPr>
          <w:p w:rsidR="00697D88" w:rsidRPr="003A7AA0" w:rsidRDefault="00697D88" w:rsidP="0089393D">
            <w:pPr>
              <w:jc w:val="center"/>
            </w:pPr>
          </w:p>
        </w:tc>
      </w:tr>
      <w:tr w:rsidR="00697D88" w:rsidRPr="0089393D" w:rsidTr="00445CDF">
        <w:tc>
          <w:tcPr>
            <w:tcW w:w="675" w:type="dxa"/>
          </w:tcPr>
          <w:p w:rsidR="00697D88" w:rsidRDefault="00697D88" w:rsidP="0089393D">
            <w:pPr>
              <w:jc w:val="center"/>
            </w:pPr>
            <w:r>
              <w:t>41</w:t>
            </w:r>
          </w:p>
        </w:tc>
        <w:tc>
          <w:tcPr>
            <w:tcW w:w="851" w:type="dxa"/>
          </w:tcPr>
          <w:p w:rsidR="00697D88" w:rsidRDefault="00697D88" w:rsidP="00513D33">
            <w:r>
              <w:t>17.11.</w:t>
            </w:r>
          </w:p>
        </w:tc>
        <w:tc>
          <w:tcPr>
            <w:tcW w:w="850" w:type="dxa"/>
          </w:tcPr>
          <w:p w:rsidR="00697D88" w:rsidRPr="003A7AA0" w:rsidRDefault="00697D88" w:rsidP="0089393D">
            <w:pPr>
              <w:jc w:val="center"/>
            </w:pPr>
          </w:p>
        </w:tc>
        <w:tc>
          <w:tcPr>
            <w:tcW w:w="2694" w:type="dxa"/>
          </w:tcPr>
          <w:p w:rsidR="00697D88" w:rsidRPr="00527699" w:rsidRDefault="00697D88" w:rsidP="00C05DE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Н.В.Гоголь. Повесть «Майская ночь, или Утопленница». </w:t>
            </w:r>
          </w:p>
        </w:tc>
        <w:tc>
          <w:tcPr>
            <w:tcW w:w="2835" w:type="dxa"/>
          </w:tcPr>
          <w:p w:rsidR="00697D88" w:rsidRPr="00744A38" w:rsidRDefault="00C05DE7" w:rsidP="00F47554">
            <w:r>
              <w:t>Обобщение по произведению.</w:t>
            </w:r>
          </w:p>
        </w:tc>
        <w:tc>
          <w:tcPr>
            <w:tcW w:w="3260" w:type="dxa"/>
          </w:tcPr>
          <w:p w:rsidR="00697D88" w:rsidRDefault="00697D88">
            <w:r w:rsidRPr="007C7AC3">
              <w:rPr>
                <w:iCs/>
                <w:color w:val="000000"/>
              </w:rPr>
              <w:t>Выразительное чтение, ответы на вопросы</w:t>
            </w:r>
          </w:p>
        </w:tc>
        <w:tc>
          <w:tcPr>
            <w:tcW w:w="2410" w:type="dxa"/>
          </w:tcPr>
          <w:p w:rsidR="00697D88" w:rsidRDefault="00697D88" w:rsidP="00513D33">
            <w:r>
              <w:t xml:space="preserve">Коррекция умения пересказывать </w:t>
            </w:r>
            <w:proofErr w:type="gramStart"/>
            <w:r>
              <w:t>прочитанное</w:t>
            </w:r>
            <w:proofErr w:type="gramEnd"/>
            <w:r>
              <w:t>, отвечать на вопросы по тексту.</w:t>
            </w:r>
          </w:p>
        </w:tc>
        <w:tc>
          <w:tcPr>
            <w:tcW w:w="2039" w:type="dxa"/>
            <w:gridSpan w:val="2"/>
          </w:tcPr>
          <w:p w:rsidR="00697D88" w:rsidRPr="003A7AA0" w:rsidRDefault="00697D88" w:rsidP="0089393D">
            <w:pPr>
              <w:jc w:val="center"/>
            </w:pPr>
          </w:p>
        </w:tc>
      </w:tr>
      <w:tr w:rsidR="001908A5" w:rsidRPr="0089393D" w:rsidTr="00445CDF">
        <w:tc>
          <w:tcPr>
            <w:tcW w:w="675" w:type="dxa"/>
          </w:tcPr>
          <w:p w:rsidR="001908A5" w:rsidRDefault="001908A5" w:rsidP="0089393D">
            <w:pPr>
              <w:jc w:val="center"/>
            </w:pPr>
            <w:r>
              <w:t>42</w:t>
            </w:r>
          </w:p>
        </w:tc>
        <w:tc>
          <w:tcPr>
            <w:tcW w:w="851" w:type="dxa"/>
          </w:tcPr>
          <w:p w:rsidR="001908A5" w:rsidRDefault="001908A5" w:rsidP="00513D33">
            <w:r>
              <w:t>18.11.</w:t>
            </w:r>
          </w:p>
        </w:tc>
        <w:tc>
          <w:tcPr>
            <w:tcW w:w="850" w:type="dxa"/>
          </w:tcPr>
          <w:p w:rsidR="001908A5" w:rsidRPr="003A7AA0" w:rsidRDefault="001908A5" w:rsidP="0089393D">
            <w:pPr>
              <w:jc w:val="center"/>
            </w:pPr>
          </w:p>
        </w:tc>
        <w:tc>
          <w:tcPr>
            <w:tcW w:w="2694" w:type="dxa"/>
          </w:tcPr>
          <w:p w:rsidR="001908A5" w:rsidRDefault="001908A5" w:rsidP="001908A5">
            <w:pPr>
              <w:autoSpaceDE w:val="0"/>
              <w:autoSpaceDN w:val="0"/>
              <w:adjustRightInd w:val="0"/>
            </w:pPr>
            <w:proofErr w:type="spellStart"/>
            <w:r>
              <w:t>Вн.чт</w:t>
            </w:r>
            <w:proofErr w:type="spellEnd"/>
            <w:r>
              <w:t>. Н.В.Гоголь «Вечера на хуторе близ Диканьки» часть 1</w:t>
            </w:r>
          </w:p>
        </w:tc>
        <w:tc>
          <w:tcPr>
            <w:tcW w:w="2835" w:type="dxa"/>
          </w:tcPr>
          <w:p w:rsidR="001908A5" w:rsidRPr="00744A38" w:rsidRDefault="00C05DE7" w:rsidP="00C05DE7">
            <w:r>
              <w:t>Чтение 1 части.</w:t>
            </w:r>
          </w:p>
        </w:tc>
        <w:tc>
          <w:tcPr>
            <w:tcW w:w="3260" w:type="dxa"/>
          </w:tcPr>
          <w:p w:rsidR="001908A5" w:rsidRPr="00527699" w:rsidRDefault="00697D88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Чтение подготовленного текста, ответы на вопросы.</w:t>
            </w:r>
          </w:p>
        </w:tc>
        <w:tc>
          <w:tcPr>
            <w:tcW w:w="2410" w:type="dxa"/>
          </w:tcPr>
          <w:p w:rsidR="001908A5" w:rsidRDefault="009F7D01" w:rsidP="00513D33">
            <w:r>
              <w:t>Коррекция речи при пересказе.</w:t>
            </w:r>
          </w:p>
        </w:tc>
        <w:tc>
          <w:tcPr>
            <w:tcW w:w="2039" w:type="dxa"/>
            <w:gridSpan w:val="2"/>
          </w:tcPr>
          <w:p w:rsidR="001908A5" w:rsidRPr="003A7AA0" w:rsidRDefault="001908A5" w:rsidP="0089393D">
            <w:pPr>
              <w:jc w:val="center"/>
            </w:pPr>
          </w:p>
        </w:tc>
      </w:tr>
      <w:tr w:rsidR="001908A5" w:rsidRPr="0089393D" w:rsidTr="00445CDF">
        <w:tc>
          <w:tcPr>
            <w:tcW w:w="675" w:type="dxa"/>
          </w:tcPr>
          <w:p w:rsidR="001908A5" w:rsidRDefault="001908A5" w:rsidP="0089393D">
            <w:pPr>
              <w:jc w:val="center"/>
            </w:pPr>
            <w:r>
              <w:t>43</w:t>
            </w:r>
          </w:p>
        </w:tc>
        <w:tc>
          <w:tcPr>
            <w:tcW w:w="851" w:type="dxa"/>
          </w:tcPr>
          <w:p w:rsidR="001908A5" w:rsidRDefault="007A75D4" w:rsidP="00513D33">
            <w:r>
              <w:t>21</w:t>
            </w:r>
            <w:r w:rsidR="001908A5">
              <w:t>.11.</w:t>
            </w:r>
          </w:p>
        </w:tc>
        <w:tc>
          <w:tcPr>
            <w:tcW w:w="850" w:type="dxa"/>
          </w:tcPr>
          <w:p w:rsidR="001908A5" w:rsidRPr="003A7AA0" w:rsidRDefault="001908A5" w:rsidP="0089393D">
            <w:pPr>
              <w:jc w:val="center"/>
            </w:pPr>
          </w:p>
        </w:tc>
        <w:tc>
          <w:tcPr>
            <w:tcW w:w="2694" w:type="dxa"/>
          </w:tcPr>
          <w:p w:rsidR="001908A5" w:rsidRDefault="001908A5" w:rsidP="00C43AC2">
            <w:pPr>
              <w:autoSpaceDE w:val="0"/>
              <w:autoSpaceDN w:val="0"/>
              <w:adjustRightInd w:val="0"/>
            </w:pPr>
            <w:proofErr w:type="spellStart"/>
            <w:r>
              <w:t>Вн.чт</w:t>
            </w:r>
            <w:proofErr w:type="spellEnd"/>
            <w:r>
              <w:t>. Н.В.Гоголь «Вечера на хуторе близ Диканьки» часть 2</w:t>
            </w:r>
          </w:p>
        </w:tc>
        <w:tc>
          <w:tcPr>
            <w:tcW w:w="2835" w:type="dxa"/>
          </w:tcPr>
          <w:p w:rsidR="001908A5" w:rsidRPr="00744A38" w:rsidRDefault="00C05DE7" w:rsidP="00C05DE7">
            <w:r>
              <w:t>Чтение 2 части.</w:t>
            </w:r>
          </w:p>
        </w:tc>
        <w:tc>
          <w:tcPr>
            <w:tcW w:w="3260" w:type="dxa"/>
          </w:tcPr>
          <w:p w:rsidR="001908A5" w:rsidRPr="00527699" w:rsidRDefault="00697D88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Чтение подготовленного текста, ответы на вопросы.</w:t>
            </w:r>
          </w:p>
        </w:tc>
        <w:tc>
          <w:tcPr>
            <w:tcW w:w="2410" w:type="dxa"/>
          </w:tcPr>
          <w:p w:rsidR="001908A5" w:rsidRDefault="009F7D01" w:rsidP="00513D33">
            <w:r>
              <w:t xml:space="preserve">Коррекция умения пересказывать </w:t>
            </w:r>
            <w:proofErr w:type="gramStart"/>
            <w:r>
              <w:t>прочитанное</w:t>
            </w:r>
            <w:proofErr w:type="gramEnd"/>
            <w:r>
              <w:t>, отвечать на вопросы по тексту.</w:t>
            </w:r>
          </w:p>
        </w:tc>
        <w:tc>
          <w:tcPr>
            <w:tcW w:w="2039" w:type="dxa"/>
            <w:gridSpan w:val="2"/>
          </w:tcPr>
          <w:p w:rsidR="001908A5" w:rsidRPr="003A7AA0" w:rsidRDefault="001908A5" w:rsidP="0089393D">
            <w:pPr>
              <w:jc w:val="center"/>
            </w:pPr>
          </w:p>
        </w:tc>
      </w:tr>
      <w:tr w:rsidR="001908A5" w:rsidRPr="0089393D" w:rsidTr="00445CDF">
        <w:tc>
          <w:tcPr>
            <w:tcW w:w="675" w:type="dxa"/>
          </w:tcPr>
          <w:p w:rsidR="001908A5" w:rsidRDefault="001908A5" w:rsidP="0089393D">
            <w:pPr>
              <w:jc w:val="center"/>
            </w:pPr>
            <w:r>
              <w:t>44</w:t>
            </w:r>
          </w:p>
        </w:tc>
        <w:tc>
          <w:tcPr>
            <w:tcW w:w="851" w:type="dxa"/>
          </w:tcPr>
          <w:p w:rsidR="001908A5" w:rsidRDefault="001908A5" w:rsidP="00513D33">
            <w:r>
              <w:t>22.11.</w:t>
            </w:r>
          </w:p>
        </w:tc>
        <w:tc>
          <w:tcPr>
            <w:tcW w:w="850" w:type="dxa"/>
          </w:tcPr>
          <w:p w:rsidR="001908A5" w:rsidRPr="003A7AA0" w:rsidRDefault="001908A5" w:rsidP="0089393D">
            <w:pPr>
              <w:jc w:val="center"/>
            </w:pPr>
          </w:p>
        </w:tc>
        <w:tc>
          <w:tcPr>
            <w:tcW w:w="2694" w:type="dxa"/>
          </w:tcPr>
          <w:p w:rsidR="001908A5" w:rsidRDefault="001908A5" w:rsidP="00C43AC2">
            <w:r>
              <w:t>Жизнь и творчество Н.А.Некрасова</w:t>
            </w:r>
          </w:p>
        </w:tc>
        <w:tc>
          <w:tcPr>
            <w:tcW w:w="2835" w:type="dxa"/>
          </w:tcPr>
          <w:p w:rsidR="001908A5" w:rsidRPr="00744A38" w:rsidRDefault="00C05DE7" w:rsidP="00F47554">
            <w:r>
              <w:t>Знакомство с биографией и творчеством писателя.</w:t>
            </w:r>
          </w:p>
        </w:tc>
        <w:tc>
          <w:tcPr>
            <w:tcW w:w="3260" w:type="dxa"/>
          </w:tcPr>
          <w:p w:rsidR="001908A5" w:rsidRPr="00527699" w:rsidRDefault="00697D88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Знакомство с биографией писат</w:t>
            </w:r>
            <w:r w:rsidR="00A43B84">
              <w:rPr>
                <w:iCs/>
                <w:color w:val="000000"/>
              </w:rPr>
              <w:t>е</w:t>
            </w:r>
            <w:r>
              <w:rPr>
                <w:iCs/>
                <w:color w:val="000000"/>
              </w:rPr>
              <w:t>ля.</w:t>
            </w:r>
          </w:p>
        </w:tc>
        <w:tc>
          <w:tcPr>
            <w:tcW w:w="2410" w:type="dxa"/>
          </w:tcPr>
          <w:p w:rsidR="001908A5" w:rsidRDefault="009F7D01" w:rsidP="009F7D01">
            <w:r>
              <w:t>Коррекция речи при ответах на вопросы.</w:t>
            </w:r>
          </w:p>
        </w:tc>
        <w:tc>
          <w:tcPr>
            <w:tcW w:w="2039" w:type="dxa"/>
            <w:gridSpan w:val="2"/>
          </w:tcPr>
          <w:p w:rsidR="001908A5" w:rsidRPr="003A7AA0" w:rsidRDefault="001908A5" w:rsidP="0089393D">
            <w:pPr>
              <w:jc w:val="center"/>
            </w:pPr>
          </w:p>
        </w:tc>
      </w:tr>
      <w:tr w:rsidR="001908A5" w:rsidRPr="0089393D" w:rsidTr="00445CDF">
        <w:tc>
          <w:tcPr>
            <w:tcW w:w="675" w:type="dxa"/>
          </w:tcPr>
          <w:p w:rsidR="001908A5" w:rsidRDefault="001908A5" w:rsidP="0089393D">
            <w:pPr>
              <w:jc w:val="center"/>
            </w:pPr>
            <w:r>
              <w:t>45</w:t>
            </w:r>
          </w:p>
        </w:tc>
        <w:tc>
          <w:tcPr>
            <w:tcW w:w="851" w:type="dxa"/>
          </w:tcPr>
          <w:p w:rsidR="001908A5" w:rsidRDefault="001908A5" w:rsidP="00513D33">
            <w:r>
              <w:t>24.11.</w:t>
            </w:r>
          </w:p>
        </w:tc>
        <w:tc>
          <w:tcPr>
            <w:tcW w:w="850" w:type="dxa"/>
          </w:tcPr>
          <w:p w:rsidR="001908A5" w:rsidRPr="003A7AA0" w:rsidRDefault="001908A5" w:rsidP="0089393D">
            <w:pPr>
              <w:jc w:val="center"/>
            </w:pPr>
          </w:p>
        </w:tc>
        <w:tc>
          <w:tcPr>
            <w:tcW w:w="2694" w:type="dxa"/>
          </w:tcPr>
          <w:p w:rsidR="001908A5" w:rsidRDefault="001908A5" w:rsidP="00C43AC2">
            <w:r>
              <w:t xml:space="preserve">Н.А.Некрасов. </w:t>
            </w:r>
            <w:r>
              <w:lastRenderedPageBreak/>
              <w:t>Стихотворение «Рыцарь на час»</w:t>
            </w:r>
          </w:p>
        </w:tc>
        <w:tc>
          <w:tcPr>
            <w:tcW w:w="2835" w:type="dxa"/>
          </w:tcPr>
          <w:p w:rsidR="001908A5" w:rsidRPr="00744A38" w:rsidRDefault="00C05DE7" w:rsidP="00F47554">
            <w:r>
              <w:lastRenderedPageBreak/>
              <w:t>Чтение стихотворения.</w:t>
            </w:r>
          </w:p>
        </w:tc>
        <w:tc>
          <w:tcPr>
            <w:tcW w:w="3260" w:type="dxa"/>
          </w:tcPr>
          <w:p w:rsidR="001908A5" w:rsidRPr="00527699" w:rsidRDefault="00697D88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Выразительное чтение, </w:t>
            </w:r>
            <w:r>
              <w:rPr>
                <w:iCs/>
                <w:color w:val="000000"/>
              </w:rPr>
              <w:lastRenderedPageBreak/>
              <w:t>развернутые ответы на вопрос</w:t>
            </w:r>
            <w:r w:rsidR="00A43B84">
              <w:rPr>
                <w:iCs/>
                <w:color w:val="000000"/>
              </w:rPr>
              <w:t>ы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410" w:type="dxa"/>
          </w:tcPr>
          <w:p w:rsidR="001908A5" w:rsidRDefault="009F7D01" w:rsidP="00513D33">
            <w:r>
              <w:lastRenderedPageBreak/>
              <w:t xml:space="preserve">Коррекция умения </w:t>
            </w:r>
            <w:r>
              <w:lastRenderedPageBreak/>
              <w:t>выразительного чтения.</w:t>
            </w:r>
          </w:p>
        </w:tc>
        <w:tc>
          <w:tcPr>
            <w:tcW w:w="2039" w:type="dxa"/>
            <w:gridSpan w:val="2"/>
          </w:tcPr>
          <w:p w:rsidR="001908A5" w:rsidRPr="003A7AA0" w:rsidRDefault="001908A5" w:rsidP="0089393D">
            <w:pPr>
              <w:jc w:val="center"/>
            </w:pPr>
          </w:p>
        </w:tc>
      </w:tr>
      <w:tr w:rsidR="001908A5" w:rsidRPr="0089393D" w:rsidTr="00445CDF">
        <w:tc>
          <w:tcPr>
            <w:tcW w:w="675" w:type="dxa"/>
          </w:tcPr>
          <w:p w:rsidR="001908A5" w:rsidRDefault="001908A5" w:rsidP="0089393D">
            <w:pPr>
              <w:jc w:val="center"/>
            </w:pPr>
            <w:r>
              <w:lastRenderedPageBreak/>
              <w:t xml:space="preserve">46 </w:t>
            </w:r>
          </w:p>
        </w:tc>
        <w:tc>
          <w:tcPr>
            <w:tcW w:w="851" w:type="dxa"/>
          </w:tcPr>
          <w:p w:rsidR="001908A5" w:rsidRDefault="001908A5" w:rsidP="00513D33">
            <w:r>
              <w:t>25.11.</w:t>
            </w:r>
          </w:p>
        </w:tc>
        <w:tc>
          <w:tcPr>
            <w:tcW w:w="850" w:type="dxa"/>
          </w:tcPr>
          <w:p w:rsidR="001908A5" w:rsidRPr="003A7AA0" w:rsidRDefault="001908A5" w:rsidP="0089393D">
            <w:pPr>
              <w:jc w:val="center"/>
            </w:pPr>
          </w:p>
        </w:tc>
        <w:tc>
          <w:tcPr>
            <w:tcW w:w="2694" w:type="dxa"/>
          </w:tcPr>
          <w:p w:rsidR="001908A5" w:rsidRDefault="001908A5" w:rsidP="00A43B84">
            <w:r>
              <w:t xml:space="preserve">Н.А.Некрасов. Поэма «Саша». </w:t>
            </w:r>
          </w:p>
        </w:tc>
        <w:tc>
          <w:tcPr>
            <w:tcW w:w="2835" w:type="dxa"/>
          </w:tcPr>
          <w:p w:rsidR="001908A5" w:rsidRPr="00744A38" w:rsidRDefault="00C05DE7" w:rsidP="00F47554">
            <w:r>
              <w:t>Чтение поэмы.</w:t>
            </w:r>
          </w:p>
        </w:tc>
        <w:tc>
          <w:tcPr>
            <w:tcW w:w="3260" w:type="dxa"/>
          </w:tcPr>
          <w:p w:rsidR="001908A5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t>Беседа по вопросам. Художественные средства.</w:t>
            </w:r>
          </w:p>
        </w:tc>
        <w:tc>
          <w:tcPr>
            <w:tcW w:w="2410" w:type="dxa"/>
          </w:tcPr>
          <w:p w:rsidR="001908A5" w:rsidRDefault="009F7D01" w:rsidP="00513D33">
            <w:r>
              <w:t>Коррекция речи при ответах на вопросы</w:t>
            </w:r>
          </w:p>
        </w:tc>
        <w:tc>
          <w:tcPr>
            <w:tcW w:w="2039" w:type="dxa"/>
            <w:gridSpan w:val="2"/>
          </w:tcPr>
          <w:p w:rsidR="001908A5" w:rsidRPr="003A7AA0" w:rsidRDefault="001908A5" w:rsidP="0089393D">
            <w:pPr>
              <w:jc w:val="center"/>
            </w:pPr>
          </w:p>
        </w:tc>
      </w:tr>
      <w:tr w:rsidR="001908A5" w:rsidRPr="0089393D" w:rsidTr="00445CDF">
        <w:tc>
          <w:tcPr>
            <w:tcW w:w="675" w:type="dxa"/>
          </w:tcPr>
          <w:p w:rsidR="001908A5" w:rsidRDefault="001908A5" w:rsidP="0089393D">
            <w:pPr>
              <w:jc w:val="center"/>
            </w:pPr>
            <w:r>
              <w:t>47</w:t>
            </w:r>
          </w:p>
        </w:tc>
        <w:tc>
          <w:tcPr>
            <w:tcW w:w="851" w:type="dxa"/>
          </w:tcPr>
          <w:p w:rsidR="001908A5" w:rsidRDefault="007A75D4" w:rsidP="00513D33">
            <w:r>
              <w:t>28</w:t>
            </w:r>
            <w:r w:rsidR="001908A5">
              <w:t>.11.</w:t>
            </w:r>
          </w:p>
        </w:tc>
        <w:tc>
          <w:tcPr>
            <w:tcW w:w="850" w:type="dxa"/>
          </w:tcPr>
          <w:p w:rsidR="001908A5" w:rsidRPr="003A7AA0" w:rsidRDefault="001908A5" w:rsidP="0089393D">
            <w:pPr>
              <w:jc w:val="center"/>
            </w:pPr>
          </w:p>
        </w:tc>
        <w:tc>
          <w:tcPr>
            <w:tcW w:w="2694" w:type="dxa"/>
          </w:tcPr>
          <w:p w:rsidR="001908A5" w:rsidRDefault="001908A5" w:rsidP="00A43B84">
            <w:proofErr w:type="spellStart"/>
            <w:r>
              <w:t>Вн.чт</w:t>
            </w:r>
            <w:proofErr w:type="spellEnd"/>
            <w:r>
              <w:t xml:space="preserve">. Н.А.Некрасов. Поэма «Мать». </w:t>
            </w:r>
          </w:p>
        </w:tc>
        <w:tc>
          <w:tcPr>
            <w:tcW w:w="2835" w:type="dxa"/>
          </w:tcPr>
          <w:p w:rsidR="001908A5" w:rsidRPr="00744A38" w:rsidRDefault="00C05DE7" w:rsidP="00F47554">
            <w:r>
              <w:t>Чтение поэмы.</w:t>
            </w:r>
          </w:p>
        </w:tc>
        <w:tc>
          <w:tcPr>
            <w:tcW w:w="3260" w:type="dxa"/>
          </w:tcPr>
          <w:p w:rsidR="001908A5" w:rsidRPr="00527699" w:rsidRDefault="00A43B84" w:rsidP="00A43B8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t>Выделение темы и главной мысли поэмы</w:t>
            </w:r>
          </w:p>
        </w:tc>
        <w:tc>
          <w:tcPr>
            <w:tcW w:w="2410" w:type="dxa"/>
          </w:tcPr>
          <w:p w:rsidR="001908A5" w:rsidRDefault="000A3617" w:rsidP="00513D33">
            <w:r>
              <w:t xml:space="preserve">Коррекция умения пересказывать </w:t>
            </w:r>
            <w:proofErr w:type="gramStart"/>
            <w:r>
              <w:t>прочитанное</w:t>
            </w:r>
            <w:proofErr w:type="gramEnd"/>
            <w:r>
              <w:t>, отвечать на вопросы по тексту.</w:t>
            </w:r>
          </w:p>
        </w:tc>
        <w:tc>
          <w:tcPr>
            <w:tcW w:w="2039" w:type="dxa"/>
            <w:gridSpan w:val="2"/>
          </w:tcPr>
          <w:p w:rsidR="001908A5" w:rsidRPr="003A7AA0" w:rsidRDefault="001908A5" w:rsidP="0089393D">
            <w:pPr>
              <w:jc w:val="center"/>
            </w:pPr>
          </w:p>
        </w:tc>
      </w:tr>
      <w:tr w:rsidR="001908A5" w:rsidRPr="0089393D" w:rsidTr="00445CDF">
        <w:tc>
          <w:tcPr>
            <w:tcW w:w="675" w:type="dxa"/>
          </w:tcPr>
          <w:p w:rsidR="001908A5" w:rsidRDefault="001908A5" w:rsidP="0089393D">
            <w:pPr>
              <w:jc w:val="center"/>
            </w:pPr>
            <w:r>
              <w:t>48</w:t>
            </w:r>
          </w:p>
        </w:tc>
        <w:tc>
          <w:tcPr>
            <w:tcW w:w="851" w:type="dxa"/>
          </w:tcPr>
          <w:p w:rsidR="001908A5" w:rsidRDefault="001908A5" w:rsidP="00513D33">
            <w:r>
              <w:t>29.11.</w:t>
            </w:r>
          </w:p>
        </w:tc>
        <w:tc>
          <w:tcPr>
            <w:tcW w:w="850" w:type="dxa"/>
          </w:tcPr>
          <w:p w:rsidR="001908A5" w:rsidRPr="003A7AA0" w:rsidRDefault="001908A5" w:rsidP="0089393D">
            <w:pPr>
              <w:jc w:val="center"/>
            </w:pPr>
          </w:p>
        </w:tc>
        <w:tc>
          <w:tcPr>
            <w:tcW w:w="2694" w:type="dxa"/>
          </w:tcPr>
          <w:p w:rsidR="001908A5" w:rsidRDefault="001908A5" w:rsidP="00C43AC2">
            <w:r>
              <w:t>Урок обобщающего повторения по творчеству Н.А.Некрасова</w:t>
            </w:r>
          </w:p>
        </w:tc>
        <w:tc>
          <w:tcPr>
            <w:tcW w:w="2835" w:type="dxa"/>
          </w:tcPr>
          <w:p w:rsidR="001908A5" w:rsidRPr="00744A38" w:rsidRDefault="00C05DE7" w:rsidP="00F47554">
            <w:r>
              <w:t>Обобщение пройденного материала.</w:t>
            </w:r>
          </w:p>
        </w:tc>
        <w:tc>
          <w:tcPr>
            <w:tcW w:w="3260" w:type="dxa"/>
          </w:tcPr>
          <w:p w:rsidR="001908A5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Обобщение по пройденному материалу.</w:t>
            </w:r>
          </w:p>
        </w:tc>
        <w:tc>
          <w:tcPr>
            <w:tcW w:w="2410" w:type="dxa"/>
          </w:tcPr>
          <w:p w:rsidR="001908A5" w:rsidRDefault="000A3617" w:rsidP="00513D33">
            <w:r>
              <w:t>Коррекция связной речи.</w:t>
            </w:r>
          </w:p>
        </w:tc>
        <w:tc>
          <w:tcPr>
            <w:tcW w:w="2039" w:type="dxa"/>
            <w:gridSpan w:val="2"/>
          </w:tcPr>
          <w:p w:rsidR="001908A5" w:rsidRPr="003A7AA0" w:rsidRDefault="001908A5" w:rsidP="0089393D">
            <w:pPr>
              <w:jc w:val="center"/>
            </w:pPr>
          </w:p>
        </w:tc>
      </w:tr>
      <w:tr w:rsidR="000A3617" w:rsidRPr="0089393D" w:rsidTr="00445CDF">
        <w:tc>
          <w:tcPr>
            <w:tcW w:w="675" w:type="dxa"/>
          </w:tcPr>
          <w:p w:rsidR="000A3617" w:rsidRDefault="000A3617" w:rsidP="0089393D">
            <w:pPr>
              <w:jc w:val="center"/>
            </w:pPr>
            <w:r>
              <w:t>49</w:t>
            </w:r>
          </w:p>
        </w:tc>
        <w:tc>
          <w:tcPr>
            <w:tcW w:w="851" w:type="dxa"/>
          </w:tcPr>
          <w:p w:rsidR="000A3617" w:rsidRDefault="000A3617" w:rsidP="00513D33">
            <w:r>
              <w:t>01.12.</w:t>
            </w:r>
          </w:p>
        </w:tc>
        <w:tc>
          <w:tcPr>
            <w:tcW w:w="850" w:type="dxa"/>
          </w:tcPr>
          <w:p w:rsidR="000A3617" w:rsidRPr="003A7AA0" w:rsidRDefault="000A3617" w:rsidP="0089393D">
            <w:pPr>
              <w:jc w:val="center"/>
            </w:pPr>
          </w:p>
        </w:tc>
        <w:tc>
          <w:tcPr>
            <w:tcW w:w="2694" w:type="dxa"/>
          </w:tcPr>
          <w:p w:rsidR="000A3617" w:rsidRDefault="000A3617" w:rsidP="00C43AC2">
            <w:r>
              <w:t>Жизнь и творчество А.А.Фета</w:t>
            </w:r>
          </w:p>
        </w:tc>
        <w:tc>
          <w:tcPr>
            <w:tcW w:w="2835" w:type="dxa"/>
          </w:tcPr>
          <w:p w:rsidR="000A3617" w:rsidRPr="00744A38" w:rsidRDefault="00C05DE7" w:rsidP="00C05DE7">
            <w:r>
              <w:t>Знакомство с биографией и творчеством поэта.</w:t>
            </w:r>
          </w:p>
        </w:tc>
        <w:tc>
          <w:tcPr>
            <w:tcW w:w="3260" w:type="dxa"/>
          </w:tcPr>
          <w:p w:rsidR="000A3617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Знакомство с биографией поэта.</w:t>
            </w:r>
          </w:p>
        </w:tc>
        <w:tc>
          <w:tcPr>
            <w:tcW w:w="2410" w:type="dxa"/>
          </w:tcPr>
          <w:p w:rsidR="000A3617" w:rsidRDefault="000A3617" w:rsidP="00A43B84">
            <w:r>
              <w:t>Коррекция речи при ответах на вопросы</w:t>
            </w:r>
          </w:p>
        </w:tc>
        <w:tc>
          <w:tcPr>
            <w:tcW w:w="2039" w:type="dxa"/>
            <w:gridSpan w:val="2"/>
          </w:tcPr>
          <w:p w:rsidR="000A3617" w:rsidRPr="003A7AA0" w:rsidRDefault="000A3617" w:rsidP="0089393D">
            <w:pPr>
              <w:jc w:val="center"/>
            </w:pPr>
          </w:p>
        </w:tc>
      </w:tr>
      <w:tr w:rsidR="000A3617" w:rsidRPr="0089393D" w:rsidTr="00445CDF">
        <w:tc>
          <w:tcPr>
            <w:tcW w:w="675" w:type="dxa"/>
          </w:tcPr>
          <w:p w:rsidR="000A3617" w:rsidRDefault="000A3617" w:rsidP="0089393D">
            <w:pPr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0A3617" w:rsidRDefault="000A3617" w:rsidP="00513D33">
            <w:r>
              <w:t>02.12.</w:t>
            </w:r>
          </w:p>
        </w:tc>
        <w:tc>
          <w:tcPr>
            <w:tcW w:w="850" w:type="dxa"/>
          </w:tcPr>
          <w:p w:rsidR="000A3617" w:rsidRPr="003A7AA0" w:rsidRDefault="000A3617" w:rsidP="0089393D">
            <w:pPr>
              <w:jc w:val="center"/>
            </w:pPr>
          </w:p>
        </w:tc>
        <w:tc>
          <w:tcPr>
            <w:tcW w:w="2694" w:type="dxa"/>
          </w:tcPr>
          <w:p w:rsidR="000A3617" w:rsidRDefault="000A3617" w:rsidP="00A43B84">
            <w:r>
              <w:t xml:space="preserve">А.А.Фет. «На заре ты ее не буди…» </w:t>
            </w:r>
          </w:p>
        </w:tc>
        <w:tc>
          <w:tcPr>
            <w:tcW w:w="2835" w:type="dxa"/>
          </w:tcPr>
          <w:p w:rsidR="000A3617" w:rsidRPr="00744A38" w:rsidRDefault="00C05DE7" w:rsidP="00F47554">
            <w:r>
              <w:t>Выделение темы и идеи стихотворения.</w:t>
            </w:r>
          </w:p>
        </w:tc>
        <w:tc>
          <w:tcPr>
            <w:tcW w:w="3260" w:type="dxa"/>
          </w:tcPr>
          <w:p w:rsidR="000A3617" w:rsidRPr="00527699" w:rsidRDefault="00A43B84" w:rsidP="00A43B8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t>Выделение темы и идеи стихотворения.</w:t>
            </w:r>
          </w:p>
        </w:tc>
        <w:tc>
          <w:tcPr>
            <w:tcW w:w="2410" w:type="dxa"/>
          </w:tcPr>
          <w:p w:rsidR="000A3617" w:rsidRDefault="000A3617" w:rsidP="00513D33">
            <w:r>
              <w:t>Коррекция умения выразительного чтения.</w:t>
            </w:r>
          </w:p>
        </w:tc>
        <w:tc>
          <w:tcPr>
            <w:tcW w:w="2039" w:type="dxa"/>
            <w:gridSpan w:val="2"/>
          </w:tcPr>
          <w:p w:rsidR="000A3617" w:rsidRPr="003A7AA0" w:rsidRDefault="000A3617" w:rsidP="0089393D">
            <w:pPr>
              <w:jc w:val="center"/>
            </w:pPr>
          </w:p>
        </w:tc>
      </w:tr>
      <w:tr w:rsidR="000A3617" w:rsidRPr="0089393D" w:rsidTr="00445CDF">
        <w:tc>
          <w:tcPr>
            <w:tcW w:w="675" w:type="dxa"/>
          </w:tcPr>
          <w:p w:rsidR="000A3617" w:rsidRDefault="000A3617" w:rsidP="0089393D">
            <w:pPr>
              <w:jc w:val="center"/>
            </w:pPr>
            <w:r>
              <w:t>51</w:t>
            </w:r>
          </w:p>
        </w:tc>
        <w:tc>
          <w:tcPr>
            <w:tcW w:w="851" w:type="dxa"/>
          </w:tcPr>
          <w:p w:rsidR="000A3617" w:rsidRDefault="000A3617" w:rsidP="00513D33">
            <w:r>
              <w:t>05.12.</w:t>
            </w:r>
          </w:p>
        </w:tc>
        <w:tc>
          <w:tcPr>
            <w:tcW w:w="850" w:type="dxa"/>
          </w:tcPr>
          <w:p w:rsidR="000A3617" w:rsidRPr="003A7AA0" w:rsidRDefault="000A3617" w:rsidP="0089393D">
            <w:pPr>
              <w:jc w:val="center"/>
            </w:pPr>
          </w:p>
        </w:tc>
        <w:tc>
          <w:tcPr>
            <w:tcW w:w="2694" w:type="dxa"/>
          </w:tcPr>
          <w:p w:rsidR="000A3617" w:rsidRDefault="000A3617" w:rsidP="00A43B84">
            <w:r>
              <w:t xml:space="preserve">А.А.Фет «Помню я: старушка няня…» </w:t>
            </w:r>
          </w:p>
        </w:tc>
        <w:tc>
          <w:tcPr>
            <w:tcW w:w="2835" w:type="dxa"/>
          </w:tcPr>
          <w:p w:rsidR="000A3617" w:rsidRPr="00744A38" w:rsidRDefault="00C05DE7" w:rsidP="00F47554">
            <w:r>
              <w:t>Выявление настроения поэта. Основные образы.</w:t>
            </w:r>
          </w:p>
        </w:tc>
        <w:tc>
          <w:tcPr>
            <w:tcW w:w="3260" w:type="dxa"/>
          </w:tcPr>
          <w:p w:rsidR="000A3617" w:rsidRPr="00527699" w:rsidRDefault="00A43B84" w:rsidP="00A43B8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t>Выявление настроения поэта. Основные образы.</w:t>
            </w:r>
          </w:p>
        </w:tc>
        <w:tc>
          <w:tcPr>
            <w:tcW w:w="2410" w:type="dxa"/>
          </w:tcPr>
          <w:p w:rsidR="000A3617" w:rsidRDefault="000A3617" w:rsidP="00513D33">
            <w:r>
              <w:t>Коррекция умения выразительного чтения.</w:t>
            </w:r>
          </w:p>
        </w:tc>
        <w:tc>
          <w:tcPr>
            <w:tcW w:w="2039" w:type="dxa"/>
            <w:gridSpan w:val="2"/>
          </w:tcPr>
          <w:p w:rsidR="000A3617" w:rsidRPr="003A7AA0" w:rsidRDefault="000A3617" w:rsidP="0089393D">
            <w:pPr>
              <w:jc w:val="center"/>
            </w:pPr>
          </w:p>
        </w:tc>
      </w:tr>
      <w:tr w:rsidR="000A3617" w:rsidRPr="0089393D" w:rsidTr="00445CDF">
        <w:tc>
          <w:tcPr>
            <w:tcW w:w="675" w:type="dxa"/>
          </w:tcPr>
          <w:p w:rsidR="000A3617" w:rsidRDefault="000A3617" w:rsidP="0089393D">
            <w:pPr>
              <w:jc w:val="center"/>
            </w:pPr>
            <w:r>
              <w:t>52</w:t>
            </w:r>
          </w:p>
        </w:tc>
        <w:tc>
          <w:tcPr>
            <w:tcW w:w="851" w:type="dxa"/>
          </w:tcPr>
          <w:p w:rsidR="000A3617" w:rsidRDefault="000A3617" w:rsidP="00513D33">
            <w:r>
              <w:t>06.12.</w:t>
            </w:r>
          </w:p>
        </w:tc>
        <w:tc>
          <w:tcPr>
            <w:tcW w:w="850" w:type="dxa"/>
          </w:tcPr>
          <w:p w:rsidR="000A3617" w:rsidRPr="003A7AA0" w:rsidRDefault="000A3617" w:rsidP="0089393D">
            <w:pPr>
              <w:jc w:val="center"/>
            </w:pPr>
          </w:p>
        </w:tc>
        <w:tc>
          <w:tcPr>
            <w:tcW w:w="2694" w:type="dxa"/>
          </w:tcPr>
          <w:p w:rsidR="000A3617" w:rsidRDefault="000A3617" w:rsidP="00A43B84">
            <w:r>
              <w:t xml:space="preserve">А.А.Фет «Это утро, радость эта…» </w:t>
            </w:r>
            <w:r w:rsidR="00A43B84">
              <w:t xml:space="preserve"> </w:t>
            </w:r>
          </w:p>
        </w:tc>
        <w:tc>
          <w:tcPr>
            <w:tcW w:w="2835" w:type="dxa"/>
          </w:tcPr>
          <w:p w:rsidR="000A3617" w:rsidRPr="00744A38" w:rsidRDefault="00C05DE7" w:rsidP="00F47554">
            <w:r>
              <w:t>Выделение темы и идеи стихотворения.</w:t>
            </w:r>
          </w:p>
        </w:tc>
        <w:tc>
          <w:tcPr>
            <w:tcW w:w="3260" w:type="dxa"/>
          </w:tcPr>
          <w:p w:rsidR="000A3617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t>Выделение темы и идеи стихотворения.</w:t>
            </w:r>
          </w:p>
        </w:tc>
        <w:tc>
          <w:tcPr>
            <w:tcW w:w="2410" w:type="dxa"/>
          </w:tcPr>
          <w:p w:rsidR="000A3617" w:rsidRDefault="000A3617" w:rsidP="00513D33">
            <w:r>
              <w:t>Коррекция умения выразительного чтения.</w:t>
            </w:r>
          </w:p>
        </w:tc>
        <w:tc>
          <w:tcPr>
            <w:tcW w:w="2039" w:type="dxa"/>
            <w:gridSpan w:val="2"/>
          </w:tcPr>
          <w:p w:rsidR="000A3617" w:rsidRPr="003A7AA0" w:rsidRDefault="000A3617" w:rsidP="0089393D">
            <w:pPr>
              <w:jc w:val="center"/>
            </w:pPr>
          </w:p>
        </w:tc>
      </w:tr>
      <w:tr w:rsidR="000A3617" w:rsidRPr="0089393D" w:rsidTr="00445CDF">
        <w:tc>
          <w:tcPr>
            <w:tcW w:w="675" w:type="dxa"/>
          </w:tcPr>
          <w:p w:rsidR="000A3617" w:rsidRDefault="000A3617" w:rsidP="0089393D">
            <w:pPr>
              <w:jc w:val="center"/>
            </w:pPr>
            <w:r>
              <w:t>53</w:t>
            </w:r>
          </w:p>
        </w:tc>
        <w:tc>
          <w:tcPr>
            <w:tcW w:w="851" w:type="dxa"/>
          </w:tcPr>
          <w:p w:rsidR="000A3617" w:rsidRDefault="000A3617" w:rsidP="00513D33">
            <w:r>
              <w:t>08.12.</w:t>
            </w:r>
          </w:p>
        </w:tc>
        <w:tc>
          <w:tcPr>
            <w:tcW w:w="850" w:type="dxa"/>
          </w:tcPr>
          <w:p w:rsidR="000A3617" w:rsidRPr="003A7AA0" w:rsidRDefault="000A3617" w:rsidP="0089393D">
            <w:pPr>
              <w:jc w:val="center"/>
            </w:pPr>
          </w:p>
        </w:tc>
        <w:tc>
          <w:tcPr>
            <w:tcW w:w="2694" w:type="dxa"/>
          </w:tcPr>
          <w:p w:rsidR="000A3617" w:rsidRDefault="000A3617" w:rsidP="00C43AC2">
            <w:r>
              <w:t>Жизнь и творчество А.П.Чехова</w:t>
            </w:r>
          </w:p>
        </w:tc>
        <w:tc>
          <w:tcPr>
            <w:tcW w:w="2835" w:type="dxa"/>
          </w:tcPr>
          <w:p w:rsidR="000A3617" w:rsidRPr="00744A38" w:rsidRDefault="00C05DE7" w:rsidP="00F47554">
            <w:r>
              <w:rPr>
                <w:iCs/>
                <w:color w:val="000000"/>
              </w:rPr>
              <w:t>Знакомство с биографией писателя.</w:t>
            </w:r>
          </w:p>
        </w:tc>
        <w:tc>
          <w:tcPr>
            <w:tcW w:w="3260" w:type="dxa"/>
          </w:tcPr>
          <w:p w:rsidR="000A3617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Знакомство с биографией писателя.</w:t>
            </w:r>
          </w:p>
        </w:tc>
        <w:tc>
          <w:tcPr>
            <w:tcW w:w="2410" w:type="dxa"/>
          </w:tcPr>
          <w:p w:rsidR="000A3617" w:rsidRDefault="000A3617" w:rsidP="00513D33">
            <w:r>
              <w:t>Коррекция речи при ответах на вопросы</w:t>
            </w:r>
          </w:p>
        </w:tc>
        <w:tc>
          <w:tcPr>
            <w:tcW w:w="2039" w:type="dxa"/>
            <w:gridSpan w:val="2"/>
          </w:tcPr>
          <w:p w:rsidR="000A3617" w:rsidRPr="003A7AA0" w:rsidRDefault="000A3617" w:rsidP="0089393D">
            <w:pPr>
              <w:jc w:val="center"/>
            </w:pPr>
          </w:p>
        </w:tc>
      </w:tr>
      <w:tr w:rsidR="000A3617" w:rsidRPr="0089393D" w:rsidTr="00445CDF">
        <w:tc>
          <w:tcPr>
            <w:tcW w:w="675" w:type="dxa"/>
          </w:tcPr>
          <w:p w:rsidR="000A3617" w:rsidRDefault="000A3617" w:rsidP="0089393D">
            <w:pPr>
              <w:jc w:val="center"/>
            </w:pPr>
            <w:r>
              <w:t>54</w:t>
            </w:r>
          </w:p>
        </w:tc>
        <w:tc>
          <w:tcPr>
            <w:tcW w:w="851" w:type="dxa"/>
          </w:tcPr>
          <w:p w:rsidR="000A3617" w:rsidRDefault="000A3617" w:rsidP="00513D33">
            <w:r>
              <w:t>09.12.</w:t>
            </w:r>
          </w:p>
        </w:tc>
        <w:tc>
          <w:tcPr>
            <w:tcW w:w="850" w:type="dxa"/>
          </w:tcPr>
          <w:p w:rsidR="000A3617" w:rsidRPr="003A7AA0" w:rsidRDefault="000A3617" w:rsidP="0089393D">
            <w:pPr>
              <w:jc w:val="center"/>
            </w:pPr>
          </w:p>
        </w:tc>
        <w:tc>
          <w:tcPr>
            <w:tcW w:w="2694" w:type="dxa"/>
          </w:tcPr>
          <w:p w:rsidR="000A3617" w:rsidRDefault="000A3617" w:rsidP="00C43AC2">
            <w:r>
              <w:t>А.П.Чехов «Злоумышленник»</w:t>
            </w:r>
          </w:p>
        </w:tc>
        <w:tc>
          <w:tcPr>
            <w:tcW w:w="2835" w:type="dxa"/>
          </w:tcPr>
          <w:p w:rsidR="000A3617" w:rsidRPr="00744A38" w:rsidRDefault="00C05DE7" w:rsidP="00F47554">
            <w:r>
              <w:t>Чтение рассказа.</w:t>
            </w:r>
          </w:p>
        </w:tc>
        <w:tc>
          <w:tcPr>
            <w:tcW w:w="3260" w:type="dxa"/>
          </w:tcPr>
          <w:p w:rsidR="000A3617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0A3617" w:rsidRDefault="000A3617" w:rsidP="00513D33">
            <w:r>
              <w:t xml:space="preserve">Коррекция умения пересказывать </w:t>
            </w:r>
            <w:proofErr w:type="gramStart"/>
            <w:r>
              <w:t>прочитанное</w:t>
            </w:r>
            <w:proofErr w:type="gramEnd"/>
            <w:r>
              <w:t>, отвечать на вопросы по тексту.</w:t>
            </w:r>
          </w:p>
        </w:tc>
        <w:tc>
          <w:tcPr>
            <w:tcW w:w="2039" w:type="dxa"/>
            <w:gridSpan w:val="2"/>
          </w:tcPr>
          <w:p w:rsidR="000A3617" w:rsidRPr="003A7AA0" w:rsidRDefault="000A3617" w:rsidP="0089393D">
            <w:pPr>
              <w:jc w:val="center"/>
            </w:pPr>
          </w:p>
        </w:tc>
      </w:tr>
      <w:tr w:rsidR="000A3617" w:rsidRPr="0089393D" w:rsidTr="00445CDF">
        <w:tc>
          <w:tcPr>
            <w:tcW w:w="675" w:type="dxa"/>
          </w:tcPr>
          <w:p w:rsidR="000A3617" w:rsidRDefault="000A3617" w:rsidP="0089393D">
            <w:pPr>
              <w:jc w:val="center"/>
            </w:pPr>
            <w:r>
              <w:t>55</w:t>
            </w:r>
          </w:p>
        </w:tc>
        <w:tc>
          <w:tcPr>
            <w:tcW w:w="851" w:type="dxa"/>
          </w:tcPr>
          <w:p w:rsidR="000A3617" w:rsidRDefault="000A3617" w:rsidP="00513D33">
            <w:r>
              <w:t>12.12.</w:t>
            </w:r>
          </w:p>
        </w:tc>
        <w:tc>
          <w:tcPr>
            <w:tcW w:w="850" w:type="dxa"/>
          </w:tcPr>
          <w:p w:rsidR="000A3617" w:rsidRPr="003A7AA0" w:rsidRDefault="000A3617" w:rsidP="0089393D">
            <w:pPr>
              <w:jc w:val="center"/>
            </w:pPr>
          </w:p>
        </w:tc>
        <w:tc>
          <w:tcPr>
            <w:tcW w:w="2694" w:type="dxa"/>
          </w:tcPr>
          <w:p w:rsidR="000A3617" w:rsidRDefault="000A3617" w:rsidP="00A43B84">
            <w:r>
              <w:t xml:space="preserve">А.П.Чехов «Злоумышленник» </w:t>
            </w:r>
          </w:p>
        </w:tc>
        <w:tc>
          <w:tcPr>
            <w:tcW w:w="2835" w:type="dxa"/>
          </w:tcPr>
          <w:p w:rsidR="000A3617" w:rsidRPr="00744A38" w:rsidRDefault="00C05DE7" w:rsidP="00F47554">
            <w:r>
              <w:t>Анализ и чтение.</w:t>
            </w:r>
          </w:p>
        </w:tc>
        <w:tc>
          <w:tcPr>
            <w:tcW w:w="3260" w:type="dxa"/>
          </w:tcPr>
          <w:p w:rsidR="000A3617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Выразительное чтение, развернутые ответы на вопросы.</w:t>
            </w:r>
            <w:r>
              <w:t xml:space="preserve"> Авторская позиция в рассказе.</w:t>
            </w:r>
          </w:p>
        </w:tc>
        <w:tc>
          <w:tcPr>
            <w:tcW w:w="2410" w:type="dxa"/>
          </w:tcPr>
          <w:p w:rsidR="000A3617" w:rsidRDefault="000A3617" w:rsidP="00513D33">
            <w:r>
              <w:t xml:space="preserve">Коррекция умения пересказывать </w:t>
            </w:r>
            <w:proofErr w:type="gramStart"/>
            <w:r>
              <w:t>прочитанное</w:t>
            </w:r>
            <w:proofErr w:type="gramEnd"/>
            <w:r>
              <w:t>, отвечать на вопросы по тексту.</w:t>
            </w:r>
          </w:p>
        </w:tc>
        <w:tc>
          <w:tcPr>
            <w:tcW w:w="2039" w:type="dxa"/>
            <w:gridSpan w:val="2"/>
          </w:tcPr>
          <w:p w:rsidR="000A3617" w:rsidRPr="003A7AA0" w:rsidRDefault="000A3617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t>56</w:t>
            </w:r>
          </w:p>
        </w:tc>
        <w:tc>
          <w:tcPr>
            <w:tcW w:w="851" w:type="dxa"/>
          </w:tcPr>
          <w:p w:rsidR="00A43B84" w:rsidRDefault="00A43B84" w:rsidP="00513D33">
            <w:r>
              <w:t>13.12.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Default="00A43B84" w:rsidP="00C43AC2">
            <w:r>
              <w:t>А.П.Чехов «Пересолил»</w:t>
            </w:r>
          </w:p>
        </w:tc>
        <w:tc>
          <w:tcPr>
            <w:tcW w:w="2835" w:type="dxa"/>
          </w:tcPr>
          <w:p w:rsidR="00A43B84" w:rsidRPr="00744A38" w:rsidRDefault="00C05DE7" w:rsidP="00F47554">
            <w:r>
              <w:t>Чтение рассказа.</w:t>
            </w:r>
          </w:p>
        </w:tc>
        <w:tc>
          <w:tcPr>
            <w:tcW w:w="3260" w:type="dxa"/>
          </w:tcPr>
          <w:p w:rsidR="00A43B84" w:rsidRDefault="00A43B84">
            <w:r w:rsidRPr="00C227C5">
              <w:rPr>
                <w:iCs/>
                <w:color w:val="000000"/>
              </w:rPr>
              <w:t xml:space="preserve">Выразительное чтение, </w:t>
            </w:r>
            <w:r w:rsidRPr="00C227C5">
              <w:rPr>
                <w:iCs/>
                <w:color w:val="000000"/>
              </w:rPr>
              <w:lastRenderedPageBreak/>
              <w:t>развернутые ответы на вопросы.</w:t>
            </w:r>
            <w:r w:rsidRPr="00C227C5">
              <w:t xml:space="preserve"> </w:t>
            </w:r>
          </w:p>
        </w:tc>
        <w:tc>
          <w:tcPr>
            <w:tcW w:w="2410" w:type="dxa"/>
          </w:tcPr>
          <w:p w:rsidR="00A43B84" w:rsidRDefault="00A43B84" w:rsidP="00513D33">
            <w:r>
              <w:lastRenderedPageBreak/>
              <w:t xml:space="preserve">Коррекция умения </w:t>
            </w:r>
            <w:r>
              <w:lastRenderedPageBreak/>
              <w:t xml:space="preserve">пересказывать </w:t>
            </w:r>
            <w:proofErr w:type="gramStart"/>
            <w:r>
              <w:t>прочитанное</w:t>
            </w:r>
            <w:proofErr w:type="gramEnd"/>
            <w:r>
              <w:t>, отвечать на вопросы по тексту.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lastRenderedPageBreak/>
              <w:t>57</w:t>
            </w:r>
          </w:p>
        </w:tc>
        <w:tc>
          <w:tcPr>
            <w:tcW w:w="851" w:type="dxa"/>
          </w:tcPr>
          <w:p w:rsidR="00A43B84" w:rsidRDefault="00A43B84" w:rsidP="00513D33">
            <w:r>
              <w:t>15.12.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Default="00A43B84" w:rsidP="009B4175">
            <w:r>
              <w:t xml:space="preserve">А.П.Чехов «Пересолил» 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t>Авторское отношение к героям.</w:t>
            </w:r>
          </w:p>
        </w:tc>
        <w:tc>
          <w:tcPr>
            <w:tcW w:w="3260" w:type="dxa"/>
          </w:tcPr>
          <w:p w:rsidR="00A43B84" w:rsidRDefault="00A43B84">
            <w:r w:rsidRPr="00C227C5">
              <w:rPr>
                <w:iCs/>
                <w:color w:val="000000"/>
              </w:rPr>
              <w:t>Выразительное чтение, развернутые ответы на вопросы.</w:t>
            </w:r>
            <w:r w:rsidRPr="00C227C5">
              <w:t xml:space="preserve"> </w:t>
            </w:r>
          </w:p>
        </w:tc>
        <w:tc>
          <w:tcPr>
            <w:tcW w:w="2410" w:type="dxa"/>
          </w:tcPr>
          <w:p w:rsidR="00A43B84" w:rsidRDefault="00A43B84" w:rsidP="00513D33">
            <w:r>
              <w:t xml:space="preserve">Коррекция умения пересказывать </w:t>
            </w:r>
            <w:proofErr w:type="gramStart"/>
            <w:r>
              <w:t>прочитанное</w:t>
            </w:r>
            <w:proofErr w:type="gramEnd"/>
            <w:r>
              <w:t>, отвечать на вопросы по тексту.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0A3617" w:rsidRPr="0089393D" w:rsidTr="00445CDF">
        <w:tc>
          <w:tcPr>
            <w:tcW w:w="675" w:type="dxa"/>
          </w:tcPr>
          <w:p w:rsidR="000A3617" w:rsidRDefault="000A3617" w:rsidP="0089393D">
            <w:pPr>
              <w:jc w:val="center"/>
            </w:pPr>
            <w:r>
              <w:t>58</w:t>
            </w:r>
          </w:p>
        </w:tc>
        <w:tc>
          <w:tcPr>
            <w:tcW w:w="851" w:type="dxa"/>
          </w:tcPr>
          <w:p w:rsidR="000A3617" w:rsidRDefault="000A3617" w:rsidP="00513D33">
            <w:r>
              <w:t>16.12.</w:t>
            </w:r>
          </w:p>
        </w:tc>
        <w:tc>
          <w:tcPr>
            <w:tcW w:w="850" w:type="dxa"/>
          </w:tcPr>
          <w:p w:rsidR="000A3617" w:rsidRPr="003A7AA0" w:rsidRDefault="000A3617" w:rsidP="0089393D">
            <w:pPr>
              <w:jc w:val="center"/>
            </w:pPr>
          </w:p>
        </w:tc>
        <w:tc>
          <w:tcPr>
            <w:tcW w:w="2694" w:type="dxa"/>
          </w:tcPr>
          <w:p w:rsidR="000A3617" w:rsidRDefault="000A3617" w:rsidP="009B4175">
            <w:proofErr w:type="spellStart"/>
            <w:r>
              <w:t>Вн.чт</w:t>
            </w:r>
            <w:proofErr w:type="spellEnd"/>
            <w:r>
              <w:t>. А.П.</w:t>
            </w:r>
            <w:r w:rsidR="009B4175">
              <w:t xml:space="preserve"> </w:t>
            </w:r>
            <w:r>
              <w:t>Чехов «Переполох</w:t>
            </w:r>
            <w:proofErr w:type="gramStart"/>
            <w:r>
              <w:t>»..</w:t>
            </w:r>
            <w:proofErr w:type="gramEnd"/>
          </w:p>
        </w:tc>
        <w:tc>
          <w:tcPr>
            <w:tcW w:w="2835" w:type="dxa"/>
          </w:tcPr>
          <w:p w:rsidR="000A3617" w:rsidRPr="00744A38" w:rsidRDefault="009B4175" w:rsidP="00F47554">
            <w:r>
              <w:t>Характеристика героев</w:t>
            </w:r>
          </w:p>
        </w:tc>
        <w:tc>
          <w:tcPr>
            <w:tcW w:w="3260" w:type="dxa"/>
          </w:tcPr>
          <w:p w:rsidR="000A3617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Чтение подготовленного текста, ответы на вопросы.</w:t>
            </w:r>
          </w:p>
        </w:tc>
        <w:tc>
          <w:tcPr>
            <w:tcW w:w="2410" w:type="dxa"/>
          </w:tcPr>
          <w:p w:rsidR="000A3617" w:rsidRDefault="000A3617" w:rsidP="00513D33">
            <w:r>
              <w:t>Коррекция связной речи.</w:t>
            </w:r>
          </w:p>
        </w:tc>
        <w:tc>
          <w:tcPr>
            <w:tcW w:w="2039" w:type="dxa"/>
            <w:gridSpan w:val="2"/>
          </w:tcPr>
          <w:p w:rsidR="000A3617" w:rsidRPr="003A7AA0" w:rsidRDefault="000A3617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t>59</w:t>
            </w:r>
          </w:p>
        </w:tc>
        <w:tc>
          <w:tcPr>
            <w:tcW w:w="851" w:type="dxa"/>
          </w:tcPr>
          <w:p w:rsidR="00A43B84" w:rsidRDefault="00A43B84" w:rsidP="00513D33">
            <w:r>
              <w:t>19.12.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Default="00A43B84" w:rsidP="00C43AC2">
            <w:r>
              <w:t>Урок обобщающего повторения по творчеству А.П.Чехова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t>Обобщающее повторение.</w:t>
            </w:r>
          </w:p>
        </w:tc>
        <w:tc>
          <w:tcPr>
            <w:tcW w:w="3260" w:type="dxa"/>
          </w:tcPr>
          <w:p w:rsidR="00A43B84" w:rsidRDefault="00A43B84">
            <w:r w:rsidRPr="001060F1">
              <w:rPr>
                <w:iCs/>
                <w:color w:val="000000"/>
              </w:rPr>
              <w:t>Обобщение по пройденному материалу.</w:t>
            </w:r>
          </w:p>
        </w:tc>
        <w:tc>
          <w:tcPr>
            <w:tcW w:w="2410" w:type="dxa"/>
          </w:tcPr>
          <w:p w:rsidR="00A43B84" w:rsidRDefault="00A43B84" w:rsidP="00513D33">
            <w:r>
              <w:t>Коррекция связной речи, умения обобщать.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t>60</w:t>
            </w:r>
          </w:p>
        </w:tc>
        <w:tc>
          <w:tcPr>
            <w:tcW w:w="851" w:type="dxa"/>
          </w:tcPr>
          <w:p w:rsidR="00A43B84" w:rsidRDefault="00A43B84" w:rsidP="00513D33">
            <w:r>
              <w:t>20.12.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Pr="001908A5" w:rsidRDefault="00A43B84" w:rsidP="00C43AC2">
            <w:r w:rsidRPr="001908A5">
              <w:t xml:space="preserve">Обобщающий урок по произведениям русской литературы </w:t>
            </w:r>
            <w:r w:rsidRPr="001908A5">
              <w:rPr>
                <w:rFonts w:eastAsia="Times New Roman" w:cs="Times New Roman"/>
                <w:bCs/>
              </w:rPr>
              <w:t>XIX ве</w:t>
            </w:r>
            <w:r w:rsidRPr="001908A5">
              <w:rPr>
                <w:rFonts w:eastAsia="Times New Roman" w:cs="Times New Roman"/>
                <w:bCs/>
              </w:rPr>
              <w:softHyphen/>
              <w:t>ка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t>Обобщение по разделу.</w:t>
            </w:r>
          </w:p>
        </w:tc>
        <w:tc>
          <w:tcPr>
            <w:tcW w:w="3260" w:type="dxa"/>
          </w:tcPr>
          <w:p w:rsidR="00A43B84" w:rsidRDefault="00A43B84">
            <w:r w:rsidRPr="001060F1">
              <w:rPr>
                <w:iCs/>
                <w:color w:val="000000"/>
              </w:rPr>
              <w:t>Обобщение по пройденному материалу.</w:t>
            </w:r>
          </w:p>
        </w:tc>
        <w:tc>
          <w:tcPr>
            <w:tcW w:w="2410" w:type="dxa"/>
          </w:tcPr>
          <w:p w:rsidR="00A43B84" w:rsidRDefault="00A43B84" w:rsidP="00513D33">
            <w:r>
              <w:t>Коррекция связной речи, умения обобщать.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0A3617" w:rsidRPr="0089393D" w:rsidTr="00C43AC2">
        <w:tc>
          <w:tcPr>
            <w:tcW w:w="15614" w:type="dxa"/>
            <w:gridSpan w:val="9"/>
          </w:tcPr>
          <w:p w:rsidR="000A3617" w:rsidRPr="0089393D" w:rsidRDefault="000A3617" w:rsidP="00C43AC2">
            <w:pPr>
              <w:jc w:val="center"/>
              <w:rPr>
                <w:b/>
              </w:rPr>
            </w:pPr>
            <w:r w:rsidRPr="00A41FDC">
              <w:rPr>
                <w:rFonts w:eastAsia="Times New Roman" w:cs="Times New Roman"/>
                <w:b/>
                <w:bCs/>
              </w:rPr>
              <w:t>Из</w:t>
            </w:r>
            <w:r>
              <w:rPr>
                <w:rFonts w:eastAsia="Times New Roman" w:cs="Times New Roman"/>
                <w:b/>
                <w:bCs/>
              </w:rPr>
              <w:t xml:space="preserve"> произведений</w:t>
            </w:r>
            <w:r w:rsidRPr="00A41FDC">
              <w:rPr>
                <w:rFonts w:eastAsia="Times New Roman" w:cs="Times New Roman"/>
                <w:b/>
                <w:bCs/>
              </w:rPr>
              <w:t xml:space="preserve"> </w:t>
            </w:r>
            <w:r>
              <w:rPr>
                <w:rFonts w:eastAsia="Times New Roman" w:cs="Times New Roman"/>
                <w:b/>
                <w:bCs/>
              </w:rPr>
              <w:t>русской литературы XX ве</w:t>
            </w:r>
            <w:r>
              <w:rPr>
                <w:rFonts w:eastAsia="Times New Roman" w:cs="Times New Roman"/>
                <w:b/>
                <w:bCs/>
              </w:rPr>
              <w:softHyphen/>
              <w:t xml:space="preserve">ка (22 </w:t>
            </w:r>
            <w:r w:rsidRPr="00A41FDC">
              <w:rPr>
                <w:rFonts w:eastAsia="Times New Roman" w:cs="Times New Roman"/>
                <w:b/>
                <w:bCs/>
              </w:rPr>
              <w:t>ч).</w:t>
            </w: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t>61</w:t>
            </w:r>
          </w:p>
        </w:tc>
        <w:tc>
          <w:tcPr>
            <w:tcW w:w="851" w:type="dxa"/>
          </w:tcPr>
          <w:p w:rsidR="00A43B84" w:rsidRDefault="00A43B84" w:rsidP="00513D33">
            <w:r>
              <w:t>22.12.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Pr="001908A5" w:rsidRDefault="00A43B84" w:rsidP="00C43AC2">
            <w:r>
              <w:t>Жизнь и творчество М.Горького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rPr>
                <w:iCs/>
                <w:color w:val="000000"/>
              </w:rPr>
              <w:t>Знакомство с биографией писателя.</w:t>
            </w:r>
          </w:p>
        </w:tc>
        <w:tc>
          <w:tcPr>
            <w:tcW w:w="3260" w:type="dxa"/>
          </w:tcPr>
          <w:p w:rsidR="00A43B84" w:rsidRPr="00527699" w:rsidRDefault="00A43B84" w:rsidP="00A43B8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Знакомство с биографией писателя.</w:t>
            </w:r>
          </w:p>
        </w:tc>
        <w:tc>
          <w:tcPr>
            <w:tcW w:w="2410" w:type="dxa"/>
          </w:tcPr>
          <w:p w:rsidR="00A43B84" w:rsidRDefault="00A43B84" w:rsidP="00513D33">
            <w:r>
              <w:t>Коррекция связной речи.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t>62</w:t>
            </w:r>
          </w:p>
        </w:tc>
        <w:tc>
          <w:tcPr>
            <w:tcW w:w="851" w:type="dxa"/>
          </w:tcPr>
          <w:p w:rsidR="00A43B84" w:rsidRDefault="00A43B84" w:rsidP="00513D33">
            <w:r>
              <w:t>23.12.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Default="00A43B84" w:rsidP="00C43AC2">
            <w:r>
              <w:t>М.Горький «Песнь о соколе»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t>Чтение «Песни о соколе»</w:t>
            </w:r>
          </w:p>
        </w:tc>
        <w:tc>
          <w:tcPr>
            <w:tcW w:w="3260" w:type="dxa"/>
          </w:tcPr>
          <w:p w:rsidR="00A43B84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C227C5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A43B84" w:rsidRDefault="00A43B84" w:rsidP="00513D33">
            <w:r>
              <w:t>Коррекция выразительного чтения.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t>63</w:t>
            </w:r>
          </w:p>
        </w:tc>
        <w:tc>
          <w:tcPr>
            <w:tcW w:w="851" w:type="dxa"/>
          </w:tcPr>
          <w:p w:rsidR="00A43B84" w:rsidRDefault="00A43B84" w:rsidP="00513D33">
            <w:r>
              <w:t>26.12.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Default="00A43B84" w:rsidP="00C43AC2">
            <w:r>
              <w:t>Образы героев в «Песне о соколе» М.Горького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t>Характеристика героев в «Песне о соколе»</w:t>
            </w:r>
          </w:p>
        </w:tc>
        <w:tc>
          <w:tcPr>
            <w:tcW w:w="3260" w:type="dxa"/>
          </w:tcPr>
          <w:p w:rsidR="00A43B84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Составление характеристики героев.</w:t>
            </w:r>
          </w:p>
        </w:tc>
        <w:tc>
          <w:tcPr>
            <w:tcW w:w="2410" w:type="dxa"/>
          </w:tcPr>
          <w:p w:rsidR="00A43B84" w:rsidRDefault="00A43B84" w:rsidP="00513D33">
            <w:r>
              <w:t>Коррекция обобщения.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t>64</w:t>
            </w:r>
          </w:p>
        </w:tc>
        <w:tc>
          <w:tcPr>
            <w:tcW w:w="851" w:type="dxa"/>
          </w:tcPr>
          <w:p w:rsidR="00A43B84" w:rsidRDefault="00A43B84" w:rsidP="00513D33">
            <w:r>
              <w:t>27.12.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Default="00A43B84" w:rsidP="00C43AC2">
            <w:proofErr w:type="spellStart"/>
            <w:r>
              <w:t>Вн.чт</w:t>
            </w:r>
            <w:proofErr w:type="spellEnd"/>
            <w:r>
              <w:t>. М. Горький «Сказки об Италии»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t>Чтение «Сказки об Италии»</w:t>
            </w:r>
          </w:p>
        </w:tc>
        <w:tc>
          <w:tcPr>
            <w:tcW w:w="3260" w:type="dxa"/>
          </w:tcPr>
          <w:p w:rsidR="00A43B84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Чтение подготовленного текста, ответы на вопросы.</w:t>
            </w:r>
          </w:p>
        </w:tc>
        <w:tc>
          <w:tcPr>
            <w:tcW w:w="2410" w:type="dxa"/>
          </w:tcPr>
          <w:p w:rsidR="00A43B84" w:rsidRDefault="00A43B84" w:rsidP="00513D33">
            <w:r>
              <w:t>Коррекция связной речи при пересказе.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C43AC2">
        <w:tc>
          <w:tcPr>
            <w:tcW w:w="15614" w:type="dxa"/>
            <w:gridSpan w:val="9"/>
          </w:tcPr>
          <w:p w:rsidR="00A43B84" w:rsidRPr="00AB62DC" w:rsidRDefault="00A43B84" w:rsidP="00C43AC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Третья четверть (09.01.2022 – 17.03.2022</w:t>
            </w:r>
            <w:r w:rsidRPr="0089393D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149BF">
            <w:pPr>
              <w:jc w:val="center"/>
            </w:pPr>
            <w:r>
              <w:t>65</w:t>
            </w:r>
          </w:p>
        </w:tc>
        <w:tc>
          <w:tcPr>
            <w:tcW w:w="851" w:type="dxa"/>
          </w:tcPr>
          <w:p w:rsidR="00A43B84" w:rsidRDefault="00A43B84" w:rsidP="008149BF">
            <w:r>
              <w:t>09.01.</w:t>
            </w:r>
          </w:p>
        </w:tc>
        <w:tc>
          <w:tcPr>
            <w:tcW w:w="850" w:type="dxa"/>
          </w:tcPr>
          <w:p w:rsidR="00A43B84" w:rsidRPr="003A7AA0" w:rsidRDefault="00A43B84" w:rsidP="008149BF">
            <w:pPr>
              <w:jc w:val="center"/>
            </w:pPr>
          </w:p>
        </w:tc>
        <w:tc>
          <w:tcPr>
            <w:tcW w:w="2694" w:type="dxa"/>
          </w:tcPr>
          <w:p w:rsidR="00A43B84" w:rsidRDefault="00A43B84" w:rsidP="008149BF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Обобщающий урок по творчеству М. Горького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t>Обобщение творчества писателя.</w:t>
            </w:r>
          </w:p>
        </w:tc>
        <w:tc>
          <w:tcPr>
            <w:tcW w:w="3260" w:type="dxa"/>
          </w:tcPr>
          <w:p w:rsidR="00A43B84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060F1">
              <w:rPr>
                <w:iCs/>
                <w:color w:val="000000"/>
              </w:rPr>
              <w:t>Обобщение по пройденному материалу.</w:t>
            </w:r>
          </w:p>
        </w:tc>
        <w:tc>
          <w:tcPr>
            <w:tcW w:w="2410" w:type="dxa"/>
          </w:tcPr>
          <w:p w:rsidR="00A43B84" w:rsidRDefault="00A43B84" w:rsidP="00513D33">
            <w:r>
              <w:t>Коррекция связной речи при пересказе.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D74683">
            <w:pPr>
              <w:jc w:val="center"/>
            </w:pPr>
            <w:r>
              <w:t>66</w:t>
            </w:r>
          </w:p>
        </w:tc>
        <w:tc>
          <w:tcPr>
            <w:tcW w:w="851" w:type="dxa"/>
          </w:tcPr>
          <w:p w:rsidR="00A43B84" w:rsidRDefault="00A43B84" w:rsidP="00D74683">
            <w:r>
              <w:t>10.01.</w:t>
            </w:r>
          </w:p>
        </w:tc>
        <w:tc>
          <w:tcPr>
            <w:tcW w:w="850" w:type="dxa"/>
          </w:tcPr>
          <w:p w:rsidR="00A43B84" w:rsidRPr="003A7AA0" w:rsidRDefault="00A43B84" w:rsidP="00D74683">
            <w:pPr>
              <w:jc w:val="center"/>
            </w:pPr>
          </w:p>
        </w:tc>
        <w:tc>
          <w:tcPr>
            <w:tcW w:w="2694" w:type="dxa"/>
          </w:tcPr>
          <w:p w:rsidR="00A43B84" w:rsidRPr="00C43AC2" w:rsidRDefault="00A43B84" w:rsidP="00D74683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Жизнь и творчество В.В. Маяковского</w:t>
            </w:r>
            <w:r w:rsidRPr="00C43AC2">
              <w:rPr>
                <w:rFonts w:eastAsia="Times New Roman"/>
                <w:lang w:eastAsia="ru-RU"/>
              </w:rPr>
              <w:t xml:space="preserve">. 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rPr>
                <w:iCs/>
                <w:color w:val="000000"/>
              </w:rPr>
              <w:t>Знакомство с биографией поэта.</w:t>
            </w:r>
          </w:p>
        </w:tc>
        <w:tc>
          <w:tcPr>
            <w:tcW w:w="3260" w:type="dxa"/>
          </w:tcPr>
          <w:p w:rsidR="00A43B84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Знакомство с биографией поэта.</w:t>
            </w:r>
          </w:p>
        </w:tc>
        <w:tc>
          <w:tcPr>
            <w:tcW w:w="2410" w:type="dxa"/>
          </w:tcPr>
          <w:p w:rsidR="00A43B84" w:rsidRDefault="00A43B84" w:rsidP="00513D33">
            <w:r>
              <w:t>Коррекция связной речи при пересказе.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t>67</w:t>
            </w:r>
          </w:p>
        </w:tc>
        <w:tc>
          <w:tcPr>
            <w:tcW w:w="851" w:type="dxa"/>
          </w:tcPr>
          <w:p w:rsidR="00A43B84" w:rsidRDefault="00A43B84" w:rsidP="00513D33">
            <w:r>
              <w:t>12.01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Pr="00C43AC2" w:rsidRDefault="00A43B84" w:rsidP="00A01ED5">
            <w:pPr>
              <w:rPr>
                <w:rFonts w:eastAsia="Times New Roman"/>
                <w:lang w:eastAsia="ru-RU"/>
              </w:rPr>
            </w:pPr>
            <w:r w:rsidRPr="00C43AC2">
              <w:rPr>
                <w:rFonts w:eastAsia="Times New Roman"/>
                <w:lang w:eastAsia="ru-RU"/>
              </w:rPr>
              <w:t xml:space="preserve">В. Маяковский «Необычайное приключение, бывшее с В. Маяковским летом </w:t>
            </w:r>
            <w:r w:rsidRPr="00C43AC2">
              <w:rPr>
                <w:rFonts w:eastAsia="Times New Roman"/>
                <w:lang w:eastAsia="ru-RU"/>
              </w:rPr>
              <w:lastRenderedPageBreak/>
              <w:t>на даче»</w:t>
            </w:r>
            <w:r>
              <w:rPr>
                <w:rFonts w:eastAsia="Times New Roman"/>
                <w:lang w:eastAsia="ru-RU"/>
              </w:rPr>
              <w:t xml:space="preserve">. 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lastRenderedPageBreak/>
              <w:t>Чтение произведения.</w:t>
            </w:r>
          </w:p>
        </w:tc>
        <w:tc>
          <w:tcPr>
            <w:tcW w:w="3260" w:type="dxa"/>
          </w:tcPr>
          <w:p w:rsidR="00A43B84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C227C5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A43B84" w:rsidRDefault="00A43B84" w:rsidP="00513D33">
            <w:r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9B4175" w:rsidRPr="0089393D" w:rsidTr="00445CDF">
        <w:tc>
          <w:tcPr>
            <w:tcW w:w="675" w:type="dxa"/>
          </w:tcPr>
          <w:p w:rsidR="009B4175" w:rsidRDefault="009B4175" w:rsidP="0089393D">
            <w:pPr>
              <w:jc w:val="center"/>
            </w:pPr>
            <w:r>
              <w:lastRenderedPageBreak/>
              <w:t>68</w:t>
            </w:r>
          </w:p>
        </w:tc>
        <w:tc>
          <w:tcPr>
            <w:tcW w:w="851" w:type="dxa"/>
          </w:tcPr>
          <w:p w:rsidR="009B4175" w:rsidRDefault="009B4175" w:rsidP="00513D33">
            <w:r>
              <w:t>13.01.</w:t>
            </w:r>
          </w:p>
        </w:tc>
        <w:tc>
          <w:tcPr>
            <w:tcW w:w="850" w:type="dxa"/>
          </w:tcPr>
          <w:p w:rsidR="009B4175" w:rsidRPr="003A7AA0" w:rsidRDefault="009B4175" w:rsidP="0089393D">
            <w:pPr>
              <w:jc w:val="center"/>
            </w:pPr>
          </w:p>
        </w:tc>
        <w:tc>
          <w:tcPr>
            <w:tcW w:w="2694" w:type="dxa"/>
          </w:tcPr>
          <w:p w:rsidR="009B4175" w:rsidRPr="00C43AC2" w:rsidRDefault="009B4175" w:rsidP="00A43B84">
            <w:pPr>
              <w:rPr>
                <w:rFonts w:eastAsia="Times New Roman"/>
                <w:lang w:eastAsia="ru-RU"/>
              </w:rPr>
            </w:pPr>
            <w:r w:rsidRPr="00C43AC2">
              <w:rPr>
                <w:rFonts w:eastAsia="Times New Roman"/>
                <w:lang w:eastAsia="ru-RU"/>
              </w:rPr>
              <w:t xml:space="preserve">«Необычайное приключение, бывшее с В. Маяковским летом на даче». </w:t>
            </w:r>
          </w:p>
        </w:tc>
        <w:tc>
          <w:tcPr>
            <w:tcW w:w="2835" w:type="dxa"/>
          </w:tcPr>
          <w:p w:rsidR="009B4175" w:rsidRDefault="009B4175">
            <w:r w:rsidRPr="006B6FF3">
              <w:t>Чтение произведения.</w:t>
            </w:r>
          </w:p>
        </w:tc>
        <w:tc>
          <w:tcPr>
            <w:tcW w:w="3260" w:type="dxa"/>
          </w:tcPr>
          <w:p w:rsidR="009B4175" w:rsidRPr="00527699" w:rsidRDefault="009B4175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C227C5">
              <w:rPr>
                <w:iCs/>
                <w:color w:val="000000"/>
              </w:rPr>
              <w:t>Выразительное чтение, развернутые ответы на вопросы.</w:t>
            </w:r>
            <w:r w:rsidRPr="00C43AC2">
              <w:rPr>
                <w:rFonts w:eastAsia="Times New Roman"/>
                <w:lang w:eastAsia="ru-RU"/>
              </w:rPr>
              <w:t xml:space="preserve"> Определение жанра стихотворения.</w:t>
            </w:r>
          </w:p>
        </w:tc>
        <w:tc>
          <w:tcPr>
            <w:tcW w:w="2410" w:type="dxa"/>
          </w:tcPr>
          <w:p w:rsidR="009B4175" w:rsidRDefault="009B4175">
            <w:r w:rsidRPr="00963319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9B4175" w:rsidRPr="003A7AA0" w:rsidRDefault="009B4175" w:rsidP="0089393D">
            <w:pPr>
              <w:jc w:val="center"/>
            </w:pPr>
          </w:p>
        </w:tc>
      </w:tr>
      <w:tr w:rsidR="009B4175" w:rsidRPr="0089393D" w:rsidTr="00445CDF">
        <w:tc>
          <w:tcPr>
            <w:tcW w:w="675" w:type="dxa"/>
          </w:tcPr>
          <w:p w:rsidR="009B4175" w:rsidRDefault="009B4175" w:rsidP="0089393D">
            <w:pPr>
              <w:jc w:val="center"/>
            </w:pPr>
            <w:r>
              <w:t>69</w:t>
            </w:r>
          </w:p>
        </w:tc>
        <w:tc>
          <w:tcPr>
            <w:tcW w:w="851" w:type="dxa"/>
          </w:tcPr>
          <w:p w:rsidR="009B4175" w:rsidRDefault="009B4175" w:rsidP="00513D33">
            <w:r>
              <w:t>16.01.</w:t>
            </w:r>
          </w:p>
        </w:tc>
        <w:tc>
          <w:tcPr>
            <w:tcW w:w="850" w:type="dxa"/>
          </w:tcPr>
          <w:p w:rsidR="009B4175" w:rsidRPr="003A7AA0" w:rsidRDefault="009B4175" w:rsidP="0089393D">
            <w:pPr>
              <w:jc w:val="center"/>
            </w:pPr>
          </w:p>
        </w:tc>
        <w:tc>
          <w:tcPr>
            <w:tcW w:w="2694" w:type="dxa"/>
          </w:tcPr>
          <w:p w:rsidR="009B4175" w:rsidRPr="00C43AC2" w:rsidRDefault="009B4175" w:rsidP="00A43B84">
            <w:pPr>
              <w:rPr>
                <w:rFonts w:eastAsia="Times New Roman"/>
                <w:lang w:eastAsia="ru-RU"/>
              </w:rPr>
            </w:pPr>
            <w:proofErr w:type="spellStart"/>
            <w:r>
              <w:rPr>
                <w:rFonts w:eastAsia="Times New Roman"/>
                <w:lang w:eastAsia="ru-RU"/>
              </w:rPr>
              <w:t>Вн.чт</w:t>
            </w:r>
            <w:proofErr w:type="spellEnd"/>
            <w:r>
              <w:rPr>
                <w:rFonts w:eastAsia="Times New Roman"/>
                <w:lang w:eastAsia="ru-RU"/>
              </w:rPr>
              <w:t xml:space="preserve">. В.В.Маяковский «Хорошее отношение к лошадям» </w:t>
            </w:r>
          </w:p>
        </w:tc>
        <w:tc>
          <w:tcPr>
            <w:tcW w:w="2835" w:type="dxa"/>
          </w:tcPr>
          <w:p w:rsidR="009B4175" w:rsidRDefault="009B4175">
            <w:r w:rsidRPr="006B6FF3">
              <w:t>Чтение произведения.</w:t>
            </w:r>
          </w:p>
          <w:p w:rsidR="009B4175" w:rsidRDefault="009B4175">
            <w:r>
              <w:rPr>
                <w:rFonts w:eastAsia="Times New Roman"/>
                <w:lang w:eastAsia="ru-RU"/>
              </w:rPr>
              <w:t>Два взгляда на мир.</w:t>
            </w:r>
          </w:p>
        </w:tc>
        <w:tc>
          <w:tcPr>
            <w:tcW w:w="3260" w:type="dxa"/>
          </w:tcPr>
          <w:p w:rsidR="009B4175" w:rsidRPr="00527699" w:rsidRDefault="009B4175" w:rsidP="009B4175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C43AC2">
              <w:rPr>
                <w:rFonts w:eastAsia="Times New Roman"/>
                <w:lang w:eastAsia="ru-RU"/>
              </w:rPr>
              <w:t>Определение жанра стихотворения.</w:t>
            </w:r>
            <w:r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9B4175" w:rsidRDefault="009B4175">
            <w:r w:rsidRPr="00963319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9B4175" w:rsidRPr="003A7AA0" w:rsidRDefault="009B4175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t>70</w:t>
            </w:r>
          </w:p>
        </w:tc>
        <w:tc>
          <w:tcPr>
            <w:tcW w:w="851" w:type="dxa"/>
          </w:tcPr>
          <w:p w:rsidR="00A43B84" w:rsidRDefault="00A43B84" w:rsidP="00513D33">
            <w:r>
              <w:t>17.01.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Default="00A43B84" w:rsidP="00407EA6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Жизнь и творчество  </w:t>
            </w:r>
          </w:p>
          <w:p w:rsidR="00A43B84" w:rsidRPr="00C73E58" w:rsidRDefault="00A43B84" w:rsidP="00407EA6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М. Цветаевой</w:t>
            </w:r>
            <w:r w:rsidRPr="00C73E58">
              <w:rPr>
                <w:rFonts w:eastAsia="Times New Roman"/>
                <w:lang w:eastAsia="ru-RU"/>
              </w:rPr>
              <w:t xml:space="preserve">. 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rPr>
                <w:iCs/>
                <w:color w:val="000000"/>
              </w:rPr>
              <w:t>Знакомство с биографией и творчеством поэта.</w:t>
            </w:r>
          </w:p>
        </w:tc>
        <w:tc>
          <w:tcPr>
            <w:tcW w:w="3260" w:type="dxa"/>
          </w:tcPr>
          <w:p w:rsidR="00A43B84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Знакомство с биографией поэта.</w:t>
            </w:r>
          </w:p>
        </w:tc>
        <w:tc>
          <w:tcPr>
            <w:tcW w:w="2410" w:type="dxa"/>
          </w:tcPr>
          <w:p w:rsidR="00A43B84" w:rsidRDefault="00A43B84" w:rsidP="00513D33">
            <w:r>
              <w:t>Коррекция связной речи.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t>71</w:t>
            </w:r>
          </w:p>
        </w:tc>
        <w:tc>
          <w:tcPr>
            <w:tcW w:w="851" w:type="dxa"/>
          </w:tcPr>
          <w:p w:rsidR="00A43B84" w:rsidRDefault="00A43B84" w:rsidP="00513D33">
            <w:r>
              <w:t>19.01.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Pr="00C73E58" w:rsidRDefault="00A43B84" w:rsidP="00A43B84">
            <w:pPr>
              <w:rPr>
                <w:rFonts w:eastAsia="Times New Roman"/>
                <w:lang w:eastAsia="ru-RU"/>
              </w:rPr>
            </w:pPr>
            <w:r w:rsidRPr="00C73E58">
              <w:rPr>
                <w:rFonts w:eastAsia="Times New Roman"/>
                <w:lang w:eastAsia="ru-RU"/>
              </w:rPr>
              <w:t xml:space="preserve">М. Цветаева «Красною кистью…» Идея стихотворения. 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t>Чтение стихотворения.</w:t>
            </w:r>
          </w:p>
        </w:tc>
        <w:tc>
          <w:tcPr>
            <w:tcW w:w="3260" w:type="dxa"/>
          </w:tcPr>
          <w:p w:rsidR="00A43B84" w:rsidRDefault="00A43B84">
            <w:r w:rsidRPr="00EE6636">
              <w:rPr>
                <w:iCs/>
                <w:color w:val="000000"/>
              </w:rPr>
              <w:t>Выразительное чтение, развернутые ответы на вопросы.</w:t>
            </w:r>
            <w:r w:rsidRPr="00C73E58">
              <w:rPr>
                <w:rFonts w:eastAsia="Times New Roman"/>
                <w:lang w:eastAsia="ru-RU"/>
              </w:rPr>
              <w:t xml:space="preserve"> Образные слова и выражения.</w:t>
            </w:r>
          </w:p>
        </w:tc>
        <w:tc>
          <w:tcPr>
            <w:tcW w:w="2410" w:type="dxa"/>
          </w:tcPr>
          <w:p w:rsidR="00A43B84" w:rsidRDefault="00A43B84">
            <w:r w:rsidRPr="00347A50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t>72</w:t>
            </w:r>
          </w:p>
        </w:tc>
        <w:tc>
          <w:tcPr>
            <w:tcW w:w="851" w:type="dxa"/>
          </w:tcPr>
          <w:p w:rsidR="00A43B84" w:rsidRDefault="00A43B84" w:rsidP="00513D33">
            <w:r>
              <w:t>20.01.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Pr="00C73E58" w:rsidRDefault="00A43B84" w:rsidP="009B4175">
            <w:pPr>
              <w:rPr>
                <w:rFonts w:eastAsia="Times New Roman"/>
                <w:lang w:eastAsia="ru-RU"/>
              </w:rPr>
            </w:pPr>
            <w:r w:rsidRPr="00C73E58">
              <w:rPr>
                <w:rFonts w:eastAsia="Times New Roman"/>
                <w:lang w:eastAsia="ru-RU"/>
              </w:rPr>
              <w:t xml:space="preserve"> М. Цветаева. «Вчера ещё в глаза глядел…». </w:t>
            </w:r>
          </w:p>
        </w:tc>
        <w:tc>
          <w:tcPr>
            <w:tcW w:w="2835" w:type="dxa"/>
          </w:tcPr>
          <w:p w:rsidR="00A43B84" w:rsidRPr="00744A38" w:rsidRDefault="009B4175" w:rsidP="00F47554">
            <w:r w:rsidRPr="00C73E58">
              <w:rPr>
                <w:rFonts w:eastAsia="Times New Roman"/>
                <w:lang w:eastAsia="ru-RU"/>
              </w:rPr>
              <w:t>Тема и идея стихотворения.</w:t>
            </w:r>
          </w:p>
        </w:tc>
        <w:tc>
          <w:tcPr>
            <w:tcW w:w="3260" w:type="dxa"/>
          </w:tcPr>
          <w:p w:rsidR="00A43B84" w:rsidRDefault="00A43B84">
            <w:r w:rsidRPr="00EE6636">
              <w:rPr>
                <w:iCs/>
                <w:color w:val="000000"/>
              </w:rPr>
              <w:t>Выразительное чтение, развернутые ответы на вопросы.</w:t>
            </w:r>
            <w:r w:rsidRPr="00C73E58">
              <w:rPr>
                <w:rFonts w:eastAsia="Times New Roman"/>
                <w:lang w:eastAsia="ru-RU"/>
              </w:rPr>
              <w:t xml:space="preserve"> Роль противопоставления.</w:t>
            </w:r>
          </w:p>
        </w:tc>
        <w:tc>
          <w:tcPr>
            <w:tcW w:w="2410" w:type="dxa"/>
          </w:tcPr>
          <w:p w:rsidR="00A43B84" w:rsidRDefault="00A43B84">
            <w:r w:rsidRPr="00347A50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t>73</w:t>
            </w:r>
          </w:p>
        </w:tc>
        <w:tc>
          <w:tcPr>
            <w:tcW w:w="851" w:type="dxa"/>
          </w:tcPr>
          <w:p w:rsidR="00A43B84" w:rsidRDefault="00A43B84" w:rsidP="00513D33">
            <w:r>
              <w:t>23.01.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Pr="00C73E58" w:rsidRDefault="00A43B84" w:rsidP="00A01ED5">
            <w:pPr>
              <w:rPr>
                <w:rFonts w:eastAsia="Times New Roman"/>
                <w:lang w:eastAsia="ru-RU"/>
              </w:rPr>
            </w:pPr>
            <w:proofErr w:type="spellStart"/>
            <w:r>
              <w:rPr>
                <w:rFonts w:eastAsia="Times New Roman"/>
                <w:lang w:eastAsia="ru-RU"/>
              </w:rPr>
              <w:t>Вн.чт</w:t>
            </w:r>
            <w:proofErr w:type="spellEnd"/>
            <w:r w:rsidRPr="00C73E58">
              <w:rPr>
                <w:rFonts w:eastAsia="Times New Roman"/>
                <w:lang w:eastAsia="ru-RU"/>
              </w:rPr>
              <w:t>. М. Цветаева «Две песни», «Другие-с очами и с личиком светлым»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t>Чтение стихотворений.</w:t>
            </w:r>
          </w:p>
        </w:tc>
        <w:tc>
          <w:tcPr>
            <w:tcW w:w="3260" w:type="dxa"/>
          </w:tcPr>
          <w:p w:rsidR="00A43B84" w:rsidRDefault="00A43B84">
            <w:r w:rsidRPr="00EE6636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A43B84" w:rsidRDefault="00A43B84">
            <w:r w:rsidRPr="00347A50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t>74</w:t>
            </w:r>
          </w:p>
        </w:tc>
        <w:tc>
          <w:tcPr>
            <w:tcW w:w="851" w:type="dxa"/>
          </w:tcPr>
          <w:p w:rsidR="00A43B84" w:rsidRDefault="00A43B84" w:rsidP="00B01696">
            <w:r>
              <w:t>24.01.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Pr="00C73E58" w:rsidRDefault="00A43B84" w:rsidP="00A01ED5">
            <w:pPr>
              <w:rPr>
                <w:rFonts w:eastAsia="Times New Roman"/>
                <w:lang w:eastAsia="ru-RU"/>
              </w:rPr>
            </w:pPr>
            <w:proofErr w:type="spellStart"/>
            <w:r>
              <w:rPr>
                <w:rFonts w:eastAsia="Times New Roman"/>
                <w:lang w:eastAsia="ru-RU"/>
              </w:rPr>
              <w:t>Вн.чт</w:t>
            </w:r>
            <w:proofErr w:type="spellEnd"/>
            <w:r w:rsidRPr="00C73E58">
              <w:rPr>
                <w:rFonts w:eastAsia="Times New Roman"/>
                <w:lang w:eastAsia="ru-RU"/>
              </w:rPr>
              <w:t>. М. Цветаева «Другие-с очами и с личиком светлым», «Любовь! Любовь!…»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t>Чтение стихотворений.</w:t>
            </w:r>
          </w:p>
        </w:tc>
        <w:tc>
          <w:tcPr>
            <w:tcW w:w="3260" w:type="dxa"/>
          </w:tcPr>
          <w:p w:rsidR="00A43B84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EE6636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A43B84" w:rsidRDefault="00A43B84" w:rsidP="00513D33">
            <w:r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t>75</w:t>
            </w:r>
          </w:p>
        </w:tc>
        <w:tc>
          <w:tcPr>
            <w:tcW w:w="851" w:type="dxa"/>
          </w:tcPr>
          <w:p w:rsidR="00A43B84" w:rsidRDefault="00A43B84" w:rsidP="00513D33">
            <w:r>
              <w:t>25.01.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Default="00A43B84" w:rsidP="00A01ED5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Обобщающий урок по творчеству М.Цветаевой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t>Обобщение по творчеству поэта.</w:t>
            </w:r>
          </w:p>
        </w:tc>
        <w:tc>
          <w:tcPr>
            <w:tcW w:w="3260" w:type="dxa"/>
          </w:tcPr>
          <w:p w:rsidR="00A43B84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060F1">
              <w:rPr>
                <w:iCs/>
                <w:color w:val="000000"/>
              </w:rPr>
              <w:t>Обобщение по пройденному материалу.</w:t>
            </w:r>
          </w:p>
        </w:tc>
        <w:tc>
          <w:tcPr>
            <w:tcW w:w="2410" w:type="dxa"/>
          </w:tcPr>
          <w:p w:rsidR="00A43B84" w:rsidRDefault="00A43B84" w:rsidP="000A3617">
            <w:r>
              <w:t>Коррекция выразительного чтения, обобщения.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t>76</w:t>
            </w:r>
          </w:p>
        </w:tc>
        <w:tc>
          <w:tcPr>
            <w:tcW w:w="851" w:type="dxa"/>
          </w:tcPr>
          <w:p w:rsidR="00A43B84" w:rsidRDefault="00A43B84" w:rsidP="00513D33">
            <w:r>
              <w:t>26.01.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Pr="00C73E58" w:rsidRDefault="00A43B84" w:rsidP="00407EA6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Жизнь и творчество К.Г. Паустовского. 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rPr>
                <w:iCs/>
                <w:color w:val="000000"/>
              </w:rPr>
              <w:t>Знакомство с биографией и творчеством писателя.</w:t>
            </w:r>
          </w:p>
        </w:tc>
        <w:tc>
          <w:tcPr>
            <w:tcW w:w="3260" w:type="dxa"/>
          </w:tcPr>
          <w:p w:rsidR="00A43B84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Знакомство с биографией писателя.</w:t>
            </w:r>
          </w:p>
        </w:tc>
        <w:tc>
          <w:tcPr>
            <w:tcW w:w="2410" w:type="dxa"/>
          </w:tcPr>
          <w:p w:rsidR="00A43B84" w:rsidRDefault="00A43B84" w:rsidP="00513D33">
            <w:r>
              <w:t>Коррекция связной речи при пересказе.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9393D">
            <w:pPr>
              <w:jc w:val="center"/>
            </w:pPr>
            <w:r>
              <w:t>77</w:t>
            </w:r>
          </w:p>
        </w:tc>
        <w:tc>
          <w:tcPr>
            <w:tcW w:w="851" w:type="dxa"/>
          </w:tcPr>
          <w:p w:rsidR="00A43B84" w:rsidRDefault="00A43B84" w:rsidP="00513D33">
            <w:r>
              <w:t>27.01.</w:t>
            </w:r>
          </w:p>
        </w:tc>
        <w:tc>
          <w:tcPr>
            <w:tcW w:w="850" w:type="dxa"/>
          </w:tcPr>
          <w:p w:rsidR="00A43B84" w:rsidRPr="003A7AA0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Pr="00C73E58" w:rsidRDefault="00A43B84" w:rsidP="00407EA6">
            <w:pPr>
              <w:rPr>
                <w:rFonts w:eastAsia="Times New Roman"/>
                <w:lang w:eastAsia="ru-RU"/>
              </w:rPr>
            </w:pPr>
            <w:r w:rsidRPr="00C73E58">
              <w:rPr>
                <w:rFonts w:eastAsia="Times New Roman"/>
                <w:lang w:eastAsia="ru-RU"/>
              </w:rPr>
              <w:t xml:space="preserve">К. Паустовский «Стекольный мастер». Письмо бабки </w:t>
            </w:r>
            <w:proofErr w:type="spellStart"/>
            <w:r w:rsidRPr="00C73E58">
              <w:rPr>
                <w:rFonts w:eastAsia="Times New Roman"/>
                <w:lang w:eastAsia="ru-RU"/>
              </w:rPr>
              <w:t>Гаши</w:t>
            </w:r>
            <w:proofErr w:type="spellEnd"/>
            <w:r w:rsidRPr="00C73E58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t>Чтение письма бабушки.</w:t>
            </w:r>
          </w:p>
        </w:tc>
        <w:tc>
          <w:tcPr>
            <w:tcW w:w="3260" w:type="dxa"/>
          </w:tcPr>
          <w:p w:rsidR="00A43B84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EE6636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A43B84" w:rsidRDefault="00A43B84">
            <w:r w:rsidRPr="00107886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Pr="008149BF" w:rsidRDefault="00A43B84" w:rsidP="0089393D">
            <w:pPr>
              <w:jc w:val="center"/>
            </w:pPr>
            <w:r w:rsidRPr="008149BF">
              <w:t>78</w:t>
            </w:r>
          </w:p>
        </w:tc>
        <w:tc>
          <w:tcPr>
            <w:tcW w:w="851" w:type="dxa"/>
          </w:tcPr>
          <w:p w:rsidR="00A43B84" w:rsidRPr="008149BF" w:rsidRDefault="00A43B84" w:rsidP="00513D33">
            <w:r>
              <w:t>30.01.</w:t>
            </w:r>
          </w:p>
        </w:tc>
        <w:tc>
          <w:tcPr>
            <w:tcW w:w="850" w:type="dxa"/>
          </w:tcPr>
          <w:p w:rsidR="00A43B84" w:rsidRPr="008149BF" w:rsidRDefault="00A43B84" w:rsidP="0089393D">
            <w:pPr>
              <w:jc w:val="center"/>
            </w:pPr>
          </w:p>
        </w:tc>
        <w:tc>
          <w:tcPr>
            <w:tcW w:w="2694" w:type="dxa"/>
          </w:tcPr>
          <w:p w:rsidR="00A43B84" w:rsidRPr="008149BF" w:rsidRDefault="00A43B84" w:rsidP="00A43B84">
            <w:pPr>
              <w:rPr>
                <w:rFonts w:eastAsia="Times New Roman"/>
                <w:lang w:eastAsia="ru-RU"/>
              </w:rPr>
            </w:pPr>
            <w:r w:rsidRPr="008149BF">
              <w:rPr>
                <w:rFonts w:eastAsia="Times New Roman"/>
                <w:lang w:eastAsia="ru-RU"/>
              </w:rPr>
              <w:t xml:space="preserve">К. Паустовский </w:t>
            </w:r>
            <w:r w:rsidRPr="008149BF">
              <w:rPr>
                <w:rFonts w:eastAsia="Times New Roman"/>
                <w:lang w:eastAsia="ru-RU"/>
              </w:rPr>
              <w:lastRenderedPageBreak/>
              <w:t xml:space="preserve">«Стекольный мастер». </w:t>
            </w:r>
          </w:p>
        </w:tc>
        <w:tc>
          <w:tcPr>
            <w:tcW w:w="2835" w:type="dxa"/>
          </w:tcPr>
          <w:p w:rsidR="00A43B84" w:rsidRPr="00744A38" w:rsidRDefault="009B4175" w:rsidP="00F47554">
            <w:r>
              <w:lastRenderedPageBreak/>
              <w:t>Чтение и анализ.</w:t>
            </w:r>
          </w:p>
        </w:tc>
        <w:tc>
          <w:tcPr>
            <w:tcW w:w="3260" w:type="dxa"/>
          </w:tcPr>
          <w:p w:rsidR="00A43B84" w:rsidRPr="00527699" w:rsidRDefault="00A43B84" w:rsidP="00F4755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EE6636">
              <w:rPr>
                <w:iCs/>
                <w:color w:val="000000"/>
              </w:rPr>
              <w:t xml:space="preserve">Выразительное чтение, </w:t>
            </w:r>
            <w:r w:rsidRPr="00EE6636">
              <w:rPr>
                <w:iCs/>
                <w:color w:val="000000"/>
              </w:rPr>
              <w:lastRenderedPageBreak/>
              <w:t>развернутые ответы на вопросы.</w:t>
            </w:r>
            <w:r w:rsidRPr="008149BF">
              <w:rPr>
                <w:rFonts w:eastAsia="Times New Roman"/>
                <w:lang w:eastAsia="ru-RU"/>
              </w:rPr>
              <w:t xml:space="preserve"> Образ автора в рассказе.</w:t>
            </w:r>
          </w:p>
        </w:tc>
        <w:tc>
          <w:tcPr>
            <w:tcW w:w="2410" w:type="dxa"/>
          </w:tcPr>
          <w:p w:rsidR="00A43B84" w:rsidRDefault="00A43B84">
            <w:r w:rsidRPr="00107886">
              <w:lastRenderedPageBreak/>
              <w:t xml:space="preserve">Коррекция </w:t>
            </w:r>
            <w:r w:rsidRPr="00107886">
              <w:lastRenderedPageBreak/>
              <w:t>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9393D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A176A4">
            <w:pPr>
              <w:jc w:val="center"/>
            </w:pPr>
            <w:r>
              <w:lastRenderedPageBreak/>
              <w:t>79</w:t>
            </w:r>
          </w:p>
        </w:tc>
        <w:tc>
          <w:tcPr>
            <w:tcW w:w="851" w:type="dxa"/>
          </w:tcPr>
          <w:p w:rsidR="00A43B84" w:rsidRDefault="00A43B84" w:rsidP="00A176A4">
            <w:r>
              <w:t>31.01.</w:t>
            </w:r>
          </w:p>
        </w:tc>
        <w:tc>
          <w:tcPr>
            <w:tcW w:w="850" w:type="dxa"/>
          </w:tcPr>
          <w:p w:rsidR="00A43B84" w:rsidRPr="003A7AA0" w:rsidRDefault="00A43B84" w:rsidP="00A176A4">
            <w:pPr>
              <w:jc w:val="center"/>
            </w:pPr>
          </w:p>
        </w:tc>
        <w:tc>
          <w:tcPr>
            <w:tcW w:w="2694" w:type="dxa"/>
          </w:tcPr>
          <w:p w:rsidR="00A43B84" w:rsidRDefault="00A43B84" w:rsidP="008656D0">
            <w:pPr>
              <w:rPr>
                <w:rFonts w:eastAsia="Times New Roman"/>
                <w:lang w:eastAsia="ru-RU"/>
              </w:rPr>
            </w:pPr>
            <w:r w:rsidRPr="00C73E58">
              <w:rPr>
                <w:rFonts w:eastAsia="Times New Roman"/>
                <w:lang w:eastAsia="ru-RU"/>
              </w:rPr>
              <w:t>К. Паустовский «Стекольный мас</w:t>
            </w:r>
            <w:r>
              <w:rPr>
                <w:rFonts w:eastAsia="Times New Roman"/>
                <w:lang w:eastAsia="ru-RU"/>
              </w:rPr>
              <w:t>тер»</w:t>
            </w:r>
          </w:p>
          <w:p w:rsidR="00A43B84" w:rsidRPr="00C73E58" w:rsidRDefault="00A43B84" w:rsidP="00A43B84">
            <w:pPr>
              <w:rPr>
                <w:rFonts w:eastAsia="Times New Roman"/>
                <w:lang w:eastAsia="ru-RU"/>
              </w:rPr>
            </w:pPr>
            <w:r w:rsidRPr="00C73E58"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A43B84" w:rsidRPr="00744A38" w:rsidRDefault="009B4175" w:rsidP="00A176A4">
            <w:r>
              <w:t>Чтение и анализ.</w:t>
            </w:r>
          </w:p>
        </w:tc>
        <w:tc>
          <w:tcPr>
            <w:tcW w:w="3260" w:type="dxa"/>
          </w:tcPr>
          <w:p w:rsidR="00A43B84" w:rsidRPr="00527699" w:rsidRDefault="00A43B84" w:rsidP="00A43B8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EE6636">
              <w:rPr>
                <w:iCs/>
                <w:color w:val="000000"/>
              </w:rPr>
              <w:t>Выразительное чтение, развернутые ответы на вопросы.</w:t>
            </w:r>
            <w:r w:rsidRPr="00C73E58">
              <w:rPr>
                <w:rFonts w:eastAsia="Times New Roman"/>
                <w:lang w:eastAsia="ru-RU"/>
              </w:rPr>
              <w:t xml:space="preserve"> Главная идея произведения</w:t>
            </w:r>
          </w:p>
        </w:tc>
        <w:tc>
          <w:tcPr>
            <w:tcW w:w="2410" w:type="dxa"/>
          </w:tcPr>
          <w:p w:rsidR="00A43B84" w:rsidRDefault="00A43B84">
            <w:r w:rsidRPr="00107886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A176A4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A176A4">
            <w:pPr>
              <w:jc w:val="center"/>
            </w:pPr>
            <w:r>
              <w:t>80</w:t>
            </w:r>
          </w:p>
        </w:tc>
        <w:tc>
          <w:tcPr>
            <w:tcW w:w="851" w:type="dxa"/>
          </w:tcPr>
          <w:p w:rsidR="00A43B84" w:rsidRDefault="00A43B84" w:rsidP="00A176A4">
            <w:r>
              <w:t>02.02.</w:t>
            </w:r>
          </w:p>
        </w:tc>
        <w:tc>
          <w:tcPr>
            <w:tcW w:w="850" w:type="dxa"/>
          </w:tcPr>
          <w:p w:rsidR="00A43B84" w:rsidRPr="003A7AA0" w:rsidRDefault="00A43B84" w:rsidP="00A176A4">
            <w:pPr>
              <w:jc w:val="center"/>
            </w:pPr>
          </w:p>
        </w:tc>
        <w:tc>
          <w:tcPr>
            <w:tcW w:w="2694" w:type="dxa"/>
          </w:tcPr>
          <w:p w:rsidR="00A43B84" w:rsidRPr="00466237" w:rsidRDefault="00A43B84" w:rsidP="00407EA6">
            <w:pPr>
              <w:rPr>
                <w:lang w:eastAsia="en-US"/>
              </w:rPr>
            </w:pPr>
            <w:proofErr w:type="spellStart"/>
            <w:r>
              <w:t>Вн.чт</w:t>
            </w:r>
            <w:proofErr w:type="spellEnd"/>
            <w:r>
              <w:t xml:space="preserve">. </w:t>
            </w:r>
            <w:r w:rsidRPr="00466237">
              <w:t>К.Г. Паустовск</w:t>
            </w:r>
            <w:r>
              <w:t>ий «Старик в потертой шинели»</w:t>
            </w:r>
          </w:p>
        </w:tc>
        <w:tc>
          <w:tcPr>
            <w:tcW w:w="2835" w:type="dxa"/>
          </w:tcPr>
          <w:p w:rsidR="00A43B84" w:rsidRPr="00744A38" w:rsidRDefault="009B4175" w:rsidP="00A176A4">
            <w:r>
              <w:t>Чтение и анализ.</w:t>
            </w:r>
          </w:p>
        </w:tc>
        <w:tc>
          <w:tcPr>
            <w:tcW w:w="3260" w:type="dxa"/>
          </w:tcPr>
          <w:p w:rsidR="00A43B84" w:rsidRPr="00527699" w:rsidRDefault="00A43B84" w:rsidP="00A176A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EE6636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A43B84" w:rsidRDefault="00A43B84">
            <w:r w:rsidRPr="00107886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A176A4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A176A4">
            <w:pPr>
              <w:jc w:val="center"/>
            </w:pPr>
            <w:r>
              <w:t>81</w:t>
            </w:r>
          </w:p>
        </w:tc>
        <w:tc>
          <w:tcPr>
            <w:tcW w:w="851" w:type="dxa"/>
          </w:tcPr>
          <w:p w:rsidR="00A43B84" w:rsidRDefault="00A43B84" w:rsidP="00A176A4">
            <w:r>
              <w:t>03.02.</w:t>
            </w:r>
          </w:p>
        </w:tc>
        <w:tc>
          <w:tcPr>
            <w:tcW w:w="850" w:type="dxa"/>
          </w:tcPr>
          <w:p w:rsidR="00A43B84" w:rsidRPr="003A7AA0" w:rsidRDefault="00A43B84" w:rsidP="00A176A4">
            <w:pPr>
              <w:jc w:val="center"/>
            </w:pPr>
          </w:p>
        </w:tc>
        <w:tc>
          <w:tcPr>
            <w:tcW w:w="2694" w:type="dxa"/>
          </w:tcPr>
          <w:p w:rsidR="00A43B84" w:rsidRDefault="00A43B84" w:rsidP="00D74683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Обобщающий урок по творчеству К.Г.Паустовского</w:t>
            </w:r>
          </w:p>
        </w:tc>
        <w:tc>
          <w:tcPr>
            <w:tcW w:w="2835" w:type="dxa"/>
          </w:tcPr>
          <w:p w:rsidR="00A43B84" w:rsidRPr="00744A38" w:rsidRDefault="009B4175" w:rsidP="009B4175">
            <w:r>
              <w:t>Обобщение по творчеству писателя.</w:t>
            </w:r>
          </w:p>
        </w:tc>
        <w:tc>
          <w:tcPr>
            <w:tcW w:w="3260" w:type="dxa"/>
          </w:tcPr>
          <w:p w:rsidR="00A43B84" w:rsidRPr="00527699" w:rsidRDefault="00A43B84" w:rsidP="00A176A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Обобщение по пройденному материалу.</w:t>
            </w:r>
          </w:p>
        </w:tc>
        <w:tc>
          <w:tcPr>
            <w:tcW w:w="2410" w:type="dxa"/>
          </w:tcPr>
          <w:p w:rsidR="00A43B84" w:rsidRDefault="00A43B84" w:rsidP="00A176A4">
            <w:r>
              <w:t>Коррекция связной речи, обобщения.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A176A4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A176A4">
            <w:pPr>
              <w:jc w:val="center"/>
            </w:pPr>
            <w:r>
              <w:t>82</w:t>
            </w:r>
          </w:p>
        </w:tc>
        <w:tc>
          <w:tcPr>
            <w:tcW w:w="851" w:type="dxa"/>
          </w:tcPr>
          <w:p w:rsidR="00A43B84" w:rsidRDefault="00A43B84" w:rsidP="00A176A4">
            <w:r>
              <w:t>06.02.</w:t>
            </w:r>
          </w:p>
        </w:tc>
        <w:tc>
          <w:tcPr>
            <w:tcW w:w="850" w:type="dxa"/>
          </w:tcPr>
          <w:p w:rsidR="00A43B84" w:rsidRPr="003A7AA0" w:rsidRDefault="00A43B84" w:rsidP="00A176A4">
            <w:pPr>
              <w:jc w:val="center"/>
            </w:pPr>
          </w:p>
        </w:tc>
        <w:tc>
          <w:tcPr>
            <w:tcW w:w="2694" w:type="dxa"/>
          </w:tcPr>
          <w:p w:rsidR="00A43B84" w:rsidRPr="00C73E58" w:rsidRDefault="00A43B84" w:rsidP="00407EA6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Жизнь и творчество С.А. Есенина</w:t>
            </w:r>
          </w:p>
        </w:tc>
        <w:tc>
          <w:tcPr>
            <w:tcW w:w="2835" w:type="dxa"/>
          </w:tcPr>
          <w:p w:rsidR="00A43B84" w:rsidRPr="00744A38" w:rsidRDefault="009B4175" w:rsidP="00A176A4">
            <w:r>
              <w:rPr>
                <w:iCs/>
                <w:color w:val="000000"/>
              </w:rPr>
              <w:t>Знакомство с биографией и творчеством поэта.</w:t>
            </w:r>
          </w:p>
        </w:tc>
        <w:tc>
          <w:tcPr>
            <w:tcW w:w="3260" w:type="dxa"/>
          </w:tcPr>
          <w:p w:rsidR="00A43B84" w:rsidRPr="00527699" w:rsidRDefault="00A43B84" w:rsidP="00A176A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Знакомство с биографией поэта.</w:t>
            </w:r>
          </w:p>
        </w:tc>
        <w:tc>
          <w:tcPr>
            <w:tcW w:w="2410" w:type="dxa"/>
          </w:tcPr>
          <w:p w:rsidR="00A43B84" w:rsidRDefault="00A43B84">
            <w:r w:rsidRPr="00710031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A176A4">
            <w:pPr>
              <w:jc w:val="center"/>
            </w:pPr>
          </w:p>
        </w:tc>
      </w:tr>
      <w:tr w:rsidR="00375268" w:rsidRPr="0089393D" w:rsidTr="00445CDF">
        <w:tc>
          <w:tcPr>
            <w:tcW w:w="675" w:type="dxa"/>
          </w:tcPr>
          <w:p w:rsidR="00375268" w:rsidRDefault="00375268" w:rsidP="00A176A4">
            <w:pPr>
              <w:jc w:val="center"/>
            </w:pPr>
            <w:r>
              <w:t>83</w:t>
            </w:r>
          </w:p>
        </w:tc>
        <w:tc>
          <w:tcPr>
            <w:tcW w:w="851" w:type="dxa"/>
          </w:tcPr>
          <w:p w:rsidR="00375268" w:rsidRDefault="00375268" w:rsidP="00A176A4">
            <w:r>
              <w:t>07.02</w:t>
            </w:r>
          </w:p>
        </w:tc>
        <w:tc>
          <w:tcPr>
            <w:tcW w:w="850" w:type="dxa"/>
          </w:tcPr>
          <w:p w:rsidR="00375268" w:rsidRPr="003A7AA0" w:rsidRDefault="00375268" w:rsidP="00A176A4">
            <w:pPr>
              <w:jc w:val="center"/>
            </w:pPr>
          </w:p>
        </w:tc>
        <w:tc>
          <w:tcPr>
            <w:tcW w:w="2694" w:type="dxa"/>
          </w:tcPr>
          <w:p w:rsidR="00375268" w:rsidRPr="00C73E58" w:rsidRDefault="00375268" w:rsidP="00407EA6">
            <w:pPr>
              <w:rPr>
                <w:rFonts w:eastAsia="Times New Roman"/>
                <w:lang w:eastAsia="ru-RU"/>
              </w:rPr>
            </w:pPr>
            <w:r w:rsidRPr="00C73E58">
              <w:rPr>
                <w:rFonts w:eastAsia="Times New Roman"/>
                <w:lang w:eastAsia="ru-RU"/>
              </w:rPr>
              <w:t>С.А. Есенин «Нивы сжаты». Природа в стихотворении поэта и на  полотнах русских художников.</w:t>
            </w:r>
          </w:p>
        </w:tc>
        <w:tc>
          <w:tcPr>
            <w:tcW w:w="2835" w:type="dxa"/>
          </w:tcPr>
          <w:p w:rsidR="00375268" w:rsidRPr="00744A38" w:rsidRDefault="009B4175" w:rsidP="00A176A4">
            <w:r w:rsidRPr="00C73E58">
              <w:rPr>
                <w:rFonts w:eastAsia="Times New Roman"/>
                <w:lang w:eastAsia="ru-RU"/>
              </w:rPr>
              <w:t>Природа в стихотворении поэта и на  полотнах русских художников.</w:t>
            </w:r>
          </w:p>
        </w:tc>
        <w:tc>
          <w:tcPr>
            <w:tcW w:w="3260" w:type="dxa"/>
          </w:tcPr>
          <w:p w:rsidR="00375268" w:rsidRDefault="00375268">
            <w:r w:rsidRPr="00CB3F03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375268" w:rsidRDefault="00375268">
            <w:r w:rsidRPr="00710031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375268" w:rsidRPr="003A7AA0" w:rsidRDefault="00375268" w:rsidP="00A176A4">
            <w:pPr>
              <w:jc w:val="center"/>
            </w:pPr>
          </w:p>
        </w:tc>
      </w:tr>
      <w:tr w:rsidR="00375268" w:rsidRPr="0089393D" w:rsidTr="00445CDF">
        <w:tc>
          <w:tcPr>
            <w:tcW w:w="675" w:type="dxa"/>
          </w:tcPr>
          <w:p w:rsidR="00375268" w:rsidRDefault="00375268" w:rsidP="00A176A4">
            <w:pPr>
              <w:jc w:val="center"/>
            </w:pPr>
            <w:r>
              <w:t>84</w:t>
            </w:r>
          </w:p>
        </w:tc>
        <w:tc>
          <w:tcPr>
            <w:tcW w:w="851" w:type="dxa"/>
          </w:tcPr>
          <w:p w:rsidR="00375268" w:rsidRDefault="00375268" w:rsidP="00A176A4">
            <w:r>
              <w:t>09.02.</w:t>
            </w:r>
          </w:p>
        </w:tc>
        <w:tc>
          <w:tcPr>
            <w:tcW w:w="850" w:type="dxa"/>
          </w:tcPr>
          <w:p w:rsidR="00375268" w:rsidRPr="003A7AA0" w:rsidRDefault="00375268" w:rsidP="00A176A4">
            <w:pPr>
              <w:jc w:val="center"/>
            </w:pPr>
          </w:p>
        </w:tc>
        <w:tc>
          <w:tcPr>
            <w:tcW w:w="2694" w:type="dxa"/>
          </w:tcPr>
          <w:p w:rsidR="00375268" w:rsidRPr="00C73E58" w:rsidRDefault="00375268" w:rsidP="009B4175">
            <w:pPr>
              <w:rPr>
                <w:rFonts w:eastAsia="Times New Roman"/>
                <w:lang w:eastAsia="ru-RU"/>
              </w:rPr>
            </w:pPr>
            <w:r w:rsidRPr="00C73E58">
              <w:rPr>
                <w:rFonts w:eastAsia="Times New Roman"/>
                <w:lang w:eastAsia="ru-RU"/>
              </w:rPr>
              <w:t xml:space="preserve">С.А. Есенин «Собаке Качалова». </w:t>
            </w:r>
          </w:p>
        </w:tc>
        <w:tc>
          <w:tcPr>
            <w:tcW w:w="2835" w:type="dxa"/>
          </w:tcPr>
          <w:p w:rsidR="00375268" w:rsidRPr="00744A38" w:rsidRDefault="009B4175" w:rsidP="00A176A4">
            <w:r w:rsidRPr="00C73E58">
              <w:rPr>
                <w:rFonts w:eastAsia="Times New Roman"/>
                <w:lang w:eastAsia="ru-RU"/>
              </w:rPr>
              <w:t>Тема любви в стихотворении.</w:t>
            </w:r>
          </w:p>
        </w:tc>
        <w:tc>
          <w:tcPr>
            <w:tcW w:w="3260" w:type="dxa"/>
          </w:tcPr>
          <w:p w:rsidR="00375268" w:rsidRDefault="00375268">
            <w:r w:rsidRPr="00CB3F03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375268" w:rsidRDefault="00375268">
            <w:r w:rsidRPr="00710031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375268" w:rsidRPr="003A7AA0" w:rsidRDefault="00375268" w:rsidP="00A176A4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A176A4">
            <w:pPr>
              <w:jc w:val="center"/>
            </w:pPr>
            <w:r>
              <w:t>85</w:t>
            </w:r>
          </w:p>
        </w:tc>
        <w:tc>
          <w:tcPr>
            <w:tcW w:w="851" w:type="dxa"/>
          </w:tcPr>
          <w:p w:rsidR="00A43B84" w:rsidRDefault="00A43B84" w:rsidP="00A176A4">
            <w:r>
              <w:t>10.02.</w:t>
            </w:r>
          </w:p>
        </w:tc>
        <w:tc>
          <w:tcPr>
            <w:tcW w:w="850" w:type="dxa"/>
          </w:tcPr>
          <w:p w:rsidR="00A43B84" w:rsidRPr="003A7AA0" w:rsidRDefault="00A43B84" w:rsidP="00A176A4">
            <w:pPr>
              <w:jc w:val="center"/>
            </w:pPr>
          </w:p>
        </w:tc>
        <w:tc>
          <w:tcPr>
            <w:tcW w:w="2694" w:type="dxa"/>
          </w:tcPr>
          <w:p w:rsidR="00A43B84" w:rsidRPr="00EC1361" w:rsidRDefault="00A43B84" w:rsidP="00407EA6">
            <w:pPr>
              <w:rPr>
                <w:rFonts w:eastAsia="Times New Roman"/>
                <w:lang w:eastAsia="ru-RU"/>
              </w:rPr>
            </w:pPr>
            <w:proofErr w:type="spellStart"/>
            <w:r>
              <w:t>Вн.чт</w:t>
            </w:r>
            <w:proofErr w:type="spellEnd"/>
            <w:r>
              <w:t xml:space="preserve">. </w:t>
            </w:r>
            <w:r w:rsidRPr="00EC1361">
              <w:t>«Красота и звуки родного края в</w:t>
            </w:r>
            <w:r>
              <w:t xml:space="preserve"> произведениях С.А. </w:t>
            </w:r>
            <w:r w:rsidRPr="00EC1361">
              <w:t>Есенина</w:t>
            </w:r>
            <w:r>
              <w:t>»</w:t>
            </w:r>
          </w:p>
        </w:tc>
        <w:tc>
          <w:tcPr>
            <w:tcW w:w="2835" w:type="dxa"/>
          </w:tcPr>
          <w:p w:rsidR="00A43B84" w:rsidRPr="00744A38" w:rsidRDefault="009B4175" w:rsidP="00A176A4">
            <w:r w:rsidRPr="00EC1361">
              <w:t>Красота и звуки родного края в</w:t>
            </w:r>
            <w:r>
              <w:t xml:space="preserve"> произведениях С.А. </w:t>
            </w:r>
            <w:r w:rsidRPr="00EC1361">
              <w:t>Есенина</w:t>
            </w:r>
            <w:r>
              <w:t>.</w:t>
            </w:r>
          </w:p>
        </w:tc>
        <w:tc>
          <w:tcPr>
            <w:tcW w:w="3260" w:type="dxa"/>
          </w:tcPr>
          <w:p w:rsidR="00A43B84" w:rsidRPr="00527699" w:rsidRDefault="00375268" w:rsidP="00A176A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EE6636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A43B84" w:rsidRDefault="00A43B84" w:rsidP="00A176A4">
            <w:r w:rsidRPr="00107886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A176A4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656D0">
            <w:pPr>
              <w:jc w:val="center"/>
            </w:pPr>
            <w:r>
              <w:t>86</w:t>
            </w:r>
          </w:p>
        </w:tc>
        <w:tc>
          <w:tcPr>
            <w:tcW w:w="851" w:type="dxa"/>
          </w:tcPr>
          <w:p w:rsidR="00A43B84" w:rsidRDefault="00A43B84" w:rsidP="008656D0">
            <w:r>
              <w:t>13.02.</w:t>
            </w:r>
          </w:p>
        </w:tc>
        <w:tc>
          <w:tcPr>
            <w:tcW w:w="850" w:type="dxa"/>
          </w:tcPr>
          <w:p w:rsidR="00A43B84" w:rsidRPr="003A7AA0" w:rsidRDefault="00A43B84" w:rsidP="008656D0">
            <w:pPr>
              <w:jc w:val="center"/>
            </w:pPr>
          </w:p>
        </w:tc>
        <w:tc>
          <w:tcPr>
            <w:tcW w:w="2694" w:type="dxa"/>
          </w:tcPr>
          <w:p w:rsidR="00A43B84" w:rsidRPr="006F56D1" w:rsidRDefault="00A43B84" w:rsidP="008656D0">
            <w:pPr>
              <w:rPr>
                <w:lang w:eastAsia="en-US"/>
              </w:rPr>
            </w:pPr>
            <w:proofErr w:type="spellStart"/>
            <w:r>
              <w:t>Рр</w:t>
            </w:r>
            <w:proofErr w:type="spellEnd"/>
            <w:r>
              <w:t xml:space="preserve">. </w:t>
            </w:r>
            <w:r w:rsidRPr="006F56D1">
              <w:t xml:space="preserve">Описание картины </w:t>
            </w:r>
          </w:p>
          <w:p w:rsidR="00A43B84" w:rsidRPr="006F56D1" w:rsidRDefault="00A43B84" w:rsidP="008656D0">
            <w:r w:rsidRPr="006F56D1">
              <w:t xml:space="preserve"> В.Д. Поленова «Ранний снег».</w:t>
            </w:r>
          </w:p>
        </w:tc>
        <w:tc>
          <w:tcPr>
            <w:tcW w:w="2835" w:type="dxa"/>
          </w:tcPr>
          <w:p w:rsidR="009B4175" w:rsidRPr="006F56D1" w:rsidRDefault="009B4175" w:rsidP="009B4175">
            <w:pPr>
              <w:rPr>
                <w:lang w:eastAsia="en-US"/>
              </w:rPr>
            </w:pPr>
            <w:r w:rsidRPr="006F56D1">
              <w:t xml:space="preserve">Описание картины </w:t>
            </w:r>
          </w:p>
          <w:p w:rsidR="00A43B84" w:rsidRPr="00744A38" w:rsidRDefault="009B4175" w:rsidP="009B4175">
            <w:r w:rsidRPr="006F56D1">
              <w:t xml:space="preserve"> В.Д. Поленова «Ранний снег».</w:t>
            </w:r>
          </w:p>
        </w:tc>
        <w:tc>
          <w:tcPr>
            <w:tcW w:w="3260" w:type="dxa"/>
          </w:tcPr>
          <w:p w:rsidR="00A43B84" w:rsidRPr="00527699" w:rsidRDefault="00375268" w:rsidP="008656D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Описание картины.</w:t>
            </w:r>
          </w:p>
        </w:tc>
        <w:tc>
          <w:tcPr>
            <w:tcW w:w="2410" w:type="dxa"/>
          </w:tcPr>
          <w:p w:rsidR="00A43B84" w:rsidRDefault="00A43B84" w:rsidP="008656D0">
            <w:r>
              <w:t>Коррекция связной речи при описании.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656D0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656D0">
            <w:pPr>
              <w:jc w:val="center"/>
            </w:pPr>
            <w:r>
              <w:t>87</w:t>
            </w:r>
          </w:p>
        </w:tc>
        <w:tc>
          <w:tcPr>
            <w:tcW w:w="851" w:type="dxa"/>
          </w:tcPr>
          <w:p w:rsidR="00A43B84" w:rsidRDefault="00A43B84" w:rsidP="008656D0">
            <w:r>
              <w:t>14.02.</w:t>
            </w:r>
          </w:p>
        </w:tc>
        <w:tc>
          <w:tcPr>
            <w:tcW w:w="850" w:type="dxa"/>
          </w:tcPr>
          <w:p w:rsidR="00A43B84" w:rsidRPr="003A7AA0" w:rsidRDefault="00A43B84" w:rsidP="008656D0">
            <w:pPr>
              <w:jc w:val="center"/>
            </w:pPr>
          </w:p>
        </w:tc>
        <w:tc>
          <w:tcPr>
            <w:tcW w:w="2694" w:type="dxa"/>
          </w:tcPr>
          <w:p w:rsidR="00A43B84" w:rsidRDefault="00A43B84" w:rsidP="00D74683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Обобщающий урок по творчеству С.А.Есенина</w:t>
            </w:r>
          </w:p>
        </w:tc>
        <w:tc>
          <w:tcPr>
            <w:tcW w:w="2835" w:type="dxa"/>
          </w:tcPr>
          <w:p w:rsidR="00A43B84" w:rsidRPr="00744A38" w:rsidRDefault="009B4175" w:rsidP="008656D0">
            <w:r>
              <w:rPr>
                <w:rFonts w:eastAsia="Times New Roman"/>
                <w:lang w:eastAsia="ru-RU"/>
              </w:rPr>
              <w:t>Обобщение по творчеству С.А. Есенина</w:t>
            </w:r>
          </w:p>
        </w:tc>
        <w:tc>
          <w:tcPr>
            <w:tcW w:w="3260" w:type="dxa"/>
          </w:tcPr>
          <w:p w:rsidR="00A43B84" w:rsidRPr="00527699" w:rsidRDefault="00375268" w:rsidP="008656D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Обобщение пройденного материала.</w:t>
            </w:r>
          </w:p>
        </w:tc>
        <w:tc>
          <w:tcPr>
            <w:tcW w:w="2410" w:type="dxa"/>
          </w:tcPr>
          <w:p w:rsidR="00A43B84" w:rsidRDefault="00A43B84" w:rsidP="008656D0">
            <w:r>
              <w:t>Коррекция обобщения.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656D0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A176A4">
            <w:pPr>
              <w:jc w:val="center"/>
            </w:pPr>
            <w:r>
              <w:lastRenderedPageBreak/>
              <w:t>88</w:t>
            </w:r>
          </w:p>
        </w:tc>
        <w:tc>
          <w:tcPr>
            <w:tcW w:w="851" w:type="dxa"/>
          </w:tcPr>
          <w:p w:rsidR="00A43B84" w:rsidRDefault="00A43B84" w:rsidP="00A176A4">
            <w:r>
              <w:t>16.02.</w:t>
            </w:r>
          </w:p>
        </w:tc>
        <w:tc>
          <w:tcPr>
            <w:tcW w:w="850" w:type="dxa"/>
          </w:tcPr>
          <w:p w:rsidR="00A43B84" w:rsidRPr="003A7AA0" w:rsidRDefault="00A43B84" w:rsidP="00A176A4">
            <w:pPr>
              <w:jc w:val="center"/>
            </w:pPr>
          </w:p>
        </w:tc>
        <w:tc>
          <w:tcPr>
            <w:tcW w:w="2694" w:type="dxa"/>
          </w:tcPr>
          <w:p w:rsidR="00A43B84" w:rsidRPr="00C73E58" w:rsidRDefault="00A43B84" w:rsidP="00407EA6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Жизнь и творчество </w:t>
            </w:r>
            <w:r w:rsidRPr="00C73E58">
              <w:rPr>
                <w:rFonts w:eastAsia="Times New Roman"/>
                <w:lang w:eastAsia="ru-RU"/>
              </w:rPr>
              <w:t>М.А. Шолохов</w:t>
            </w:r>
            <w:r>
              <w:rPr>
                <w:rFonts w:eastAsia="Times New Roman"/>
                <w:lang w:eastAsia="ru-RU"/>
              </w:rPr>
              <w:t>а</w:t>
            </w:r>
            <w:r w:rsidRPr="00C73E58">
              <w:rPr>
                <w:rFonts w:eastAsia="Times New Roman"/>
                <w:lang w:eastAsia="ru-RU"/>
              </w:rPr>
              <w:t xml:space="preserve">. </w:t>
            </w:r>
          </w:p>
        </w:tc>
        <w:tc>
          <w:tcPr>
            <w:tcW w:w="2835" w:type="dxa"/>
          </w:tcPr>
          <w:p w:rsidR="00A43B84" w:rsidRPr="00744A38" w:rsidRDefault="009B4175" w:rsidP="00A176A4">
            <w:r>
              <w:rPr>
                <w:iCs/>
                <w:color w:val="000000"/>
              </w:rPr>
              <w:t>Знакомство с биографией и творчеством писателя.</w:t>
            </w:r>
          </w:p>
        </w:tc>
        <w:tc>
          <w:tcPr>
            <w:tcW w:w="3260" w:type="dxa"/>
          </w:tcPr>
          <w:p w:rsidR="00A43B84" w:rsidRPr="00527699" w:rsidRDefault="00375268" w:rsidP="00A176A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Знакомство с биографией писателя.</w:t>
            </w:r>
          </w:p>
        </w:tc>
        <w:tc>
          <w:tcPr>
            <w:tcW w:w="2410" w:type="dxa"/>
          </w:tcPr>
          <w:p w:rsidR="00A43B84" w:rsidRDefault="00A43B84" w:rsidP="00A176A4">
            <w:r>
              <w:t>Коррекция связной речи при пересказе и выразительного чтения.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A176A4">
            <w:pPr>
              <w:jc w:val="center"/>
            </w:pPr>
          </w:p>
        </w:tc>
      </w:tr>
      <w:tr w:rsidR="00375268" w:rsidRPr="0089393D" w:rsidTr="00445CDF">
        <w:tc>
          <w:tcPr>
            <w:tcW w:w="675" w:type="dxa"/>
          </w:tcPr>
          <w:p w:rsidR="00375268" w:rsidRDefault="00375268" w:rsidP="00A176A4">
            <w:pPr>
              <w:jc w:val="center"/>
            </w:pPr>
            <w:r>
              <w:t>89</w:t>
            </w:r>
          </w:p>
        </w:tc>
        <w:tc>
          <w:tcPr>
            <w:tcW w:w="851" w:type="dxa"/>
          </w:tcPr>
          <w:p w:rsidR="00375268" w:rsidRDefault="00375268" w:rsidP="00A176A4">
            <w:r>
              <w:t>17.02.</w:t>
            </w:r>
          </w:p>
        </w:tc>
        <w:tc>
          <w:tcPr>
            <w:tcW w:w="850" w:type="dxa"/>
          </w:tcPr>
          <w:p w:rsidR="00375268" w:rsidRPr="003A7AA0" w:rsidRDefault="00375268" w:rsidP="00A176A4">
            <w:pPr>
              <w:jc w:val="center"/>
            </w:pPr>
          </w:p>
        </w:tc>
        <w:tc>
          <w:tcPr>
            <w:tcW w:w="2694" w:type="dxa"/>
          </w:tcPr>
          <w:p w:rsidR="00375268" w:rsidRPr="00C73E58" w:rsidRDefault="00375268" w:rsidP="00407EA6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М.А. Шолохов  «Судьба человека» часть 1</w:t>
            </w:r>
          </w:p>
        </w:tc>
        <w:tc>
          <w:tcPr>
            <w:tcW w:w="2835" w:type="dxa"/>
          </w:tcPr>
          <w:p w:rsidR="00375268" w:rsidRPr="00744A38" w:rsidRDefault="009B4175" w:rsidP="00A176A4">
            <w:r>
              <w:t>Чтение и анализ 1 части.</w:t>
            </w:r>
          </w:p>
        </w:tc>
        <w:tc>
          <w:tcPr>
            <w:tcW w:w="3260" w:type="dxa"/>
          </w:tcPr>
          <w:p w:rsidR="00375268" w:rsidRDefault="00375268">
            <w:r w:rsidRPr="005A60C9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375268" w:rsidRDefault="00375268">
            <w:r w:rsidRPr="006E3679">
              <w:t>Коррекция связной речи при пересказе и выразительного чтения.</w:t>
            </w:r>
          </w:p>
        </w:tc>
        <w:tc>
          <w:tcPr>
            <w:tcW w:w="2039" w:type="dxa"/>
            <w:gridSpan w:val="2"/>
          </w:tcPr>
          <w:p w:rsidR="00375268" w:rsidRPr="003A7AA0" w:rsidRDefault="00375268" w:rsidP="00A176A4">
            <w:pPr>
              <w:jc w:val="center"/>
            </w:pPr>
          </w:p>
        </w:tc>
      </w:tr>
      <w:tr w:rsidR="009B4175" w:rsidRPr="0089393D" w:rsidTr="00445CDF">
        <w:tc>
          <w:tcPr>
            <w:tcW w:w="675" w:type="dxa"/>
          </w:tcPr>
          <w:p w:rsidR="009B4175" w:rsidRDefault="009B4175" w:rsidP="00A176A4">
            <w:pPr>
              <w:jc w:val="center"/>
            </w:pPr>
            <w:r>
              <w:t>90</w:t>
            </w:r>
          </w:p>
        </w:tc>
        <w:tc>
          <w:tcPr>
            <w:tcW w:w="851" w:type="dxa"/>
          </w:tcPr>
          <w:p w:rsidR="009B4175" w:rsidRDefault="009B4175" w:rsidP="00A176A4">
            <w:r>
              <w:t>20.02.</w:t>
            </w:r>
          </w:p>
        </w:tc>
        <w:tc>
          <w:tcPr>
            <w:tcW w:w="850" w:type="dxa"/>
          </w:tcPr>
          <w:p w:rsidR="009B4175" w:rsidRPr="003A7AA0" w:rsidRDefault="009B4175" w:rsidP="00A176A4">
            <w:pPr>
              <w:jc w:val="center"/>
            </w:pPr>
          </w:p>
        </w:tc>
        <w:tc>
          <w:tcPr>
            <w:tcW w:w="2694" w:type="dxa"/>
          </w:tcPr>
          <w:p w:rsidR="009B4175" w:rsidRPr="00C73E58" w:rsidRDefault="009B4175" w:rsidP="00407EA6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М.А. Шолохов  «Судьба человека» часть 2</w:t>
            </w:r>
          </w:p>
        </w:tc>
        <w:tc>
          <w:tcPr>
            <w:tcW w:w="2835" w:type="dxa"/>
          </w:tcPr>
          <w:p w:rsidR="009B4175" w:rsidRDefault="009B4175">
            <w:r w:rsidRPr="000749B6">
              <w:t xml:space="preserve">Чтение и анализ </w:t>
            </w:r>
            <w:r>
              <w:t xml:space="preserve">2 </w:t>
            </w:r>
            <w:r w:rsidRPr="000749B6">
              <w:t>части.</w:t>
            </w:r>
          </w:p>
        </w:tc>
        <w:tc>
          <w:tcPr>
            <w:tcW w:w="3260" w:type="dxa"/>
          </w:tcPr>
          <w:p w:rsidR="009B4175" w:rsidRDefault="009B4175">
            <w:r w:rsidRPr="005A60C9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9B4175" w:rsidRDefault="009B4175">
            <w:r w:rsidRPr="006E3679">
              <w:t>Коррекция связной речи при пересказе и выразительного чтения.</w:t>
            </w:r>
          </w:p>
        </w:tc>
        <w:tc>
          <w:tcPr>
            <w:tcW w:w="2039" w:type="dxa"/>
            <w:gridSpan w:val="2"/>
          </w:tcPr>
          <w:p w:rsidR="009B4175" w:rsidRPr="003A7AA0" w:rsidRDefault="009B4175" w:rsidP="00A176A4">
            <w:pPr>
              <w:jc w:val="center"/>
            </w:pPr>
          </w:p>
        </w:tc>
      </w:tr>
      <w:tr w:rsidR="009B4175" w:rsidRPr="0089393D" w:rsidTr="00445CDF">
        <w:tc>
          <w:tcPr>
            <w:tcW w:w="675" w:type="dxa"/>
          </w:tcPr>
          <w:p w:rsidR="009B4175" w:rsidRDefault="009B4175" w:rsidP="00A176A4">
            <w:pPr>
              <w:jc w:val="center"/>
            </w:pPr>
            <w:r>
              <w:t>91</w:t>
            </w:r>
          </w:p>
        </w:tc>
        <w:tc>
          <w:tcPr>
            <w:tcW w:w="851" w:type="dxa"/>
          </w:tcPr>
          <w:p w:rsidR="009B4175" w:rsidRDefault="009B4175" w:rsidP="00A176A4">
            <w:r>
              <w:t>21.02.</w:t>
            </w:r>
          </w:p>
        </w:tc>
        <w:tc>
          <w:tcPr>
            <w:tcW w:w="850" w:type="dxa"/>
          </w:tcPr>
          <w:p w:rsidR="009B4175" w:rsidRPr="003A7AA0" w:rsidRDefault="009B4175" w:rsidP="00A176A4">
            <w:pPr>
              <w:jc w:val="center"/>
            </w:pPr>
          </w:p>
        </w:tc>
        <w:tc>
          <w:tcPr>
            <w:tcW w:w="2694" w:type="dxa"/>
          </w:tcPr>
          <w:p w:rsidR="009B4175" w:rsidRPr="00C73E58" w:rsidRDefault="009B4175" w:rsidP="00407EA6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М.А. Шолохов  «Судьба человека» часть 3</w:t>
            </w:r>
          </w:p>
        </w:tc>
        <w:tc>
          <w:tcPr>
            <w:tcW w:w="2835" w:type="dxa"/>
          </w:tcPr>
          <w:p w:rsidR="009B4175" w:rsidRDefault="009B4175">
            <w:r w:rsidRPr="000749B6">
              <w:t xml:space="preserve">Чтение и анализ </w:t>
            </w:r>
            <w:r>
              <w:t>3</w:t>
            </w:r>
            <w:r w:rsidRPr="000749B6">
              <w:t xml:space="preserve"> части.</w:t>
            </w:r>
          </w:p>
        </w:tc>
        <w:tc>
          <w:tcPr>
            <w:tcW w:w="3260" w:type="dxa"/>
          </w:tcPr>
          <w:p w:rsidR="009B4175" w:rsidRDefault="009B4175">
            <w:r w:rsidRPr="005A60C9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9B4175" w:rsidRDefault="009B4175">
            <w:r w:rsidRPr="006E3679">
              <w:t>Коррекция связной речи при пересказе и выразительного чтения.</w:t>
            </w:r>
          </w:p>
        </w:tc>
        <w:tc>
          <w:tcPr>
            <w:tcW w:w="2039" w:type="dxa"/>
            <w:gridSpan w:val="2"/>
          </w:tcPr>
          <w:p w:rsidR="009B4175" w:rsidRPr="003A7AA0" w:rsidRDefault="009B4175" w:rsidP="00A176A4">
            <w:pPr>
              <w:jc w:val="center"/>
            </w:pPr>
          </w:p>
        </w:tc>
      </w:tr>
      <w:tr w:rsidR="00375268" w:rsidRPr="0089393D" w:rsidTr="00445CDF">
        <w:tc>
          <w:tcPr>
            <w:tcW w:w="675" w:type="dxa"/>
          </w:tcPr>
          <w:p w:rsidR="00375268" w:rsidRDefault="00375268" w:rsidP="00A176A4">
            <w:pPr>
              <w:jc w:val="center"/>
            </w:pPr>
            <w:r>
              <w:t>92</w:t>
            </w:r>
          </w:p>
        </w:tc>
        <w:tc>
          <w:tcPr>
            <w:tcW w:w="851" w:type="dxa"/>
          </w:tcPr>
          <w:p w:rsidR="00375268" w:rsidRDefault="00375268" w:rsidP="00A176A4">
            <w:r>
              <w:t>22.02.</w:t>
            </w:r>
          </w:p>
        </w:tc>
        <w:tc>
          <w:tcPr>
            <w:tcW w:w="850" w:type="dxa"/>
          </w:tcPr>
          <w:p w:rsidR="00375268" w:rsidRPr="003A7AA0" w:rsidRDefault="00375268" w:rsidP="00A176A4">
            <w:pPr>
              <w:jc w:val="center"/>
            </w:pPr>
          </w:p>
        </w:tc>
        <w:tc>
          <w:tcPr>
            <w:tcW w:w="2694" w:type="dxa"/>
          </w:tcPr>
          <w:p w:rsidR="00375268" w:rsidRPr="00C73E58" w:rsidRDefault="00375268" w:rsidP="009B4175">
            <w:pPr>
              <w:rPr>
                <w:rFonts w:eastAsia="Times New Roman"/>
                <w:lang w:eastAsia="ru-RU"/>
              </w:rPr>
            </w:pPr>
            <w:r w:rsidRPr="00C73E58">
              <w:rPr>
                <w:rFonts w:eastAsia="Times New Roman"/>
                <w:lang w:eastAsia="ru-RU"/>
              </w:rPr>
              <w:t>М.А. Шолохов  «Судьба человека».</w:t>
            </w:r>
            <w:r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375268" w:rsidRPr="00744A38" w:rsidRDefault="009B4175" w:rsidP="00A176A4">
            <w:r w:rsidRPr="00C73E58">
              <w:rPr>
                <w:rFonts w:eastAsia="Times New Roman"/>
                <w:lang w:eastAsia="ru-RU"/>
              </w:rPr>
              <w:t>Жизнь в фашистском плену.</w:t>
            </w:r>
          </w:p>
        </w:tc>
        <w:tc>
          <w:tcPr>
            <w:tcW w:w="3260" w:type="dxa"/>
          </w:tcPr>
          <w:p w:rsidR="00375268" w:rsidRDefault="00375268">
            <w:r w:rsidRPr="005A60C9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375268" w:rsidRDefault="00375268">
            <w:r w:rsidRPr="006E3679">
              <w:t>Коррекция связной речи при пересказе и выразительного чтения.</w:t>
            </w:r>
          </w:p>
        </w:tc>
        <w:tc>
          <w:tcPr>
            <w:tcW w:w="2039" w:type="dxa"/>
            <w:gridSpan w:val="2"/>
          </w:tcPr>
          <w:p w:rsidR="00375268" w:rsidRPr="003A7AA0" w:rsidRDefault="00375268" w:rsidP="00A176A4">
            <w:pPr>
              <w:jc w:val="center"/>
            </w:pPr>
          </w:p>
        </w:tc>
      </w:tr>
      <w:tr w:rsidR="00375268" w:rsidRPr="0089393D" w:rsidTr="00445CDF">
        <w:tc>
          <w:tcPr>
            <w:tcW w:w="675" w:type="dxa"/>
          </w:tcPr>
          <w:p w:rsidR="00375268" w:rsidRDefault="00375268" w:rsidP="00A176A4">
            <w:pPr>
              <w:jc w:val="center"/>
            </w:pPr>
            <w:r>
              <w:t>93</w:t>
            </w:r>
          </w:p>
        </w:tc>
        <w:tc>
          <w:tcPr>
            <w:tcW w:w="851" w:type="dxa"/>
          </w:tcPr>
          <w:p w:rsidR="00375268" w:rsidRDefault="00375268" w:rsidP="00A176A4">
            <w:r>
              <w:t>27.02.</w:t>
            </w:r>
          </w:p>
        </w:tc>
        <w:tc>
          <w:tcPr>
            <w:tcW w:w="850" w:type="dxa"/>
          </w:tcPr>
          <w:p w:rsidR="00375268" w:rsidRPr="003A7AA0" w:rsidRDefault="00375268" w:rsidP="00A176A4">
            <w:pPr>
              <w:jc w:val="center"/>
            </w:pPr>
          </w:p>
        </w:tc>
        <w:tc>
          <w:tcPr>
            <w:tcW w:w="2694" w:type="dxa"/>
          </w:tcPr>
          <w:p w:rsidR="00375268" w:rsidRPr="00C73E58" w:rsidRDefault="00375268" w:rsidP="009B4175">
            <w:pPr>
              <w:rPr>
                <w:rFonts w:eastAsia="Times New Roman"/>
                <w:lang w:eastAsia="ru-RU"/>
              </w:rPr>
            </w:pPr>
            <w:r w:rsidRPr="00C73E58">
              <w:rPr>
                <w:rFonts w:eastAsia="Times New Roman"/>
                <w:lang w:eastAsia="ru-RU"/>
              </w:rPr>
              <w:t>М.А. Шолохов  «Судьба человека».</w:t>
            </w:r>
            <w:r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375268" w:rsidRPr="00744A38" w:rsidRDefault="009B4175" w:rsidP="00A176A4">
            <w:r w:rsidRPr="00C73E58">
              <w:rPr>
                <w:rFonts w:eastAsia="Times New Roman"/>
                <w:lang w:eastAsia="ru-RU"/>
              </w:rPr>
              <w:t>Побег из плена.</w:t>
            </w:r>
          </w:p>
        </w:tc>
        <w:tc>
          <w:tcPr>
            <w:tcW w:w="3260" w:type="dxa"/>
          </w:tcPr>
          <w:p w:rsidR="00375268" w:rsidRDefault="00375268">
            <w:r w:rsidRPr="005A60C9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375268" w:rsidRDefault="00375268">
            <w:r w:rsidRPr="006E3679">
              <w:t>Коррекция связной речи при пересказе и выразительного чтения.</w:t>
            </w:r>
          </w:p>
        </w:tc>
        <w:tc>
          <w:tcPr>
            <w:tcW w:w="2039" w:type="dxa"/>
            <w:gridSpan w:val="2"/>
          </w:tcPr>
          <w:p w:rsidR="00375268" w:rsidRPr="003A7AA0" w:rsidRDefault="00375268" w:rsidP="00A176A4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656D0">
            <w:pPr>
              <w:jc w:val="center"/>
            </w:pPr>
            <w:r>
              <w:t>94</w:t>
            </w:r>
          </w:p>
        </w:tc>
        <w:tc>
          <w:tcPr>
            <w:tcW w:w="851" w:type="dxa"/>
          </w:tcPr>
          <w:p w:rsidR="00A43B84" w:rsidRDefault="00A43B84" w:rsidP="008656D0">
            <w:r>
              <w:t>28.02.</w:t>
            </w:r>
          </w:p>
        </w:tc>
        <w:tc>
          <w:tcPr>
            <w:tcW w:w="850" w:type="dxa"/>
          </w:tcPr>
          <w:p w:rsidR="00A43B84" w:rsidRPr="003A7AA0" w:rsidRDefault="00A43B84" w:rsidP="008656D0">
            <w:pPr>
              <w:jc w:val="center"/>
            </w:pPr>
          </w:p>
        </w:tc>
        <w:tc>
          <w:tcPr>
            <w:tcW w:w="2694" w:type="dxa"/>
          </w:tcPr>
          <w:p w:rsidR="00A43B84" w:rsidRPr="006F56D1" w:rsidRDefault="00A43B84" w:rsidP="00407EA6">
            <w:proofErr w:type="spellStart"/>
            <w:r>
              <w:t>Рр</w:t>
            </w:r>
            <w:proofErr w:type="spellEnd"/>
            <w:r>
              <w:t>.</w:t>
            </w:r>
            <w:r w:rsidRPr="006F56D1">
              <w:t xml:space="preserve"> </w:t>
            </w:r>
            <w:r>
              <w:t xml:space="preserve">Изложение. Пересказ эпизода. </w:t>
            </w:r>
            <w:r w:rsidRPr="006F56D1">
              <w:t>«Побег Андрея из плена»</w:t>
            </w:r>
          </w:p>
        </w:tc>
        <w:tc>
          <w:tcPr>
            <w:tcW w:w="2835" w:type="dxa"/>
          </w:tcPr>
          <w:p w:rsidR="00A43B84" w:rsidRPr="00744A38" w:rsidRDefault="009B4175" w:rsidP="008656D0">
            <w:r>
              <w:t xml:space="preserve">Изложение. Пересказ эпизода. </w:t>
            </w:r>
            <w:r w:rsidRPr="006F56D1">
              <w:t>«Побег Андрея из плена»</w:t>
            </w:r>
          </w:p>
        </w:tc>
        <w:tc>
          <w:tcPr>
            <w:tcW w:w="3260" w:type="dxa"/>
          </w:tcPr>
          <w:p w:rsidR="00A43B84" w:rsidRPr="006F56D1" w:rsidRDefault="00375268" w:rsidP="008656D0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плана эпизода. Написание изложения.</w:t>
            </w:r>
          </w:p>
        </w:tc>
        <w:tc>
          <w:tcPr>
            <w:tcW w:w="2410" w:type="dxa"/>
          </w:tcPr>
          <w:p w:rsidR="00A43B84" w:rsidRDefault="00A43B84" w:rsidP="008656D0">
            <w:r>
              <w:t>Коррекция связной речи при изложении, описании.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656D0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656D0">
            <w:pPr>
              <w:jc w:val="center"/>
            </w:pPr>
            <w:r>
              <w:t>95</w:t>
            </w:r>
          </w:p>
        </w:tc>
        <w:tc>
          <w:tcPr>
            <w:tcW w:w="851" w:type="dxa"/>
          </w:tcPr>
          <w:p w:rsidR="00A43B84" w:rsidRDefault="00A43B84" w:rsidP="008656D0">
            <w:r>
              <w:t>02.03.</w:t>
            </w:r>
          </w:p>
        </w:tc>
        <w:tc>
          <w:tcPr>
            <w:tcW w:w="850" w:type="dxa"/>
          </w:tcPr>
          <w:p w:rsidR="00A43B84" w:rsidRPr="003A7AA0" w:rsidRDefault="00A43B84" w:rsidP="008656D0">
            <w:pPr>
              <w:jc w:val="center"/>
            </w:pPr>
          </w:p>
        </w:tc>
        <w:tc>
          <w:tcPr>
            <w:tcW w:w="2694" w:type="dxa"/>
          </w:tcPr>
          <w:p w:rsidR="00A43B84" w:rsidRPr="006F56D1" w:rsidRDefault="00A43B84" w:rsidP="00407EA6">
            <w:proofErr w:type="spellStart"/>
            <w:r>
              <w:t>Рр</w:t>
            </w:r>
            <w:proofErr w:type="spellEnd"/>
            <w:r>
              <w:t>.</w:t>
            </w:r>
            <w:r w:rsidRPr="006F56D1">
              <w:t xml:space="preserve"> </w:t>
            </w:r>
            <w:r>
              <w:t xml:space="preserve">Изложение. Пересказ эпизода. </w:t>
            </w:r>
            <w:r w:rsidRPr="006F56D1">
              <w:t>«Побег Андрея из плена»</w:t>
            </w:r>
          </w:p>
        </w:tc>
        <w:tc>
          <w:tcPr>
            <w:tcW w:w="2835" w:type="dxa"/>
          </w:tcPr>
          <w:p w:rsidR="00A43B84" w:rsidRPr="00744A38" w:rsidRDefault="009B4175" w:rsidP="008656D0">
            <w:r>
              <w:t xml:space="preserve">Изложение. Пересказ эпизода. </w:t>
            </w:r>
            <w:r w:rsidRPr="006F56D1">
              <w:t>«Побег Андрея из плена»</w:t>
            </w:r>
          </w:p>
        </w:tc>
        <w:tc>
          <w:tcPr>
            <w:tcW w:w="3260" w:type="dxa"/>
          </w:tcPr>
          <w:p w:rsidR="00A43B84" w:rsidRPr="00527699" w:rsidRDefault="00375268" w:rsidP="008656D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lang w:eastAsia="en-US"/>
              </w:rPr>
              <w:t>Написание изложения</w:t>
            </w:r>
          </w:p>
        </w:tc>
        <w:tc>
          <w:tcPr>
            <w:tcW w:w="2410" w:type="dxa"/>
          </w:tcPr>
          <w:p w:rsidR="00A43B84" w:rsidRDefault="00A43B84" w:rsidP="008656D0">
            <w:r>
              <w:t>Коррекция связной речи при изложении, описании.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656D0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656D0">
            <w:pPr>
              <w:jc w:val="center"/>
            </w:pPr>
            <w:r>
              <w:t>96</w:t>
            </w:r>
          </w:p>
        </w:tc>
        <w:tc>
          <w:tcPr>
            <w:tcW w:w="851" w:type="dxa"/>
          </w:tcPr>
          <w:p w:rsidR="00A43B84" w:rsidRDefault="00A43B84" w:rsidP="008656D0">
            <w:r>
              <w:t>03.03.</w:t>
            </w:r>
          </w:p>
        </w:tc>
        <w:tc>
          <w:tcPr>
            <w:tcW w:w="850" w:type="dxa"/>
          </w:tcPr>
          <w:p w:rsidR="00A43B84" w:rsidRPr="003A7AA0" w:rsidRDefault="00A43B84" w:rsidP="008656D0">
            <w:pPr>
              <w:jc w:val="center"/>
            </w:pPr>
          </w:p>
        </w:tc>
        <w:tc>
          <w:tcPr>
            <w:tcW w:w="2694" w:type="dxa"/>
          </w:tcPr>
          <w:p w:rsidR="00A43B84" w:rsidRPr="00EC1361" w:rsidRDefault="00A43B84" w:rsidP="00407EA6">
            <w:pPr>
              <w:rPr>
                <w:rFonts w:eastAsia="Times New Roman"/>
                <w:lang w:eastAsia="ru-RU"/>
              </w:rPr>
            </w:pPr>
            <w:proofErr w:type="spellStart"/>
            <w:r>
              <w:t>Вн.чт</w:t>
            </w:r>
            <w:proofErr w:type="spellEnd"/>
            <w:r>
              <w:t>. М.А. Шолохов</w:t>
            </w:r>
            <w:r w:rsidRPr="00EC1361">
              <w:t xml:space="preserve"> «Наука ненависти»</w:t>
            </w:r>
          </w:p>
        </w:tc>
        <w:tc>
          <w:tcPr>
            <w:tcW w:w="2835" w:type="dxa"/>
          </w:tcPr>
          <w:p w:rsidR="00A43B84" w:rsidRPr="00744A38" w:rsidRDefault="00D348C9" w:rsidP="008656D0">
            <w:r>
              <w:t>М.А. Шолохов</w:t>
            </w:r>
            <w:r w:rsidRPr="00EC1361">
              <w:t xml:space="preserve"> «Наука ненависти»</w:t>
            </w:r>
          </w:p>
        </w:tc>
        <w:tc>
          <w:tcPr>
            <w:tcW w:w="3260" w:type="dxa"/>
          </w:tcPr>
          <w:p w:rsidR="00A43B84" w:rsidRPr="00527699" w:rsidRDefault="00375268" w:rsidP="008656D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Пересказ подготовленного материала.</w:t>
            </w:r>
          </w:p>
        </w:tc>
        <w:tc>
          <w:tcPr>
            <w:tcW w:w="2410" w:type="dxa"/>
          </w:tcPr>
          <w:p w:rsidR="00A43B84" w:rsidRDefault="00A43B84" w:rsidP="008656D0">
            <w:r>
              <w:t>Коррекция обобщения при пересказе, ответах на вопросы.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656D0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656D0">
            <w:pPr>
              <w:jc w:val="center"/>
            </w:pPr>
            <w:r>
              <w:t>97</w:t>
            </w:r>
          </w:p>
        </w:tc>
        <w:tc>
          <w:tcPr>
            <w:tcW w:w="851" w:type="dxa"/>
          </w:tcPr>
          <w:p w:rsidR="00A43B84" w:rsidRDefault="00A43B84" w:rsidP="008656D0">
            <w:r>
              <w:t>06.03.</w:t>
            </w:r>
          </w:p>
        </w:tc>
        <w:tc>
          <w:tcPr>
            <w:tcW w:w="850" w:type="dxa"/>
          </w:tcPr>
          <w:p w:rsidR="00A43B84" w:rsidRPr="003A7AA0" w:rsidRDefault="00A43B84" w:rsidP="008656D0">
            <w:pPr>
              <w:jc w:val="center"/>
            </w:pPr>
          </w:p>
        </w:tc>
        <w:tc>
          <w:tcPr>
            <w:tcW w:w="2694" w:type="dxa"/>
          </w:tcPr>
          <w:p w:rsidR="00A43B84" w:rsidRDefault="00A43B84" w:rsidP="00D74683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Обобщающий урок по </w:t>
            </w:r>
            <w:r>
              <w:rPr>
                <w:rFonts w:eastAsia="Times New Roman"/>
                <w:lang w:eastAsia="ru-RU"/>
              </w:rPr>
              <w:lastRenderedPageBreak/>
              <w:t>творчеству М.А.Шолохова</w:t>
            </w:r>
          </w:p>
        </w:tc>
        <w:tc>
          <w:tcPr>
            <w:tcW w:w="2835" w:type="dxa"/>
          </w:tcPr>
          <w:p w:rsidR="00A43B84" w:rsidRPr="00744A38" w:rsidRDefault="00D348C9" w:rsidP="008656D0">
            <w:r>
              <w:rPr>
                <w:rFonts w:eastAsia="Times New Roman"/>
                <w:lang w:eastAsia="ru-RU"/>
              </w:rPr>
              <w:lastRenderedPageBreak/>
              <w:t xml:space="preserve">Обобщение по </w:t>
            </w:r>
            <w:r>
              <w:rPr>
                <w:rFonts w:eastAsia="Times New Roman"/>
                <w:lang w:eastAsia="ru-RU"/>
              </w:rPr>
              <w:lastRenderedPageBreak/>
              <w:t>творчеству М.А. Шолохова</w:t>
            </w:r>
          </w:p>
        </w:tc>
        <w:tc>
          <w:tcPr>
            <w:tcW w:w="3260" w:type="dxa"/>
          </w:tcPr>
          <w:p w:rsidR="00A43B84" w:rsidRPr="00527699" w:rsidRDefault="00375268" w:rsidP="00375268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lastRenderedPageBreak/>
              <w:t xml:space="preserve">Обобщение </w:t>
            </w:r>
            <w:proofErr w:type="gramStart"/>
            <w:r>
              <w:rPr>
                <w:iCs/>
                <w:color w:val="000000"/>
              </w:rPr>
              <w:t>пройденного</w:t>
            </w:r>
            <w:proofErr w:type="gramEnd"/>
            <w:r>
              <w:rPr>
                <w:iCs/>
                <w:color w:val="000000"/>
              </w:rPr>
              <w:t xml:space="preserve"> по </w:t>
            </w:r>
            <w:r>
              <w:rPr>
                <w:iCs/>
                <w:color w:val="000000"/>
              </w:rPr>
              <w:lastRenderedPageBreak/>
              <w:t>теме.</w:t>
            </w:r>
          </w:p>
        </w:tc>
        <w:tc>
          <w:tcPr>
            <w:tcW w:w="2410" w:type="dxa"/>
          </w:tcPr>
          <w:p w:rsidR="00A43B84" w:rsidRDefault="00A43B84">
            <w:r w:rsidRPr="005C62F2">
              <w:lastRenderedPageBreak/>
              <w:t xml:space="preserve">Коррекция </w:t>
            </w:r>
            <w:r w:rsidRPr="005C62F2">
              <w:lastRenderedPageBreak/>
              <w:t>обобщения при пересказе, ответах на вопросы.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656D0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656D0">
            <w:pPr>
              <w:jc w:val="center"/>
            </w:pPr>
            <w:r>
              <w:lastRenderedPageBreak/>
              <w:t>98</w:t>
            </w:r>
          </w:p>
        </w:tc>
        <w:tc>
          <w:tcPr>
            <w:tcW w:w="851" w:type="dxa"/>
          </w:tcPr>
          <w:p w:rsidR="00A43B84" w:rsidRDefault="00A43B84" w:rsidP="008656D0">
            <w:r>
              <w:t>07.03.</w:t>
            </w:r>
          </w:p>
        </w:tc>
        <w:tc>
          <w:tcPr>
            <w:tcW w:w="850" w:type="dxa"/>
          </w:tcPr>
          <w:p w:rsidR="00A43B84" w:rsidRPr="003A7AA0" w:rsidRDefault="00A43B84" w:rsidP="008656D0">
            <w:pPr>
              <w:jc w:val="center"/>
            </w:pPr>
          </w:p>
        </w:tc>
        <w:tc>
          <w:tcPr>
            <w:tcW w:w="2694" w:type="dxa"/>
          </w:tcPr>
          <w:p w:rsidR="00A43B84" w:rsidRPr="00EC1361" w:rsidRDefault="00A43B84" w:rsidP="00407EA6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Жизнь и творчество </w:t>
            </w:r>
            <w:r w:rsidRPr="00EC1361">
              <w:rPr>
                <w:rFonts w:eastAsia="Times New Roman"/>
                <w:lang w:eastAsia="ru-RU"/>
              </w:rPr>
              <w:t>Е.И. Носов</w:t>
            </w:r>
            <w:r>
              <w:rPr>
                <w:rFonts w:eastAsia="Times New Roman"/>
                <w:lang w:eastAsia="ru-RU"/>
              </w:rPr>
              <w:t>а</w:t>
            </w:r>
          </w:p>
        </w:tc>
        <w:tc>
          <w:tcPr>
            <w:tcW w:w="2835" w:type="dxa"/>
          </w:tcPr>
          <w:p w:rsidR="00A43B84" w:rsidRPr="00744A38" w:rsidRDefault="00D348C9" w:rsidP="008656D0">
            <w:r>
              <w:rPr>
                <w:iCs/>
                <w:color w:val="000000"/>
              </w:rPr>
              <w:t>Знакомство с биографией и творчеством писателя.</w:t>
            </w:r>
          </w:p>
        </w:tc>
        <w:tc>
          <w:tcPr>
            <w:tcW w:w="3260" w:type="dxa"/>
          </w:tcPr>
          <w:p w:rsidR="00A43B84" w:rsidRPr="00527699" w:rsidRDefault="00375268" w:rsidP="00375268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Знакомство с биографией писателя.</w:t>
            </w:r>
          </w:p>
        </w:tc>
        <w:tc>
          <w:tcPr>
            <w:tcW w:w="2410" w:type="dxa"/>
          </w:tcPr>
          <w:p w:rsidR="00A43B84" w:rsidRDefault="00A43B84">
            <w:r w:rsidRPr="005C62F2">
              <w:t>Коррекция обобщения при пересказе, ответах на вопросы.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656D0">
            <w:pPr>
              <w:jc w:val="center"/>
            </w:pPr>
          </w:p>
        </w:tc>
      </w:tr>
      <w:tr w:rsidR="00375268" w:rsidRPr="0089393D" w:rsidTr="00445CDF">
        <w:tc>
          <w:tcPr>
            <w:tcW w:w="675" w:type="dxa"/>
          </w:tcPr>
          <w:p w:rsidR="00375268" w:rsidRDefault="00375268" w:rsidP="008656D0">
            <w:pPr>
              <w:jc w:val="center"/>
            </w:pPr>
            <w:r>
              <w:t>99</w:t>
            </w:r>
          </w:p>
        </w:tc>
        <w:tc>
          <w:tcPr>
            <w:tcW w:w="851" w:type="dxa"/>
          </w:tcPr>
          <w:p w:rsidR="00375268" w:rsidRDefault="00375268" w:rsidP="008656D0">
            <w:r>
              <w:t>09.03.</w:t>
            </w:r>
          </w:p>
        </w:tc>
        <w:tc>
          <w:tcPr>
            <w:tcW w:w="850" w:type="dxa"/>
          </w:tcPr>
          <w:p w:rsidR="00375268" w:rsidRPr="003A7AA0" w:rsidRDefault="00375268" w:rsidP="008656D0">
            <w:pPr>
              <w:jc w:val="center"/>
            </w:pPr>
          </w:p>
        </w:tc>
        <w:tc>
          <w:tcPr>
            <w:tcW w:w="2694" w:type="dxa"/>
          </w:tcPr>
          <w:p w:rsidR="00375268" w:rsidRPr="00EC1361" w:rsidRDefault="00375268" w:rsidP="00407EA6">
            <w:pPr>
              <w:rPr>
                <w:rFonts w:eastAsia="Times New Roman"/>
                <w:lang w:eastAsia="ru-RU"/>
              </w:rPr>
            </w:pPr>
            <w:r w:rsidRPr="00EC1361">
              <w:rPr>
                <w:rFonts w:eastAsia="Times New Roman"/>
                <w:lang w:eastAsia="ru-RU"/>
              </w:rPr>
              <w:t>Е.И.Носов «Трудный хлеб».</w:t>
            </w:r>
          </w:p>
        </w:tc>
        <w:tc>
          <w:tcPr>
            <w:tcW w:w="2835" w:type="dxa"/>
          </w:tcPr>
          <w:p w:rsidR="00375268" w:rsidRPr="00744A38" w:rsidRDefault="00D348C9" w:rsidP="008656D0">
            <w:r>
              <w:t>Чтение произведения.</w:t>
            </w:r>
          </w:p>
        </w:tc>
        <w:tc>
          <w:tcPr>
            <w:tcW w:w="3260" w:type="dxa"/>
          </w:tcPr>
          <w:p w:rsidR="00375268" w:rsidRDefault="00375268">
            <w:r w:rsidRPr="00234BA4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375268" w:rsidRDefault="00375268" w:rsidP="008656D0">
            <w:r>
              <w:t>Коррекция выразительного чтения, пересказа.</w:t>
            </w:r>
          </w:p>
        </w:tc>
        <w:tc>
          <w:tcPr>
            <w:tcW w:w="2039" w:type="dxa"/>
            <w:gridSpan w:val="2"/>
          </w:tcPr>
          <w:p w:rsidR="00375268" w:rsidRPr="003A7AA0" w:rsidRDefault="00375268" w:rsidP="008656D0">
            <w:pPr>
              <w:jc w:val="center"/>
            </w:pPr>
          </w:p>
        </w:tc>
      </w:tr>
      <w:tr w:rsidR="00375268" w:rsidRPr="0089393D" w:rsidTr="00445CDF">
        <w:tc>
          <w:tcPr>
            <w:tcW w:w="675" w:type="dxa"/>
          </w:tcPr>
          <w:p w:rsidR="00375268" w:rsidRDefault="00375268" w:rsidP="008656D0">
            <w:pPr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375268" w:rsidRDefault="00375268" w:rsidP="008656D0">
            <w:r>
              <w:t>10.03.</w:t>
            </w:r>
          </w:p>
        </w:tc>
        <w:tc>
          <w:tcPr>
            <w:tcW w:w="850" w:type="dxa"/>
          </w:tcPr>
          <w:p w:rsidR="00375268" w:rsidRPr="003A7AA0" w:rsidRDefault="00375268" w:rsidP="008656D0">
            <w:pPr>
              <w:jc w:val="center"/>
            </w:pPr>
          </w:p>
        </w:tc>
        <w:tc>
          <w:tcPr>
            <w:tcW w:w="2694" w:type="dxa"/>
          </w:tcPr>
          <w:p w:rsidR="00375268" w:rsidRPr="00EC1361" w:rsidRDefault="00375268" w:rsidP="00407EA6">
            <w:pPr>
              <w:rPr>
                <w:rFonts w:eastAsia="Times New Roman"/>
                <w:lang w:eastAsia="ru-RU"/>
              </w:rPr>
            </w:pPr>
            <w:r w:rsidRPr="00EC1361">
              <w:rPr>
                <w:rFonts w:eastAsia="Times New Roman"/>
                <w:lang w:eastAsia="ru-RU"/>
              </w:rPr>
              <w:t xml:space="preserve">Е.И.Носов «Трудный хлеб». Образ </w:t>
            </w:r>
            <w:proofErr w:type="spellStart"/>
            <w:r w:rsidRPr="00EC1361">
              <w:rPr>
                <w:rFonts w:eastAsia="Times New Roman"/>
                <w:lang w:eastAsia="ru-RU"/>
              </w:rPr>
              <w:t>Чанга</w:t>
            </w:r>
            <w:proofErr w:type="spellEnd"/>
            <w:r w:rsidRPr="00EC1361">
              <w:rPr>
                <w:rFonts w:eastAsia="Times New Roman"/>
                <w:lang w:eastAsia="ru-RU"/>
              </w:rPr>
              <w:t xml:space="preserve"> в рассказе.</w:t>
            </w:r>
          </w:p>
        </w:tc>
        <w:tc>
          <w:tcPr>
            <w:tcW w:w="2835" w:type="dxa"/>
          </w:tcPr>
          <w:p w:rsidR="00375268" w:rsidRPr="00744A38" w:rsidRDefault="00D348C9" w:rsidP="008656D0">
            <w:r>
              <w:t>Чтение произведения.</w:t>
            </w:r>
          </w:p>
        </w:tc>
        <w:tc>
          <w:tcPr>
            <w:tcW w:w="3260" w:type="dxa"/>
          </w:tcPr>
          <w:p w:rsidR="00375268" w:rsidRDefault="00375268">
            <w:r w:rsidRPr="00234BA4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375268" w:rsidRDefault="00375268" w:rsidP="008656D0">
            <w:r>
              <w:t>Коррекция выразительного чтения, пересказа.</w:t>
            </w:r>
          </w:p>
        </w:tc>
        <w:tc>
          <w:tcPr>
            <w:tcW w:w="2039" w:type="dxa"/>
            <w:gridSpan w:val="2"/>
          </w:tcPr>
          <w:p w:rsidR="00375268" w:rsidRPr="003A7AA0" w:rsidRDefault="00375268" w:rsidP="008656D0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656D0">
            <w:pPr>
              <w:jc w:val="center"/>
            </w:pPr>
            <w:r>
              <w:t>101</w:t>
            </w:r>
          </w:p>
        </w:tc>
        <w:tc>
          <w:tcPr>
            <w:tcW w:w="851" w:type="dxa"/>
          </w:tcPr>
          <w:p w:rsidR="00A43B84" w:rsidRDefault="00A43B84" w:rsidP="008656D0">
            <w:r>
              <w:t>13.03.</w:t>
            </w:r>
          </w:p>
        </w:tc>
        <w:tc>
          <w:tcPr>
            <w:tcW w:w="850" w:type="dxa"/>
          </w:tcPr>
          <w:p w:rsidR="00A43B84" w:rsidRPr="003A7AA0" w:rsidRDefault="00A43B84" w:rsidP="008656D0">
            <w:pPr>
              <w:jc w:val="center"/>
            </w:pPr>
          </w:p>
        </w:tc>
        <w:tc>
          <w:tcPr>
            <w:tcW w:w="2694" w:type="dxa"/>
          </w:tcPr>
          <w:p w:rsidR="00A43B84" w:rsidRPr="00EC1361" w:rsidRDefault="00A43B84" w:rsidP="00407EA6">
            <w:pPr>
              <w:rPr>
                <w:rFonts w:eastAsia="Times New Roman"/>
                <w:lang w:eastAsia="ru-RU"/>
              </w:rPr>
            </w:pPr>
            <w:proofErr w:type="spellStart"/>
            <w:r>
              <w:rPr>
                <w:rFonts w:eastAsia="Times New Roman"/>
                <w:lang w:eastAsia="ru-RU"/>
              </w:rPr>
              <w:t>Рр</w:t>
            </w:r>
            <w:proofErr w:type="spellEnd"/>
            <w:r>
              <w:rPr>
                <w:rFonts w:eastAsia="Times New Roman"/>
                <w:lang w:eastAsia="ru-RU"/>
              </w:rPr>
              <w:t>. Сочинение-характеристика главного героя</w:t>
            </w:r>
          </w:p>
        </w:tc>
        <w:tc>
          <w:tcPr>
            <w:tcW w:w="2835" w:type="dxa"/>
          </w:tcPr>
          <w:p w:rsidR="00A43B84" w:rsidRPr="00744A38" w:rsidRDefault="00A43B84" w:rsidP="00A01ED5">
            <w:r>
              <w:t xml:space="preserve">Герои рассказа. Характеристика героя. </w:t>
            </w:r>
          </w:p>
        </w:tc>
        <w:tc>
          <w:tcPr>
            <w:tcW w:w="3260" w:type="dxa"/>
          </w:tcPr>
          <w:p w:rsidR="00A43B84" w:rsidRPr="00527699" w:rsidRDefault="00375268" w:rsidP="008656D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Написание сочинения по плану.</w:t>
            </w:r>
          </w:p>
        </w:tc>
        <w:tc>
          <w:tcPr>
            <w:tcW w:w="2410" w:type="dxa"/>
          </w:tcPr>
          <w:p w:rsidR="00A43B84" w:rsidRDefault="00A43B84" w:rsidP="008656D0">
            <w:r>
              <w:t>Коррекция связной речи, умения составлять характеристики героев и записи при сочинении.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656D0">
            <w:pPr>
              <w:jc w:val="center"/>
            </w:pPr>
          </w:p>
        </w:tc>
      </w:tr>
      <w:tr w:rsidR="00A43B84" w:rsidRPr="0089393D" w:rsidTr="00445CDF">
        <w:tc>
          <w:tcPr>
            <w:tcW w:w="675" w:type="dxa"/>
          </w:tcPr>
          <w:p w:rsidR="00A43B84" w:rsidRDefault="00A43B84" w:rsidP="008656D0">
            <w:pPr>
              <w:jc w:val="center"/>
            </w:pPr>
            <w:r>
              <w:t>102</w:t>
            </w:r>
          </w:p>
        </w:tc>
        <w:tc>
          <w:tcPr>
            <w:tcW w:w="851" w:type="dxa"/>
          </w:tcPr>
          <w:p w:rsidR="00A43B84" w:rsidRDefault="00A43B84" w:rsidP="008656D0">
            <w:r>
              <w:t>14.03.</w:t>
            </w:r>
          </w:p>
        </w:tc>
        <w:tc>
          <w:tcPr>
            <w:tcW w:w="850" w:type="dxa"/>
          </w:tcPr>
          <w:p w:rsidR="00A43B84" w:rsidRPr="003A7AA0" w:rsidRDefault="00A43B84" w:rsidP="008656D0">
            <w:pPr>
              <w:jc w:val="center"/>
            </w:pPr>
          </w:p>
        </w:tc>
        <w:tc>
          <w:tcPr>
            <w:tcW w:w="2694" w:type="dxa"/>
          </w:tcPr>
          <w:p w:rsidR="00A43B84" w:rsidRPr="00EC1361" w:rsidRDefault="00A43B84" w:rsidP="00407EA6">
            <w:pPr>
              <w:rPr>
                <w:rFonts w:eastAsia="Times New Roman"/>
                <w:lang w:eastAsia="ru-RU"/>
              </w:rPr>
            </w:pPr>
            <w:r w:rsidRPr="00EC1361">
              <w:rPr>
                <w:rFonts w:eastAsia="Times New Roman"/>
                <w:lang w:eastAsia="ru-RU"/>
              </w:rPr>
              <w:t xml:space="preserve">Е.И.Носов «Трудный хлеб». </w:t>
            </w:r>
            <w:r>
              <w:rPr>
                <w:rFonts w:eastAsia="Times New Roman"/>
                <w:lang w:eastAsia="ru-RU"/>
              </w:rPr>
              <w:t>Нравственные проблемы произведения.</w:t>
            </w:r>
          </w:p>
        </w:tc>
        <w:tc>
          <w:tcPr>
            <w:tcW w:w="2835" w:type="dxa"/>
          </w:tcPr>
          <w:p w:rsidR="00A43B84" w:rsidRPr="00744A38" w:rsidRDefault="00A43B84" w:rsidP="008656D0">
            <w:r>
              <w:t>Нравственная проблематика рассказа, мастерство Е.И.Носова.</w:t>
            </w:r>
          </w:p>
        </w:tc>
        <w:tc>
          <w:tcPr>
            <w:tcW w:w="3260" w:type="dxa"/>
          </w:tcPr>
          <w:p w:rsidR="00A43B84" w:rsidRPr="00527699" w:rsidRDefault="00375268" w:rsidP="008656D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234BA4">
              <w:rPr>
                <w:iCs/>
                <w:color w:val="000000"/>
              </w:rPr>
              <w:t>Выразительное чтение, развернутые ответы на вопросы.</w:t>
            </w:r>
          </w:p>
        </w:tc>
        <w:tc>
          <w:tcPr>
            <w:tcW w:w="2410" w:type="dxa"/>
          </w:tcPr>
          <w:p w:rsidR="00A43B84" w:rsidRDefault="00A43B84" w:rsidP="008656D0">
            <w:r>
              <w:t>Коррекция умения отвечать на вопросы связно, выделяя проблемы.</w:t>
            </w:r>
          </w:p>
        </w:tc>
        <w:tc>
          <w:tcPr>
            <w:tcW w:w="2039" w:type="dxa"/>
            <w:gridSpan w:val="2"/>
          </w:tcPr>
          <w:p w:rsidR="00A43B84" w:rsidRPr="003A7AA0" w:rsidRDefault="00A43B84" w:rsidP="008656D0">
            <w:pPr>
              <w:jc w:val="center"/>
            </w:pP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8656D0">
            <w:pPr>
              <w:jc w:val="center"/>
            </w:pPr>
            <w:r>
              <w:t>103</w:t>
            </w:r>
          </w:p>
        </w:tc>
        <w:tc>
          <w:tcPr>
            <w:tcW w:w="851" w:type="dxa"/>
          </w:tcPr>
          <w:p w:rsidR="00D348C9" w:rsidRDefault="00D348C9" w:rsidP="008656D0">
            <w:r>
              <w:t>16.03.</w:t>
            </w:r>
          </w:p>
        </w:tc>
        <w:tc>
          <w:tcPr>
            <w:tcW w:w="850" w:type="dxa"/>
          </w:tcPr>
          <w:p w:rsidR="00D348C9" w:rsidRPr="003A7AA0" w:rsidRDefault="00D348C9" w:rsidP="008656D0">
            <w:pPr>
              <w:jc w:val="center"/>
            </w:pPr>
          </w:p>
        </w:tc>
        <w:tc>
          <w:tcPr>
            <w:tcW w:w="2694" w:type="dxa"/>
          </w:tcPr>
          <w:p w:rsidR="00D348C9" w:rsidRPr="006F56D1" w:rsidRDefault="00D348C9" w:rsidP="00A81AEE">
            <w:pPr>
              <w:rPr>
                <w:lang w:eastAsia="en-US"/>
              </w:rPr>
            </w:pPr>
            <w:r>
              <w:t>Жизнь и творчество Н.</w:t>
            </w:r>
            <w:r w:rsidRPr="006F56D1">
              <w:t>М. Рубц</w:t>
            </w:r>
            <w:r>
              <w:t xml:space="preserve">ова.         </w:t>
            </w:r>
          </w:p>
        </w:tc>
        <w:tc>
          <w:tcPr>
            <w:tcW w:w="2835" w:type="dxa"/>
          </w:tcPr>
          <w:p w:rsidR="00D348C9" w:rsidRPr="00744A38" w:rsidRDefault="00D348C9" w:rsidP="00BC4E65">
            <w:r>
              <w:rPr>
                <w:iCs/>
                <w:color w:val="000000"/>
              </w:rPr>
              <w:t>Знакомство с биографией и творчеством поэта.</w:t>
            </w:r>
          </w:p>
        </w:tc>
        <w:tc>
          <w:tcPr>
            <w:tcW w:w="3260" w:type="dxa"/>
          </w:tcPr>
          <w:p w:rsidR="00D348C9" w:rsidRPr="00527699" w:rsidRDefault="00D348C9" w:rsidP="008656D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Знакомство с биографией поэта.</w:t>
            </w:r>
          </w:p>
        </w:tc>
        <w:tc>
          <w:tcPr>
            <w:tcW w:w="2410" w:type="dxa"/>
          </w:tcPr>
          <w:p w:rsidR="00D348C9" w:rsidRDefault="00D348C9" w:rsidP="008656D0">
            <w:r>
              <w:t>Коррекция выразительного чтения, обобщения.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8656D0">
            <w:pPr>
              <w:jc w:val="center"/>
            </w:pP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8656D0">
            <w:pPr>
              <w:jc w:val="center"/>
            </w:pPr>
            <w:r>
              <w:t>104</w:t>
            </w:r>
          </w:p>
        </w:tc>
        <w:tc>
          <w:tcPr>
            <w:tcW w:w="851" w:type="dxa"/>
          </w:tcPr>
          <w:p w:rsidR="00D348C9" w:rsidRDefault="00D348C9" w:rsidP="008656D0">
            <w:r>
              <w:t>17.03.</w:t>
            </w:r>
          </w:p>
        </w:tc>
        <w:tc>
          <w:tcPr>
            <w:tcW w:w="850" w:type="dxa"/>
          </w:tcPr>
          <w:p w:rsidR="00D348C9" w:rsidRPr="003A7AA0" w:rsidRDefault="00D348C9" w:rsidP="008656D0">
            <w:pPr>
              <w:jc w:val="center"/>
            </w:pPr>
          </w:p>
        </w:tc>
        <w:tc>
          <w:tcPr>
            <w:tcW w:w="2694" w:type="dxa"/>
          </w:tcPr>
          <w:p w:rsidR="00D348C9" w:rsidRPr="006F56D1" w:rsidRDefault="00D348C9" w:rsidP="00407EA6">
            <w:pPr>
              <w:rPr>
                <w:lang w:eastAsia="en-US"/>
              </w:rPr>
            </w:pPr>
            <w:r>
              <w:t>Н.</w:t>
            </w:r>
            <w:r w:rsidRPr="006F56D1">
              <w:t>М. Рубц</w:t>
            </w:r>
            <w:r>
              <w:t xml:space="preserve">ов.         </w:t>
            </w:r>
            <w:r w:rsidRPr="006F56D1">
              <w:t>Стихотворение  «Тихая моя Родина».</w:t>
            </w:r>
          </w:p>
        </w:tc>
        <w:tc>
          <w:tcPr>
            <w:tcW w:w="2835" w:type="dxa"/>
          </w:tcPr>
          <w:p w:rsidR="00D348C9" w:rsidRPr="00744A38" w:rsidRDefault="00D348C9" w:rsidP="008656D0">
            <w:r>
              <w:t>Чтение и анализ стихотворения.</w:t>
            </w:r>
          </w:p>
        </w:tc>
        <w:tc>
          <w:tcPr>
            <w:tcW w:w="3260" w:type="dxa"/>
          </w:tcPr>
          <w:p w:rsidR="00D348C9" w:rsidRPr="00527699" w:rsidRDefault="00D348C9" w:rsidP="008656D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D348C9" w:rsidRDefault="00D348C9" w:rsidP="008656D0">
            <w:r>
              <w:t>Коррекция выразительного чтения, обобщения.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8656D0">
            <w:pPr>
              <w:jc w:val="center"/>
            </w:pPr>
          </w:p>
        </w:tc>
      </w:tr>
      <w:tr w:rsidR="00D348C9" w:rsidRPr="0089393D" w:rsidTr="008149BF">
        <w:tc>
          <w:tcPr>
            <w:tcW w:w="15614" w:type="dxa"/>
            <w:gridSpan w:val="9"/>
          </w:tcPr>
          <w:p w:rsidR="00D348C9" w:rsidRPr="003A7AA0" w:rsidRDefault="00D348C9" w:rsidP="008656D0">
            <w:pPr>
              <w:jc w:val="center"/>
            </w:pPr>
            <w:r>
              <w:rPr>
                <w:b/>
                <w:i/>
                <w:sz w:val="28"/>
                <w:szCs w:val="28"/>
              </w:rPr>
              <w:t>Четвертая четверть (27.03.2023 – 30.05.2023</w:t>
            </w:r>
            <w:r w:rsidRPr="0089393D">
              <w:rPr>
                <w:b/>
                <w:i/>
                <w:sz w:val="28"/>
                <w:szCs w:val="28"/>
              </w:rPr>
              <w:t>)</w:t>
            </w: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8656D0">
            <w:pPr>
              <w:jc w:val="center"/>
            </w:pPr>
            <w:r>
              <w:t>105</w:t>
            </w:r>
          </w:p>
        </w:tc>
        <w:tc>
          <w:tcPr>
            <w:tcW w:w="851" w:type="dxa"/>
          </w:tcPr>
          <w:p w:rsidR="00D348C9" w:rsidRDefault="00D348C9" w:rsidP="008656D0">
            <w:r>
              <w:t>27.03.</w:t>
            </w:r>
          </w:p>
        </w:tc>
        <w:tc>
          <w:tcPr>
            <w:tcW w:w="850" w:type="dxa"/>
          </w:tcPr>
          <w:p w:rsidR="00D348C9" w:rsidRPr="003A7AA0" w:rsidRDefault="00D348C9" w:rsidP="008656D0">
            <w:pPr>
              <w:jc w:val="center"/>
            </w:pPr>
          </w:p>
        </w:tc>
        <w:tc>
          <w:tcPr>
            <w:tcW w:w="2694" w:type="dxa"/>
          </w:tcPr>
          <w:p w:rsidR="00D348C9" w:rsidRPr="006F56D1" w:rsidRDefault="00D348C9" w:rsidP="00D74683">
            <w:pPr>
              <w:rPr>
                <w:lang w:eastAsia="en-US"/>
              </w:rPr>
            </w:pPr>
            <w:proofErr w:type="spellStart"/>
            <w:r>
              <w:t>Рр</w:t>
            </w:r>
            <w:proofErr w:type="spellEnd"/>
            <w:r>
              <w:t xml:space="preserve">. </w:t>
            </w:r>
            <w:r w:rsidRPr="006F56D1">
              <w:t xml:space="preserve">Описание картины </w:t>
            </w:r>
          </w:p>
          <w:p w:rsidR="00D348C9" w:rsidRPr="006F56D1" w:rsidRDefault="00D348C9" w:rsidP="00D74683">
            <w:r>
              <w:t xml:space="preserve"> И.Левитана</w:t>
            </w:r>
            <w:r w:rsidRPr="006F56D1">
              <w:t xml:space="preserve"> </w:t>
            </w:r>
            <w:r>
              <w:t>«Озеро (Русь)</w:t>
            </w:r>
            <w:r w:rsidRPr="006F56D1">
              <w:t>».</w:t>
            </w:r>
          </w:p>
        </w:tc>
        <w:tc>
          <w:tcPr>
            <w:tcW w:w="2835" w:type="dxa"/>
          </w:tcPr>
          <w:p w:rsidR="00D348C9" w:rsidRPr="006F56D1" w:rsidRDefault="00D348C9" w:rsidP="00D348C9">
            <w:pPr>
              <w:rPr>
                <w:lang w:eastAsia="en-US"/>
              </w:rPr>
            </w:pPr>
            <w:r w:rsidRPr="006F56D1">
              <w:t xml:space="preserve">Описание картины </w:t>
            </w:r>
          </w:p>
          <w:p w:rsidR="00D348C9" w:rsidRPr="00744A38" w:rsidRDefault="00D348C9" w:rsidP="00D348C9">
            <w:r>
              <w:t xml:space="preserve"> И. Левитана</w:t>
            </w:r>
            <w:r w:rsidRPr="006F56D1">
              <w:t xml:space="preserve"> </w:t>
            </w:r>
            <w:r>
              <w:t>«Озеро (Русь)</w:t>
            </w:r>
            <w:r w:rsidRPr="006F56D1">
              <w:t>».</w:t>
            </w:r>
          </w:p>
        </w:tc>
        <w:tc>
          <w:tcPr>
            <w:tcW w:w="3260" w:type="dxa"/>
          </w:tcPr>
          <w:p w:rsidR="00D348C9" w:rsidRPr="00527699" w:rsidRDefault="00D348C9" w:rsidP="008656D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Описание картины по плану.</w:t>
            </w:r>
          </w:p>
        </w:tc>
        <w:tc>
          <w:tcPr>
            <w:tcW w:w="2410" w:type="dxa"/>
          </w:tcPr>
          <w:p w:rsidR="00D348C9" w:rsidRDefault="00D348C9" w:rsidP="008656D0">
            <w:r>
              <w:t>Коррекция умения составлять описание по картине.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8656D0">
            <w:pPr>
              <w:jc w:val="center"/>
            </w:pP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8656D0">
            <w:pPr>
              <w:jc w:val="center"/>
            </w:pPr>
            <w:r>
              <w:t>106</w:t>
            </w:r>
          </w:p>
        </w:tc>
        <w:tc>
          <w:tcPr>
            <w:tcW w:w="851" w:type="dxa"/>
          </w:tcPr>
          <w:p w:rsidR="00D348C9" w:rsidRDefault="00D348C9" w:rsidP="008656D0">
            <w:r>
              <w:t>28.03.</w:t>
            </w:r>
          </w:p>
        </w:tc>
        <w:tc>
          <w:tcPr>
            <w:tcW w:w="850" w:type="dxa"/>
          </w:tcPr>
          <w:p w:rsidR="00D348C9" w:rsidRPr="003A7AA0" w:rsidRDefault="00D348C9" w:rsidP="008656D0">
            <w:pPr>
              <w:jc w:val="center"/>
            </w:pPr>
          </w:p>
        </w:tc>
        <w:tc>
          <w:tcPr>
            <w:tcW w:w="2694" w:type="dxa"/>
          </w:tcPr>
          <w:p w:rsidR="00D348C9" w:rsidRPr="006F56D1" w:rsidRDefault="00D348C9" w:rsidP="00407EA6">
            <w:pPr>
              <w:rPr>
                <w:lang w:eastAsia="en-US"/>
              </w:rPr>
            </w:pPr>
            <w:r>
              <w:t>Н.</w:t>
            </w:r>
            <w:r w:rsidRPr="006F56D1">
              <w:t>М. Рубц</w:t>
            </w:r>
            <w:r>
              <w:t xml:space="preserve">ов. </w:t>
            </w:r>
            <w:r w:rsidRPr="006F56D1">
              <w:t>Стихотворение</w:t>
            </w:r>
          </w:p>
          <w:p w:rsidR="00D348C9" w:rsidRPr="006F56D1" w:rsidRDefault="00D348C9" w:rsidP="00407EA6">
            <w:pPr>
              <w:rPr>
                <w:lang w:eastAsia="en-US"/>
              </w:rPr>
            </w:pPr>
            <w:r w:rsidRPr="006F56D1">
              <w:t>«Русский огонёк»</w:t>
            </w:r>
          </w:p>
        </w:tc>
        <w:tc>
          <w:tcPr>
            <w:tcW w:w="2835" w:type="dxa"/>
          </w:tcPr>
          <w:p w:rsidR="00D348C9" w:rsidRPr="00744A38" w:rsidRDefault="00D348C9" w:rsidP="008656D0">
            <w:r>
              <w:t>Чтение и анализ стихотворения</w:t>
            </w:r>
          </w:p>
        </w:tc>
        <w:tc>
          <w:tcPr>
            <w:tcW w:w="3260" w:type="dxa"/>
          </w:tcPr>
          <w:p w:rsidR="00D348C9" w:rsidRPr="00527699" w:rsidRDefault="00D348C9" w:rsidP="008656D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D348C9" w:rsidRDefault="00D348C9" w:rsidP="008656D0">
            <w:r>
              <w:t>Коррекция выразительного чтения.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8656D0">
            <w:pPr>
              <w:jc w:val="center"/>
            </w:pP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8656D0">
            <w:pPr>
              <w:jc w:val="center"/>
            </w:pPr>
            <w:r>
              <w:t>107</w:t>
            </w:r>
          </w:p>
        </w:tc>
        <w:tc>
          <w:tcPr>
            <w:tcW w:w="851" w:type="dxa"/>
          </w:tcPr>
          <w:p w:rsidR="00D348C9" w:rsidRDefault="00D348C9" w:rsidP="008656D0">
            <w:r>
              <w:t>03.04.</w:t>
            </w:r>
          </w:p>
        </w:tc>
        <w:tc>
          <w:tcPr>
            <w:tcW w:w="850" w:type="dxa"/>
          </w:tcPr>
          <w:p w:rsidR="00D348C9" w:rsidRPr="003A7AA0" w:rsidRDefault="00D348C9" w:rsidP="008656D0">
            <w:pPr>
              <w:jc w:val="center"/>
            </w:pPr>
          </w:p>
        </w:tc>
        <w:tc>
          <w:tcPr>
            <w:tcW w:w="2694" w:type="dxa"/>
          </w:tcPr>
          <w:p w:rsidR="00D348C9" w:rsidRPr="006F56D1" w:rsidRDefault="00D348C9" w:rsidP="00407EA6">
            <w:pPr>
              <w:rPr>
                <w:lang w:eastAsia="en-US"/>
              </w:rPr>
            </w:pPr>
            <w:r>
              <w:t>Н.</w:t>
            </w:r>
            <w:r w:rsidRPr="006F56D1">
              <w:t>М. Рубц</w:t>
            </w:r>
            <w:r>
              <w:t xml:space="preserve">ов. </w:t>
            </w:r>
            <w:r w:rsidRPr="006F56D1">
              <w:lastRenderedPageBreak/>
              <w:t>Стихотворение</w:t>
            </w:r>
          </w:p>
          <w:p w:rsidR="00D348C9" w:rsidRPr="006F56D1" w:rsidRDefault="00D348C9" w:rsidP="00407EA6">
            <w:pPr>
              <w:rPr>
                <w:lang w:eastAsia="en-US"/>
              </w:rPr>
            </w:pPr>
            <w:r w:rsidRPr="006F56D1">
              <w:t>«Зимняя песня».</w:t>
            </w:r>
          </w:p>
        </w:tc>
        <w:tc>
          <w:tcPr>
            <w:tcW w:w="2835" w:type="dxa"/>
          </w:tcPr>
          <w:p w:rsidR="00D348C9" w:rsidRPr="00744A38" w:rsidRDefault="00D348C9" w:rsidP="008656D0">
            <w:r>
              <w:lastRenderedPageBreak/>
              <w:t xml:space="preserve">Чтение и анализ </w:t>
            </w:r>
            <w:r>
              <w:lastRenderedPageBreak/>
              <w:t>стихотворения</w:t>
            </w:r>
          </w:p>
        </w:tc>
        <w:tc>
          <w:tcPr>
            <w:tcW w:w="3260" w:type="dxa"/>
          </w:tcPr>
          <w:p w:rsidR="00D348C9" w:rsidRPr="00527699" w:rsidRDefault="00D348C9" w:rsidP="008656D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lastRenderedPageBreak/>
              <w:t xml:space="preserve">Выразительное чтение, </w:t>
            </w:r>
            <w:r>
              <w:rPr>
                <w:iCs/>
                <w:color w:val="000000"/>
              </w:rPr>
              <w:lastRenderedPageBreak/>
              <w:t>анализ.</w:t>
            </w:r>
          </w:p>
        </w:tc>
        <w:tc>
          <w:tcPr>
            <w:tcW w:w="2410" w:type="dxa"/>
          </w:tcPr>
          <w:p w:rsidR="00D348C9" w:rsidRDefault="00D348C9" w:rsidP="008656D0">
            <w:r>
              <w:lastRenderedPageBreak/>
              <w:t xml:space="preserve">Коррекция </w:t>
            </w:r>
            <w:r>
              <w:lastRenderedPageBreak/>
              <w:t>выразительного чтения.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8656D0">
            <w:pPr>
              <w:jc w:val="center"/>
            </w:pP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8656D0">
            <w:pPr>
              <w:jc w:val="center"/>
            </w:pPr>
            <w:r>
              <w:lastRenderedPageBreak/>
              <w:t>108</w:t>
            </w:r>
          </w:p>
        </w:tc>
        <w:tc>
          <w:tcPr>
            <w:tcW w:w="851" w:type="dxa"/>
          </w:tcPr>
          <w:p w:rsidR="00D348C9" w:rsidRDefault="00D348C9" w:rsidP="008656D0">
            <w:r>
              <w:t>04.04.</w:t>
            </w:r>
          </w:p>
        </w:tc>
        <w:tc>
          <w:tcPr>
            <w:tcW w:w="850" w:type="dxa"/>
          </w:tcPr>
          <w:p w:rsidR="00D348C9" w:rsidRPr="003A7AA0" w:rsidRDefault="00D348C9" w:rsidP="008656D0">
            <w:pPr>
              <w:jc w:val="center"/>
            </w:pPr>
          </w:p>
        </w:tc>
        <w:tc>
          <w:tcPr>
            <w:tcW w:w="2694" w:type="dxa"/>
          </w:tcPr>
          <w:p w:rsidR="00D348C9" w:rsidRDefault="00D348C9" w:rsidP="00D74683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Обобщающий урок по творчеству Н.М.Рубцова</w:t>
            </w:r>
          </w:p>
        </w:tc>
        <w:tc>
          <w:tcPr>
            <w:tcW w:w="2835" w:type="dxa"/>
          </w:tcPr>
          <w:p w:rsidR="00D348C9" w:rsidRPr="00744A38" w:rsidRDefault="00D348C9" w:rsidP="008656D0">
            <w:r>
              <w:rPr>
                <w:rFonts w:eastAsia="Times New Roman"/>
                <w:lang w:eastAsia="ru-RU"/>
              </w:rPr>
              <w:t>Обобщение по творчеству Н.М. Рубцова</w:t>
            </w:r>
          </w:p>
        </w:tc>
        <w:tc>
          <w:tcPr>
            <w:tcW w:w="3260" w:type="dxa"/>
          </w:tcPr>
          <w:p w:rsidR="00D348C9" w:rsidRPr="00527699" w:rsidRDefault="00D348C9" w:rsidP="008656D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Обобщение </w:t>
            </w:r>
            <w:proofErr w:type="gramStart"/>
            <w:r>
              <w:rPr>
                <w:iCs/>
                <w:color w:val="000000"/>
              </w:rPr>
              <w:t>пройденного</w:t>
            </w:r>
            <w:proofErr w:type="gramEnd"/>
            <w:r>
              <w:rPr>
                <w:iCs/>
                <w:color w:val="000000"/>
              </w:rPr>
              <w:t>.</w:t>
            </w:r>
          </w:p>
        </w:tc>
        <w:tc>
          <w:tcPr>
            <w:tcW w:w="2410" w:type="dxa"/>
          </w:tcPr>
          <w:p w:rsidR="00D348C9" w:rsidRDefault="00D348C9" w:rsidP="008656D0">
            <w:r>
              <w:t>Коррекция выразительного чтения, обобщения.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8656D0">
            <w:pPr>
              <w:jc w:val="center"/>
            </w:pP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8656D0">
            <w:pPr>
              <w:jc w:val="center"/>
            </w:pPr>
            <w:r>
              <w:t>109</w:t>
            </w:r>
          </w:p>
        </w:tc>
        <w:tc>
          <w:tcPr>
            <w:tcW w:w="851" w:type="dxa"/>
          </w:tcPr>
          <w:p w:rsidR="00D348C9" w:rsidRDefault="00D348C9" w:rsidP="008656D0">
            <w:r>
              <w:t>06.04.</w:t>
            </w:r>
          </w:p>
        </w:tc>
        <w:tc>
          <w:tcPr>
            <w:tcW w:w="850" w:type="dxa"/>
          </w:tcPr>
          <w:p w:rsidR="00D348C9" w:rsidRPr="003A7AA0" w:rsidRDefault="00D348C9" w:rsidP="008656D0">
            <w:pPr>
              <w:jc w:val="center"/>
            </w:pPr>
          </w:p>
        </w:tc>
        <w:tc>
          <w:tcPr>
            <w:tcW w:w="2694" w:type="dxa"/>
          </w:tcPr>
          <w:p w:rsidR="00D348C9" w:rsidRPr="00A81AEE" w:rsidRDefault="00D348C9" w:rsidP="00A81AEE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Жизнь и творчество Ю.И. Коваля.</w:t>
            </w:r>
            <w:r w:rsidRPr="00A81AEE"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D348C9" w:rsidRPr="00744A38" w:rsidRDefault="00D348C9" w:rsidP="008656D0">
            <w:r>
              <w:rPr>
                <w:iCs/>
                <w:color w:val="000000"/>
              </w:rPr>
              <w:t xml:space="preserve">Знакомство с биографией и творчеством </w:t>
            </w:r>
            <w:r>
              <w:rPr>
                <w:rFonts w:eastAsia="Times New Roman"/>
                <w:lang w:eastAsia="ru-RU"/>
              </w:rPr>
              <w:t>Ю.И. Коваля.</w:t>
            </w:r>
          </w:p>
        </w:tc>
        <w:tc>
          <w:tcPr>
            <w:tcW w:w="3260" w:type="dxa"/>
          </w:tcPr>
          <w:p w:rsidR="00D348C9" w:rsidRPr="00A81AEE" w:rsidRDefault="00D348C9" w:rsidP="00407EA6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Знакомство с биографией писателя.</w:t>
            </w:r>
          </w:p>
        </w:tc>
        <w:tc>
          <w:tcPr>
            <w:tcW w:w="2410" w:type="dxa"/>
          </w:tcPr>
          <w:p w:rsidR="00D348C9" w:rsidRDefault="00D348C9">
            <w:r w:rsidRPr="00340184">
              <w:t>Коррекция выразительного чтения.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8656D0">
            <w:pPr>
              <w:jc w:val="center"/>
            </w:pP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8656D0">
            <w:pPr>
              <w:jc w:val="center"/>
            </w:pPr>
            <w:r>
              <w:t>110</w:t>
            </w:r>
          </w:p>
        </w:tc>
        <w:tc>
          <w:tcPr>
            <w:tcW w:w="851" w:type="dxa"/>
          </w:tcPr>
          <w:p w:rsidR="00D348C9" w:rsidRDefault="00D348C9" w:rsidP="008656D0">
            <w:r>
              <w:t>07.04.</w:t>
            </w:r>
          </w:p>
        </w:tc>
        <w:tc>
          <w:tcPr>
            <w:tcW w:w="850" w:type="dxa"/>
          </w:tcPr>
          <w:p w:rsidR="00D348C9" w:rsidRPr="003A7AA0" w:rsidRDefault="00D348C9" w:rsidP="008656D0">
            <w:pPr>
              <w:jc w:val="center"/>
            </w:pPr>
          </w:p>
        </w:tc>
        <w:tc>
          <w:tcPr>
            <w:tcW w:w="2694" w:type="dxa"/>
          </w:tcPr>
          <w:p w:rsidR="00D348C9" w:rsidRPr="00A81AEE" w:rsidRDefault="00D348C9" w:rsidP="00407EA6">
            <w:pPr>
              <w:rPr>
                <w:rFonts w:eastAsia="Times New Roman"/>
                <w:lang w:eastAsia="ru-RU"/>
              </w:rPr>
            </w:pPr>
            <w:r w:rsidRPr="00A81AEE">
              <w:rPr>
                <w:rFonts w:eastAsia="Times New Roman"/>
                <w:lang w:eastAsia="ru-RU"/>
              </w:rPr>
              <w:t xml:space="preserve">Ю.И. Коваль «Приключения Васи </w:t>
            </w:r>
            <w:proofErr w:type="spellStart"/>
            <w:r w:rsidRPr="00A81AEE">
              <w:rPr>
                <w:rFonts w:eastAsia="Times New Roman"/>
                <w:lang w:eastAsia="ru-RU"/>
              </w:rPr>
              <w:t>Курол</w:t>
            </w:r>
            <w:r>
              <w:rPr>
                <w:rFonts w:eastAsia="Times New Roman"/>
                <w:lang w:eastAsia="ru-RU"/>
              </w:rPr>
              <w:t>есова</w:t>
            </w:r>
            <w:proofErr w:type="spellEnd"/>
            <w:r>
              <w:rPr>
                <w:rFonts w:eastAsia="Times New Roman"/>
                <w:lang w:eastAsia="ru-RU"/>
              </w:rPr>
              <w:t>». Глава</w:t>
            </w:r>
            <w:r w:rsidRPr="00A81AEE">
              <w:rPr>
                <w:rFonts w:eastAsia="Times New Roman"/>
                <w:lang w:eastAsia="ru-RU"/>
              </w:rPr>
              <w:t xml:space="preserve"> «В деревне Сычи»</w:t>
            </w:r>
          </w:p>
        </w:tc>
        <w:tc>
          <w:tcPr>
            <w:tcW w:w="2835" w:type="dxa"/>
          </w:tcPr>
          <w:p w:rsidR="00D348C9" w:rsidRPr="00744A38" w:rsidRDefault="00D348C9" w:rsidP="008656D0">
            <w:r>
              <w:rPr>
                <w:rFonts w:eastAsia="Times New Roman"/>
                <w:lang w:eastAsia="ru-RU"/>
              </w:rPr>
              <w:t>Чтение и анализ. Глава</w:t>
            </w:r>
            <w:r w:rsidRPr="00A81AEE">
              <w:rPr>
                <w:rFonts w:eastAsia="Times New Roman"/>
                <w:lang w:eastAsia="ru-RU"/>
              </w:rPr>
              <w:t xml:space="preserve"> «В деревне Сычи»</w:t>
            </w:r>
          </w:p>
        </w:tc>
        <w:tc>
          <w:tcPr>
            <w:tcW w:w="3260" w:type="dxa"/>
          </w:tcPr>
          <w:p w:rsidR="00D348C9" w:rsidRDefault="00D348C9">
            <w:r w:rsidRPr="00EE1E03"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D348C9" w:rsidRDefault="00D348C9">
            <w:r w:rsidRPr="00340184">
              <w:t>Коррекция выразительного чтения.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8656D0">
            <w:pPr>
              <w:jc w:val="center"/>
            </w:pP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8656D0">
            <w:pPr>
              <w:jc w:val="center"/>
            </w:pPr>
            <w:r>
              <w:t>111</w:t>
            </w:r>
          </w:p>
        </w:tc>
        <w:tc>
          <w:tcPr>
            <w:tcW w:w="851" w:type="dxa"/>
          </w:tcPr>
          <w:p w:rsidR="00D348C9" w:rsidRDefault="00D348C9" w:rsidP="008656D0">
            <w:r>
              <w:t>10.04.</w:t>
            </w:r>
          </w:p>
        </w:tc>
        <w:tc>
          <w:tcPr>
            <w:tcW w:w="850" w:type="dxa"/>
          </w:tcPr>
          <w:p w:rsidR="00D348C9" w:rsidRPr="003A7AA0" w:rsidRDefault="00D348C9" w:rsidP="008656D0">
            <w:pPr>
              <w:jc w:val="center"/>
            </w:pPr>
          </w:p>
        </w:tc>
        <w:tc>
          <w:tcPr>
            <w:tcW w:w="2694" w:type="dxa"/>
          </w:tcPr>
          <w:p w:rsidR="00D348C9" w:rsidRPr="00A81AEE" w:rsidRDefault="00D348C9" w:rsidP="00A81AEE">
            <w:pPr>
              <w:rPr>
                <w:rFonts w:eastAsia="Times New Roman"/>
                <w:lang w:eastAsia="ru-RU"/>
              </w:rPr>
            </w:pPr>
            <w:r w:rsidRPr="00A81AEE">
              <w:rPr>
                <w:rFonts w:eastAsia="Times New Roman"/>
                <w:lang w:eastAsia="ru-RU"/>
              </w:rPr>
              <w:t xml:space="preserve">Ю.И. Коваль «Приключения Васи </w:t>
            </w:r>
            <w:proofErr w:type="spellStart"/>
            <w:r w:rsidRPr="00A81AEE">
              <w:rPr>
                <w:rFonts w:eastAsia="Times New Roman"/>
                <w:lang w:eastAsia="ru-RU"/>
              </w:rPr>
              <w:t>Курол</w:t>
            </w:r>
            <w:r>
              <w:rPr>
                <w:rFonts w:eastAsia="Times New Roman"/>
                <w:lang w:eastAsia="ru-RU"/>
              </w:rPr>
              <w:t>есова</w:t>
            </w:r>
            <w:proofErr w:type="spellEnd"/>
            <w:r>
              <w:rPr>
                <w:rFonts w:eastAsia="Times New Roman"/>
                <w:lang w:eastAsia="ru-RU"/>
              </w:rPr>
              <w:t>». Глава</w:t>
            </w:r>
            <w:r w:rsidRPr="00A81AEE">
              <w:rPr>
                <w:rFonts w:eastAsia="Times New Roman"/>
                <w:lang w:eastAsia="ru-RU"/>
              </w:rPr>
              <w:t xml:space="preserve"> «Тертый калач».</w:t>
            </w:r>
          </w:p>
        </w:tc>
        <w:tc>
          <w:tcPr>
            <w:tcW w:w="2835" w:type="dxa"/>
          </w:tcPr>
          <w:p w:rsidR="00D348C9" w:rsidRPr="00744A38" w:rsidRDefault="00D348C9" w:rsidP="008656D0">
            <w:r>
              <w:rPr>
                <w:rFonts w:eastAsia="Times New Roman"/>
                <w:lang w:eastAsia="ru-RU"/>
              </w:rPr>
              <w:t>Чтение и анализ. Глава</w:t>
            </w:r>
            <w:r w:rsidRPr="00A81AEE">
              <w:rPr>
                <w:rFonts w:eastAsia="Times New Roman"/>
                <w:lang w:eastAsia="ru-RU"/>
              </w:rPr>
              <w:t xml:space="preserve"> «Тертый калач».</w:t>
            </w:r>
          </w:p>
        </w:tc>
        <w:tc>
          <w:tcPr>
            <w:tcW w:w="3260" w:type="dxa"/>
          </w:tcPr>
          <w:p w:rsidR="00D348C9" w:rsidRDefault="00D348C9">
            <w:r w:rsidRPr="00EE1E03"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D348C9" w:rsidRDefault="00D348C9">
            <w:r w:rsidRPr="00340184">
              <w:t>Коррекция выразительного чтения.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8656D0">
            <w:pPr>
              <w:jc w:val="center"/>
            </w:pP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8656D0">
            <w:pPr>
              <w:jc w:val="center"/>
            </w:pPr>
            <w:r>
              <w:t>112</w:t>
            </w:r>
          </w:p>
        </w:tc>
        <w:tc>
          <w:tcPr>
            <w:tcW w:w="851" w:type="dxa"/>
          </w:tcPr>
          <w:p w:rsidR="00D348C9" w:rsidRDefault="00D348C9" w:rsidP="008656D0">
            <w:r>
              <w:t>11.04.</w:t>
            </w:r>
          </w:p>
        </w:tc>
        <w:tc>
          <w:tcPr>
            <w:tcW w:w="850" w:type="dxa"/>
          </w:tcPr>
          <w:p w:rsidR="00D348C9" w:rsidRPr="003A7AA0" w:rsidRDefault="00D348C9" w:rsidP="008656D0">
            <w:pPr>
              <w:jc w:val="center"/>
            </w:pPr>
          </w:p>
        </w:tc>
        <w:tc>
          <w:tcPr>
            <w:tcW w:w="2694" w:type="dxa"/>
          </w:tcPr>
          <w:p w:rsidR="00D348C9" w:rsidRPr="00A81AEE" w:rsidRDefault="00D348C9" w:rsidP="00A81AEE">
            <w:pPr>
              <w:rPr>
                <w:rFonts w:eastAsia="Times New Roman"/>
                <w:lang w:eastAsia="ru-RU"/>
              </w:rPr>
            </w:pPr>
            <w:r w:rsidRPr="00A81AEE">
              <w:rPr>
                <w:rFonts w:eastAsia="Times New Roman"/>
                <w:lang w:eastAsia="ru-RU"/>
              </w:rPr>
              <w:t xml:space="preserve">Ю.И. Коваль «Приключения Васи </w:t>
            </w:r>
            <w:proofErr w:type="spellStart"/>
            <w:r w:rsidRPr="00A81AEE">
              <w:rPr>
                <w:rFonts w:eastAsia="Times New Roman"/>
                <w:lang w:eastAsia="ru-RU"/>
              </w:rPr>
              <w:t>Куроле</w:t>
            </w:r>
            <w:r>
              <w:rPr>
                <w:rFonts w:eastAsia="Times New Roman"/>
                <w:lang w:eastAsia="ru-RU"/>
              </w:rPr>
              <w:t>сова</w:t>
            </w:r>
            <w:proofErr w:type="spellEnd"/>
            <w:r>
              <w:rPr>
                <w:rFonts w:eastAsia="Times New Roman"/>
                <w:lang w:eastAsia="ru-RU"/>
              </w:rPr>
              <w:t>». Глава «Парочка поросят»</w:t>
            </w:r>
          </w:p>
        </w:tc>
        <w:tc>
          <w:tcPr>
            <w:tcW w:w="2835" w:type="dxa"/>
          </w:tcPr>
          <w:p w:rsidR="00D348C9" w:rsidRPr="00744A38" w:rsidRDefault="00D348C9" w:rsidP="008656D0">
            <w:r>
              <w:rPr>
                <w:rFonts w:eastAsia="Times New Roman"/>
                <w:lang w:eastAsia="ru-RU"/>
              </w:rPr>
              <w:t>Чтение и анализ. Глава «Парочка поросят»</w:t>
            </w:r>
          </w:p>
        </w:tc>
        <w:tc>
          <w:tcPr>
            <w:tcW w:w="3260" w:type="dxa"/>
          </w:tcPr>
          <w:p w:rsidR="00D348C9" w:rsidRDefault="00D348C9">
            <w:r w:rsidRPr="00EE1E03"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D348C9" w:rsidRDefault="00D348C9">
            <w:r w:rsidRPr="00340184">
              <w:t>Коррекция выразительного чтения.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8656D0">
            <w:pPr>
              <w:jc w:val="center"/>
            </w:pP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8656D0">
            <w:pPr>
              <w:jc w:val="center"/>
            </w:pPr>
            <w:r>
              <w:t>113</w:t>
            </w:r>
          </w:p>
        </w:tc>
        <w:tc>
          <w:tcPr>
            <w:tcW w:w="851" w:type="dxa"/>
          </w:tcPr>
          <w:p w:rsidR="00D348C9" w:rsidRDefault="00D348C9" w:rsidP="008656D0">
            <w:r>
              <w:t>13.04.</w:t>
            </w:r>
          </w:p>
        </w:tc>
        <w:tc>
          <w:tcPr>
            <w:tcW w:w="850" w:type="dxa"/>
          </w:tcPr>
          <w:p w:rsidR="00D348C9" w:rsidRPr="003A7AA0" w:rsidRDefault="00D348C9" w:rsidP="008656D0">
            <w:pPr>
              <w:jc w:val="center"/>
            </w:pPr>
          </w:p>
        </w:tc>
        <w:tc>
          <w:tcPr>
            <w:tcW w:w="2694" w:type="dxa"/>
          </w:tcPr>
          <w:p w:rsidR="00D348C9" w:rsidRPr="00A81AEE" w:rsidRDefault="00D348C9" w:rsidP="00A81AEE">
            <w:pPr>
              <w:rPr>
                <w:rFonts w:eastAsia="Times New Roman"/>
                <w:lang w:eastAsia="ru-RU"/>
              </w:rPr>
            </w:pPr>
            <w:r w:rsidRPr="00A81AEE">
              <w:rPr>
                <w:rFonts w:eastAsia="Times New Roman"/>
                <w:lang w:eastAsia="ru-RU"/>
              </w:rPr>
              <w:t>Ю.И. Коваль «Прикл</w:t>
            </w:r>
            <w:r>
              <w:rPr>
                <w:rFonts w:eastAsia="Times New Roman"/>
                <w:lang w:eastAsia="ru-RU"/>
              </w:rPr>
              <w:t xml:space="preserve">ючения Васи </w:t>
            </w:r>
            <w:proofErr w:type="spellStart"/>
            <w:r>
              <w:rPr>
                <w:rFonts w:eastAsia="Times New Roman"/>
                <w:lang w:eastAsia="ru-RU"/>
              </w:rPr>
              <w:t>Куролесова</w:t>
            </w:r>
            <w:proofErr w:type="spellEnd"/>
            <w:r>
              <w:rPr>
                <w:rFonts w:eastAsia="Times New Roman"/>
                <w:lang w:eastAsia="ru-RU"/>
              </w:rPr>
              <w:t xml:space="preserve">». Глава </w:t>
            </w:r>
            <w:r w:rsidRPr="00A81AEE">
              <w:rPr>
                <w:rFonts w:eastAsia="Times New Roman"/>
                <w:lang w:eastAsia="ru-RU"/>
              </w:rPr>
              <w:t>«Темная ночь».</w:t>
            </w:r>
          </w:p>
        </w:tc>
        <w:tc>
          <w:tcPr>
            <w:tcW w:w="2835" w:type="dxa"/>
          </w:tcPr>
          <w:p w:rsidR="00D348C9" w:rsidRDefault="00D348C9" w:rsidP="008656D0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Чтение и анализ. Глава</w:t>
            </w:r>
          </w:p>
          <w:p w:rsidR="00D348C9" w:rsidRPr="00744A38" w:rsidRDefault="00D348C9" w:rsidP="008656D0">
            <w:r w:rsidRPr="00A81AEE">
              <w:rPr>
                <w:rFonts w:eastAsia="Times New Roman"/>
                <w:lang w:eastAsia="ru-RU"/>
              </w:rPr>
              <w:t>«Темная ночь».</w:t>
            </w:r>
          </w:p>
        </w:tc>
        <w:tc>
          <w:tcPr>
            <w:tcW w:w="3260" w:type="dxa"/>
          </w:tcPr>
          <w:p w:rsidR="00D348C9" w:rsidRDefault="00D348C9">
            <w:r w:rsidRPr="00EE1E03"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D348C9" w:rsidRDefault="00D348C9" w:rsidP="008656D0">
            <w:r>
              <w:t>Коррекция выразительного чтения.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8656D0">
            <w:pPr>
              <w:jc w:val="center"/>
            </w:pP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8656D0">
            <w:pPr>
              <w:jc w:val="center"/>
            </w:pPr>
            <w:r>
              <w:t>114</w:t>
            </w:r>
          </w:p>
        </w:tc>
        <w:tc>
          <w:tcPr>
            <w:tcW w:w="851" w:type="dxa"/>
          </w:tcPr>
          <w:p w:rsidR="00D348C9" w:rsidRDefault="00D348C9" w:rsidP="008656D0">
            <w:r>
              <w:t>14.04.</w:t>
            </w:r>
          </w:p>
        </w:tc>
        <w:tc>
          <w:tcPr>
            <w:tcW w:w="850" w:type="dxa"/>
          </w:tcPr>
          <w:p w:rsidR="00D348C9" w:rsidRPr="003A7AA0" w:rsidRDefault="00D348C9" w:rsidP="008656D0">
            <w:pPr>
              <w:jc w:val="center"/>
            </w:pPr>
          </w:p>
        </w:tc>
        <w:tc>
          <w:tcPr>
            <w:tcW w:w="2694" w:type="dxa"/>
          </w:tcPr>
          <w:p w:rsidR="00D348C9" w:rsidRPr="00A81AEE" w:rsidRDefault="00D348C9" w:rsidP="00A81AEE">
            <w:pPr>
              <w:rPr>
                <w:rFonts w:eastAsia="Times New Roman"/>
                <w:lang w:eastAsia="ru-RU"/>
              </w:rPr>
            </w:pPr>
            <w:r w:rsidRPr="00A81AEE">
              <w:rPr>
                <w:rFonts w:eastAsia="Times New Roman"/>
                <w:lang w:eastAsia="ru-RU"/>
              </w:rPr>
              <w:t>Ю.И. Коваль «Приключения Васи</w:t>
            </w:r>
            <w:r>
              <w:rPr>
                <w:rFonts w:eastAsia="Times New Roman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lang w:eastAsia="ru-RU"/>
              </w:rPr>
              <w:t>Куролесова</w:t>
            </w:r>
            <w:proofErr w:type="spellEnd"/>
            <w:r>
              <w:rPr>
                <w:rFonts w:eastAsia="Times New Roman"/>
                <w:lang w:eastAsia="ru-RU"/>
              </w:rPr>
              <w:t>». Глава</w:t>
            </w:r>
            <w:r w:rsidRPr="00A81AEE">
              <w:rPr>
                <w:rFonts w:eastAsia="Times New Roman"/>
                <w:lang w:eastAsia="ru-RU"/>
              </w:rPr>
              <w:t xml:space="preserve"> «Рыжий»</w:t>
            </w:r>
          </w:p>
        </w:tc>
        <w:tc>
          <w:tcPr>
            <w:tcW w:w="2835" w:type="dxa"/>
          </w:tcPr>
          <w:p w:rsidR="00D348C9" w:rsidRPr="00744A38" w:rsidRDefault="00D348C9" w:rsidP="008656D0">
            <w:r>
              <w:rPr>
                <w:rFonts w:eastAsia="Times New Roman"/>
                <w:lang w:eastAsia="ru-RU"/>
              </w:rPr>
              <w:t>Чтение и анализ. Глава</w:t>
            </w:r>
            <w:r w:rsidRPr="00A81AEE">
              <w:rPr>
                <w:rFonts w:eastAsia="Times New Roman"/>
                <w:lang w:eastAsia="ru-RU"/>
              </w:rPr>
              <w:t xml:space="preserve"> «Рыжий»</w:t>
            </w:r>
          </w:p>
        </w:tc>
        <w:tc>
          <w:tcPr>
            <w:tcW w:w="3260" w:type="dxa"/>
          </w:tcPr>
          <w:p w:rsidR="00D348C9" w:rsidRDefault="00D348C9">
            <w:r w:rsidRPr="00EE1E03"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D348C9" w:rsidRDefault="00D348C9">
            <w:r w:rsidRPr="00B67E93">
              <w:t>Коррекция выразительного чтения.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8656D0">
            <w:pPr>
              <w:jc w:val="center"/>
            </w:pP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8656D0">
            <w:pPr>
              <w:jc w:val="center"/>
            </w:pPr>
            <w:r>
              <w:t>115</w:t>
            </w:r>
          </w:p>
        </w:tc>
        <w:tc>
          <w:tcPr>
            <w:tcW w:w="851" w:type="dxa"/>
          </w:tcPr>
          <w:p w:rsidR="00D348C9" w:rsidRDefault="00D348C9" w:rsidP="008656D0">
            <w:r>
              <w:t>17.04.</w:t>
            </w:r>
          </w:p>
        </w:tc>
        <w:tc>
          <w:tcPr>
            <w:tcW w:w="850" w:type="dxa"/>
          </w:tcPr>
          <w:p w:rsidR="00D348C9" w:rsidRPr="003A7AA0" w:rsidRDefault="00D348C9" w:rsidP="008656D0">
            <w:pPr>
              <w:jc w:val="center"/>
            </w:pPr>
          </w:p>
        </w:tc>
        <w:tc>
          <w:tcPr>
            <w:tcW w:w="2694" w:type="dxa"/>
          </w:tcPr>
          <w:p w:rsidR="00D348C9" w:rsidRPr="00A81AEE" w:rsidRDefault="00D348C9" w:rsidP="00A81AEE">
            <w:pPr>
              <w:rPr>
                <w:rFonts w:eastAsia="Times New Roman"/>
                <w:lang w:eastAsia="ru-RU"/>
              </w:rPr>
            </w:pPr>
            <w:r w:rsidRPr="00A81AEE">
              <w:rPr>
                <w:rFonts w:eastAsia="Times New Roman"/>
                <w:lang w:eastAsia="ru-RU"/>
              </w:rPr>
              <w:t>Ю.И. Коваль «Приключения Васи</w:t>
            </w:r>
            <w:r>
              <w:rPr>
                <w:rFonts w:eastAsia="Times New Roman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lang w:eastAsia="ru-RU"/>
              </w:rPr>
              <w:t>Куролесова</w:t>
            </w:r>
            <w:proofErr w:type="spellEnd"/>
            <w:r>
              <w:rPr>
                <w:rFonts w:eastAsia="Times New Roman"/>
                <w:lang w:eastAsia="ru-RU"/>
              </w:rPr>
              <w:t xml:space="preserve">». Глава </w:t>
            </w:r>
            <w:r w:rsidRPr="00A81AEE">
              <w:rPr>
                <w:rFonts w:eastAsia="Times New Roman"/>
                <w:lang w:eastAsia="ru-RU"/>
              </w:rPr>
              <w:t>«Обыкновенный мешок</w:t>
            </w:r>
            <w:r>
              <w:rPr>
                <w:rFonts w:eastAsia="Times New Roman"/>
                <w:lang w:eastAsia="ru-RU"/>
              </w:rPr>
              <w:t>»</w:t>
            </w:r>
          </w:p>
        </w:tc>
        <w:tc>
          <w:tcPr>
            <w:tcW w:w="2835" w:type="dxa"/>
          </w:tcPr>
          <w:p w:rsidR="00D348C9" w:rsidRPr="00744A38" w:rsidRDefault="00D348C9" w:rsidP="008656D0">
            <w:r>
              <w:rPr>
                <w:rFonts w:eastAsia="Times New Roman"/>
                <w:lang w:eastAsia="ru-RU"/>
              </w:rPr>
              <w:t xml:space="preserve">Чтение и анализ. Глава </w:t>
            </w:r>
            <w:r w:rsidRPr="00A81AEE">
              <w:rPr>
                <w:rFonts w:eastAsia="Times New Roman"/>
                <w:lang w:eastAsia="ru-RU"/>
              </w:rPr>
              <w:t>«Обыкновенный мешок</w:t>
            </w:r>
            <w:r>
              <w:rPr>
                <w:rFonts w:eastAsia="Times New Roman"/>
                <w:lang w:eastAsia="ru-RU"/>
              </w:rPr>
              <w:t>»</w:t>
            </w:r>
          </w:p>
        </w:tc>
        <w:tc>
          <w:tcPr>
            <w:tcW w:w="3260" w:type="dxa"/>
          </w:tcPr>
          <w:p w:rsidR="00D348C9" w:rsidRDefault="00D348C9">
            <w:r w:rsidRPr="003300F3"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D348C9" w:rsidRDefault="00D348C9">
            <w:r w:rsidRPr="00B67E93">
              <w:t>Коррекция выразительного чтения.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8656D0">
            <w:pPr>
              <w:jc w:val="center"/>
            </w:pP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8656D0">
            <w:pPr>
              <w:jc w:val="center"/>
            </w:pPr>
            <w:r>
              <w:t>116</w:t>
            </w:r>
          </w:p>
        </w:tc>
        <w:tc>
          <w:tcPr>
            <w:tcW w:w="851" w:type="dxa"/>
          </w:tcPr>
          <w:p w:rsidR="00D348C9" w:rsidRDefault="00D348C9" w:rsidP="008656D0">
            <w:r>
              <w:t>18.04.</w:t>
            </w:r>
          </w:p>
        </w:tc>
        <w:tc>
          <w:tcPr>
            <w:tcW w:w="850" w:type="dxa"/>
          </w:tcPr>
          <w:p w:rsidR="00D348C9" w:rsidRPr="003A7AA0" w:rsidRDefault="00D348C9" w:rsidP="008656D0">
            <w:pPr>
              <w:jc w:val="center"/>
            </w:pPr>
          </w:p>
        </w:tc>
        <w:tc>
          <w:tcPr>
            <w:tcW w:w="2694" w:type="dxa"/>
          </w:tcPr>
          <w:p w:rsidR="00D348C9" w:rsidRPr="00A81AEE" w:rsidRDefault="00D348C9" w:rsidP="00A81AEE">
            <w:pPr>
              <w:rPr>
                <w:rFonts w:eastAsia="Times New Roman"/>
                <w:lang w:eastAsia="ru-RU"/>
              </w:rPr>
            </w:pPr>
            <w:r w:rsidRPr="00A81AEE">
              <w:rPr>
                <w:rFonts w:eastAsia="Times New Roman"/>
                <w:lang w:eastAsia="ru-RU"/>
              </w:rPr>
              <w:t>Ю.И. Коваль «Приключения Васи</w:t>
            </w:r>
            <w:r>
              <w:rPr>
                <w:rFonts w:eastAsia="Times New Roman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lang w:eastAsia="ru-RU"/>
              </w:rPr>
              <w:t>Куролесова</w:t>
            </w:r>
            <w:proofErr w:type="spellEnd"/>
            <w:r>
              <w:rPr>
                <w:rFonts w:eastAsia="Times New Roman"/>
                <w:lang w:eastAsia="ru-RU"/>
              </w:rPr>
              <w:t xml:space="preserve">». Глава </w:t>
            </w:r>
            <w:r w:rsidRPr="00A81AEE">
              <w:rPr>
                <w:rFonts w:eastAsia="Times New Roman"/>
                <w:lang w:eastAsia="ru-RU"/>
              </w:rPr>
              <w:t xml:space="preserve">«Вася бьет </w:t>
            </w:r>
            <w:proofErr w:type="gramStart"/>
            <w:r w:rsidRPr="00A81AEE">
              <w:rPr>
                <w:rFonts w:eastAsia="Times New Roman"/>
                <w:lang w:eastAsia="ru-RU"/>
              </w:rPr>
              <w:lastRenderedPageBreak/>
              <w:t>черноусого</w:t>
            </w:r>
            <w:proofErr w:type="gramEnd"/>
            <w:r w:rsidRPr="00A81AEE">
              <w:rPr>
                <w:rFonts w:eastAsia="Times New Roman"/>
                <w:lang w:eastAsia="ru-RU"/>
              </w:rPr>
              <w:t>».</w:t>
            </w:r>
          </w:p>
        </w:tc>
        <w:tc>
          <w:tcPr>
            <w:tcW w:w="2835" w:type="dxa"/>
          </w:tcPr>
          <w:p w:rsidR="00D348C9" w:rsidRPr="00744A38" w:rsidRDefault="00D348C9" w:rsidP="008656D0">
            <w:r>
              <w:rPr>
                <w:rFonts w:eastAsia="Times New Roman"/>
                <w:lang w:eastAsia="ru-RU"/>
              </w:rPr>
              <w:lastRenderedPageBreak/>
              <w:t xml:space="preserve">Чтение и анализ. Глава </w:t>
            </w:r>
            <w:r w:rsidRPr="00A81AEE">
              <w:rPr>
                <w:rFonts w:eastAsia="Times New Roman"/>
                <w:lang w:eastAsia="ru-RU"/>
              </w:rPr>
              <w:t>«Вася бьет</w:t>
            </w:r>
          </w:p>
        </w:tc>
        <w:tc>
          <w:tcPr>
            <w:tcW w:w="3260" w:type="dxa"/>
          </w:tcPr>
          <w:p w:rsidR="00D348C9" w:rsidRDefault="00D348C9">
            <w:r w:rsidRPr="003300F3"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D348C9" w:rsidRDefault="00D348C9">
            <w:r w:rsidRPr="00B67E93">
              <w:t>Коррекция выразительного чтения.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8656D0">
            <w:pPr>
              <w:jc w:val="center"/>
            </w:pP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8656D0">
            <w:pPr>
              <w:jc w:val="center"/>
            </w:pPr>
            <w:r>
              <w:lastRenderedPageBreak/>
              <w:t>117</w:t>
            </w:r>
          </w:p>
        </w:tc>
        <w:tc>
          <w:tcPr>
            <w:tcW w:w="851" w:type="dxa"/>
          </w:tcPr>
          <w:p w:rsidR="00D348C9" w:rsidRDefault="00D348C9" w:rsidP="008656D0">
            <w:r>
              <w:t>20.04.</w:t>
            </w:r>
          </w:p>
        </w:tc>
        <w:tc>
          <w:tcPr>
            <w:tcW w:w="850" w:type="dxa"/>
          </w:tcPr>
          <w:p w:rsidR="00D348C9" w:rsidRPr="003A7AA0" w:rsidRDefault="00D348C9" w:rsidP="008656D0">
            <w:pPr>
              <w:jc w:val="center"/>
            </w:pPr>
          </w:p>
        </w:tc>
        <w:tc>
          <w:tcPr>
            <w:tcW w:w="2694" w:type="dxa"/>
          </w:tcPr>
          <w:p w:rsidR="00D348C9" w:rsidRPr="00A81AEE" w:rsidRDefault="00D348C9" w:rsidP="00407EA6">
            <w:pPr>
              <w:rPr>
                <w:rFonts w:eastAsia="Times New Roman"/>
                <w:lang w:eastAsia="ru-RU"/>
              </w:rPr>
            </w:pPr>
            <w:r w:rsidRPr="00A81AEE">
              <w:rPr>
                <w:rFonts w:eastAsia="Times New Roman"/>
                <w:lang w:eastAsia="ru-RU"/>
              </w:rPr>
              <w:t xml:space="preserve">Обобщающий урок по повести Ю.И. Коваля «Приключения Васи </w:t>
            </w:r>
            <w:proofErr w:type="spellStart"/>
            <w:r w:rsidRPr="00A81AEE">
              <w:rPr>
                <w:rFonts w:eastAsia="Times New Roman"/>
                <w:lang w:eastAsia="ru-RU"/>
              </w:rPr>
              <w:t>Куролесова</w:t>
            </w:r>
            <w:proofErr w:type="spellEnd"/>
            <w:r w:rsidRPr="00A81AEE">
              <w:rPr>
                <w:rFonts w:eastAsia="Times New Roman"/>
                <w:lang w:eastAsia="ru-RU"/>
              </w:rPr>
              <w:t>».</w:t>
            </w:r>
          </w:p>
        </w:tc>
        <w:tc>
          <w:tcPr>
            <w:tcW w:w="2835" w:type="dxa"/>
          </w:tcPr>
          <w:p w:rsidR="00D348C9" w:rsidRPr="00744A38" w:rsidRDefault="00D348C9" w:rsidP="008656D0">
            <w:r>
              <w:rPr>
                <w:rFonts w:eastAsia="Times New Roman"/>
                <w:lang w:eastAsia="ru-RU"/>
              </w:rPr>
              <w:t xml:space="preserve">Обобщение по </w:t>
            </w:r>
            <w:r w:rsidRPr="00A81AEE">
              <w:rPr>
                <w:rFonts w:eastAsia="Times New Roman"/>
                <w:lang w:eastAsia="ru-RU"/>
              </w:rPr>
              <w:t xml:space="preserve">повести Ю.И. Коваля «Приключения Васи </w:t>
            </w:r>
            <w:proofErr w:type="spellStart"/>
            <w:r w:rsidRPr="00A81AEE">
              <w:rPr>
                <w:rFonts w:eastAsia="Times New Roman"/>
                <w:lang w:eastAsia="ru-RU"/>
              </w:rPr>
              <w:t>Куролесова</w:t>
            </w:r>
            <w:proofErr w:type="spellEnd"/>
            <w:r w:rsidRPr="00A81AEE">
              <w:rPr>
                <w:rFonts w:eastAsia="Times New Roman"/>
                <w:lang w:eastAsia="ru-RU"/>
              </w:rPr>
              <w:t>».</w:t>
            </w:r>
          </w:p>
        </w:tc>
        <w:tc>
          <w:tcPr>
            <w:tcW w:w="3260" w:type="dxa"/>
          </w:tcPr>
          <w:p w:rsidR="00D348C9" w:rsidRPr="00527699" w:rsidRDefault="00D348C9" w:rsidP="008656D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Обобщение </w:t>
            </w:r>
            <w:proofErr w:type="gramStart"/>
            <w:r>
              <w:rPr>
                <w:iCs/>
                <w:color w:val="000000"/>
              </w:rPr>
              <w:t>пройденного</w:t>
            </w:r>
            <w:proofErr w:type="gramEnd"/>
            <w:r>
              <w:rPr>
                <w:iCs/>
                <w:color w:val="000000"/>
              </w:rPr>
              <w:t>.</w:t>
            </w:r>
          </w:p>
        </w:tc>
        <w:tc>
          <w:tcPr>
            <w:tcW w:w="2410" w:type="dxa"/>
          </w:tcPr>
          <w:p w:rsidR="00D348C9" w:rsidRDefault="00D348C9" w:rsidP="008656D0">
            <w:r>
              <w:t>Коррекция обобщения при ответах на вопросы.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8656D0">
            <w:pPr>
              <w:jc w:val="center"/>
            </w:pP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8656D0">
            <w:pPr>
              <w:jc w:val="center"/>
            </w:pPr>
            <w:r>
              <w:t>118</w:t>
            </w:r>
          </w:p>
        </w:tc>
        <w:tc>
          <w:tcPr>
            <w:tcW w:w="851" w:type="dxa"/>
          </w:tcPr>
          <w:p w:rsidR="00D348C9" w:rsidRDefault="00D348C9" w:rsidP="008656D0">
            <w:r>
              <w:t>21.04.</w:t>
            </w:r>
          </w:p>
        </w:tc>
        <w:tc>
          <w:tcPr>
            <w:tcW w:w="850" w:type="dxa"/>
          </w:tcPr>
          <w:p w:rsidR="00D348C9" w:rsidRPr="003A7AA0" w:rsidRDefault="00D348C9" w:rsidP="008656D0">
            <w:pPr>
              <w:jc w:val="center"/>
            </w:pPr>
          </w:p>
        </w:tc>
        <w:tc>
          <w:tcPr>
            <w:tcW w:w="2694" w:type="dxa"/>
          </w:tcPr>
          <w:p w:rsidR="00D348C9" w:rsidRPr="001908A5" w:rsidRDefault="00D348C9" w:rsidP="00407EA6">
            <w:r w:rsidRPr="001908A5">
              <w:t xml:space="preserve">Обобщающий урок по произведениям русской литературы </w:t>
            </w:r>
            <w:r>
              <w:rPr>
                <w:rFonts w:eastAsia="Times New Roman" w:cs="Times New Roman"/>
                <w:bCs/>
              </w:rPr>
              <w:t>X</w:t>
            </w:r>
            <w:r w:rsidRPr="001908A5">
              <w:rPr>
                <w:rFonts w:eastAsia="Times New Roman" w:cs="Times New Roman"/>
                <w:bCs/>
              </w:rPr>
              <w:t>X ве</w:t>
            </w:r>
            <w:r w:rsidRPr="001908A5">
              <w:rPr>
                <w:rFonts w:eastAsia="Times New Roman" w:cs="Times New Roman"/>
                <w:bCs/>
              </w:rPr>
              <w:softHyphen/>
              <w:t>ка</w:t>
            </w:r>
          </w:p>
        </w:tc>
        <w:tc>
          <w:tcPr>
            <w:tcW w:w="2835" w:type="dxa"/>
          </w:tcPr>
          <w:p w:rsidR="00D348C9" w:rsidRPr="00744A38" w:rsidRDefault="00D348C9" w:rsidP="00D348C9">
            <w:r>
              <w:t>Обоб</w:t>
            </w:r>
            <w:r w:rsidRPr="001908A5">
              <w:t>щ</w:t>
            </w:r>
            <w:r>
              <w:t xml:space="preserve">ение </w:t>
            </w:r>
            <w:r w:rsidRPr="001908A5">
              <w:t xml:space="preserve">по произведениям русской литературы </w:t>
            </w:r>
            <w:r>
              <w:rPr>
                <w:rFonts w:eastAsia="Times New Roman" w:cs="Times New Roman"/>
                <w:bCs/>
              </w:rPr>
              <w:t>X</w:t>
            </w:r>
            <w:r w:rsidRPr="001908A5">
              <w:rPr>
                <w:rFonts w:eastAsia="Times New Roman" w:cs="Times New Roman"/>
                <w:bCs/>
              </w:rPr>
              <w:t>X ве</w:t>
            </w:r>
            <w:r w:rsidRPr="001908A5">
              <w:rPr>
                <w:rFonts w:eastAsia="Times New Roman" w:cs="Times New Roman"/>
                <w:bCs/>
              </w:rPr>
              <w:softHyphen/>
              <w:t>ка</w:t>
            </w:r>
          </w:p>
        </w:tc>
        <w:tc>
          <w:tcPr>
            <w:tcW w:w="3260" w:type="dxa"/>
          </w:tcPr>
          <w:p w:rsidR="00D348C9" w:rsidRPr="00527699" w:rsidRDefault="00D348C9" w:rsidP="008656D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Обобщение </w:t>
            </w:r>
            <w:proofErr w:type="gramStart"/>
            <w:r>
              <w:rPr>
                <w:iCs/>
                <w:color w:val="000000"/>
              </w:rPr>
              <w:t>пройденного</w:t>
            </w:r>
            <w:proofErr w:type="gramEnd"/>
            <w:r>
              <w:rPr>
                <w:iCs/>
                <w:color w:val="000000"/>
              </w:rPr>
              <w:t>.</w:t>
            </w:r>
          </w:p>
        </w:tc>
        <w:tc>
          <w:tcPr>
            <w:tcW w:w="2410" w:type="dxa"/>
          </w:tcPr>
          <w:p w:rsidR="00D348C9" w:rsidRDefault="00D348C9" w:rsidP="008656D0">
            <w:r>
              <w:t>Коррекция обобщения при ответах на вопросы.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8656D0">
            <w:pPr>
              <w:jc w:val="center"/>
            </w:pPr>
          </w:p>
        </w:tc>
      </w:tr>
      <w:tr w:rsidR="00D348C9" w:rsidRPr="0089393D" w:rsidTr="00445CDF">
        <w:tc>
          <w:tcPr>
            <w:tcW w:w="675" w:type="dxa"/>
          </w:tcPr>
          <w:p w:rsidR="00D348C9" w:rsidRPr="009F7D01" w:rsidRDefault="00D348C9" w:rsidP="009D11DF">
            <w:pPr>
              <w:jc w:val="center"/>
              <w:rPr>
                <w:color w:val="000000" w:themeColor="text1"/>
              </w:rPr>
            </w:pPr>
            <w:r w:rsidRPr="009F7D01">
              <w:rPr>
                <w:color w:val="000000" w:themeColor="text1"/>
              </w:rPr>
              <w:t>119</w:t>
            </w:r>
          </w:p>
        </w:tc>
        <w:tc>
          <w:tcPr>
            <w:tcW w:w="851" w:type="dxa"/>
          </w:tcPr>
          <w:p w:rsidR="00D348C9" w:rsidRPr="009F7D01" w:rsidRDefault="00D348C9" w:rsidP="009D11D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  <w:r w:rsidRPr="009F7D01">
              <w:rPr>
                <w:color w:val="000000" w:themeColor="text1"/>
              </w:rPr>
              <w:t>.04.</w:t>
            </w:r>
          </w:p>
        </w:tc>
        <w:tc>
          <w:tcPr>
            <w:tcW w:w="850" w:type="dxa"/>
          </w:tcPr>
          <w:p w:rsidR="00D348C9" w:rsidRPr="009F7D01" w:rsidRDefault="00D348C9" w:rsidP="009D11D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</w:tcPr>
          <w:p w:rsidR="00D348C9" w:rsidRPr="009F7D01" w:rsidRDefault="00D348C9" w:rsidP="009D11DF">
            <w:pPr>
              <w:rPr>
                <w:rFonts w:eastAsia="Times New Roman" w:cs="Times New Roman"/>
                <w:b/>
                <w:bCs/>
                <w:color w:val="000000" w:themeColor="text1"/>
              </w:rPr>
            </w:pPr>
            <w:r w:rsidRPr="009F7D01">
              <w:rPr>
                <w:b/>
                <w:color w:val="000000" w:themeColor="text1"/>
              </w:rPr>
              <w:t>Контрольная работа по прочитанным произведениям</w:t>
            </w:r>
            <w:r w:rsidRPr="009F7D01">
              <w:rPr>
                <w:rFonts w:eastAsia="Times New Roman" w:cs="Times New Roman"/>
                <w:b/>
                <w:bCs/>
                <w:color w:val="000000" w:themeColor="text1"/>
              </w:rPr>
              <w:t xml:space="preserve"> </w:t>
            </w:r>
          </w:p>
          <w:p w:rsidR="00D348C9" w:rsidRPr="009F7D01" w:rsidRDefault="00D348C9" w:rsidP="009D11DF">
            <w:pPr>
              <w:rPr>
                <w:b/>
                <w:color w:val="000000" w:themeColor="text1"/>
              </w:rPr>
            </w:pPr>
            <w:r w:rsidRPr="009F7D01">
              <w:rPr>
                <w:rFonts w:eastAsia="Times New Roman" w:cs="Times New Roman"/>
                <w:b/>
                <w:bCs/>
                <w:color w:val="000000" w:themeColor="text1"/>
              </w:rPr>
              <w:t>XX ве</w:t>
            </w:r>
            <w:r w:rsidRPr="009F7D01">
              <w:rPr>
                <w:rFonts w:eastAsia="Times New Roman" w:cs="Times New Roman"/>
                <w:b/>
                <w:bCs/>
                <w:color w:val="000000" w:themeColor="text1"/>
              </w:rPr>
              <w:softHyphen/>
              <w:t>ка</w:t>
            </w:r>
          </w:p>
        </w:tc>
        <w:tc>
          <w:tcPr>
            <w:tcW w:w="2835" w:type="dxa"/>
          </w:tcPr>
          <w:p w:rsidR="00D348C9" w:rsidRPr="00D348C9" w:rsidRDefault="00D348C9" w:rsidP="00D348C9">
            <w:pPr>
              <w:rPr>
                <w:rFonts w:eastAsia="Times New Roman" w:cs="Times New Roman"/>
                <w:bCs/>
                <w:color w:val="000000" w:themeColor="text1"/>
              </w:rPr>
            </w:pPr>
            <w:r w:rsidRPr="00D348C9">
              <w:rPr>
                <w:color w:val="000000" w:themeColor="text1"/>
              </w:rPr>
              <w:t>Контрольная работа по прочитанным произведениям</w:t>
            </w:r>
            <w:r w:rsidRPr="00D348C9">
              <w:rPr>
                <w:rFonts w:eastAsia="Times New Roman" w:cs="Times New Roman"/>
                <w:bCs/>
                <w:color w:val="000000" w:themeColor="text1"/>
              </w:rPr>
              <w:t xml:space="preserve"> </w:t>
            </w:r>
          </w:p>
          <w:p w:rsidR="00D348C9" w:rsidRPr="00D348C9" w:rsidRDefault="00D348C9" w:rsidP="00D348C9">
            <w:r w:rsidRPr="00D348C9">
              <w:rPr>
                <w:rFonts w:eastAsia="Times New Roman" w:cs="Times New Roman"/>
                <w:bCs/>
                <w:color w:val="000000" w:themeColor="text1"/>
              </w:rPr>
              <w:t>XX ве</w:t>
            </w:r>
            <w:r w:rsidRPr="00D348C9">
              <w:rPr>
                <w:rFonts w:eastAsia="Times New Roman" w:cs="Times New Roman"/>
                <w:bCs/>
                <w:color w:val="000000" w:themeColor="text1"/>
              </w:rPr>
              <w:softHyphen/>
              <w:t>ка</w:t>
            </w:r>
          </w:p>
        </w:tc>
        <w:tc>
          <w:tcPr>
            <w:tcW w:w="3260" w:type="dxa"/>
          </w:tcPr>
          <w:p w:rsidR="00D348C9" w:rsidRPr="00527699" w:rsidRDefault="00D348C9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Ответы на контрольные вопросы.</w:t>
            </w:r>
          </w:p>
        </w:tc>
        <w:tc>
          <w:tcPr>
            <w:tcW w:w="2410" w:type="dxa"/>
          </w:tcPr>
          <w:p w:rsidR="00D348C9" w:rsidRDefault="00D348C9" w:rsidP="0092698B">
            <w:r>
              <w:t>Коррекция ответов и понимания поставленных вопросов.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9D11DF">
            <w:pPr>
              <w:jc w:val="center"/>
            </w:pPr>
          </w:p>
        </w:tc>
      </w:tr>
      <w:tr w:rsidR="00D348C9" w:rsidRPr="0089393D" w:rsidTr="00D74683">
        <w:tc>
          <w:tcPr>
            <w:tcW w:w="15614" w:type="dxa"/>
            <w:gridSpan w:val="9"/>
          </w:tcPr>
          <w:p w:rsidR="00D348C9" w:rsidRPr="006E630E" w:rsidRDefault="00D348C9" w:rsidP="009D11DF">
            <w:pPr>
              <w:jc w:val="center"/>
              <w:rPr>
                <w:b/>
              </w:rPr>
            </w:pPr>
            <w:r w:rsidRPr="006E630E">
              <w:rPr>
                <w:b/>
              </w:rPr>
              <w:t xml:space="preserve">Зарубежная литература </w:t>
            </w:r>
            <w:proofErr w:type="gramStart"/>
            <w:r w:rsidRPr="006E630E">
              <w:rPr>
                <w:b/>
              </w:rPr>
              <w:t xml:space="preserve">( </w:t>
            </w:r>
            <w:proofErr w:type="gramEnd"/>
            <w:r w:rsidR="00797D9D">
              <w:rPr>
                <w:b/>
              </w:rPr>
              <w:t xml:space="preserve">14 </w:t>
            </w:r>
            <w:r w:rsidRPr="006E630E">
              <w:rPr>
                <w:b/>
              </w:rPr>
              <w:t>ч.)</w:t>
            </w:r>
          </w:p>
        </w:tc>
      </w:tr>
      <w:tr w:rsidR="00D348C9" w:rsidRPr="0089393D" w:rsidTr="00445CDF">
        <w:tc>
          <w:tcPr>
            <w:tcW w:w="675" w:type="dxa"/>
          </w:tcPr>
          <w:p w:rsidR="00D348C9" w:rsidRDefault="00D348C9" w:rsidP="009D11DF">
            <w:pPr>
              <w:jc w:val="center"/>
            </w:pPr>
            <w:r>
              <w:t>120</w:t>
            </w:r>
          </w:p>
        </w:tc>
        <w:tc>
          <w:tcPr>
            <w:tcW w:w="851" w:type="dxa"/>
          </w:tcPr>
          <w:p w:rsidR="00D348C9" w:rsidRDefault="00D348C9" w:rsidP="009D11DF">
            <w:r>
              <w:t>25.04.</w:t>
            </w:r>
          </w:p>
        </w:tc>
        <w:tc>
          <w:tcPr>
            <w:tcW w:w="850" w:type="dxa"/>
          </w:tcPr>
          <w:p w:rsidR="00D348C9" w:rsidRPr="003A7AA0" w:rsidRDefault="00D348C9" w:rsidP="009D11DF">
            <w:pPr>
              <w:jc w:val="center"/>
            </w:pPr>
          </w:p>
        </w:tc>
        <w:tc>
          <w:tcPr>
            <w:tcW w:w="2694" w:type="dxa"/>
          </w:tcPr>
          <w:p w:rsidR="00D348C9" w:rsidRDefault="00D348C9" w:rsidP="00D74683">
            <w:r>
              <w:t>Зарубежная литература</w:t>
            </w:r>
          </w:p>
        </w:tc>
        <w:tc>
          <w:tcPr>
            <w:tcW w:w="2835" w:type="dxa"/>
          </w:tcPr>
          <w:p w:rsidR="00D348C9" w:rsidRPr="00527699" w:rsidRDefault="00D348C9" w:rsidP="00D348C9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Знакомство с   зарубежной  литературой. </w:t>
            </w:r>
          </w:p>
        </w:tc>
        <w:tc>
          <w:tcPr>
            <w:tcW w:w="3260" w:type="dxa"/>
          </w:tcPr>
          <w:p w:rsidR="00D348C9" w:rsidRPr="00527699" w:rsidRDefault="00D348C9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Знакомство с понятием «зарубежная литература».</w:t>
            </w:r>
          </w:p>
        </w:tc>
        <w:tc>
          <w:tcPr>
            <w:tcW w:w="2410" w:type="dxa"/>
          </w:tcPr>
          <w:p w:rsidR="00D348C9" w:rsidRDefault="00D348C9" w:rsidP="009D11DF">
            <w:r>
              <w:t>Коррекция внимания, мышления.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9D11DF"/>
        </w:tc>
      </w:tr>
      <w:tr w:rsidR="00D348C9" w:rsidRPr="0089393D" w:rsidTr="00445CDF">
        <w:tc>
          <w:tcPr>
            <w:tcW w:w="675" w:type="dxa"/>
          </w:tcPr>
          <w:p w:rsidR="00D348C9" w:rsidRDefault="00D348C9" w:rsidP="009D11DF">
            <w:pPr>
              <w:jc w:val="center"/>
            </w:pPr>
            <w:r>
              <w:t>121</w:t>
            </w:r>
          </w:p>
        </w:tc>
        <w:tc>
          <w:tcPr>
            <w:tcW w:w="851" w:type="dxa"/>
          </w:tcPr>
          <w:p w:rsidR="00D348C9" w:rsidRDefault="00D348C9" w:rsidP="009D11DF">
            <w:r>
              <w:t>27.04.</w:t>
            </w:r>
          </w:p>
        </w:tc>
        <w:tc>
          <w:tcPr>
            <w:tcW w:w="850" w:type="dxa"/>
          </w:tcPr>
          <w:p w:rsidR="00D348C9" w:rsidRPr="003A7AA0" w:rsidRDefault="00D348C9" w:rsidP="009D11DF">
            <w:pPr>
              <w:jc w:val="center"/>
            </w:pPr>
          </w:p>
        </w:tc>
        <w:tc>
          <w:tcPr>
            <w:tcW w:w="2694" w:type="dxa"/>
          </w:tcPr>
          <w:p w:rsidR="00D348C9" w:rsidRPr="004C18A3" w:rsidRDefault="00D348C9" w:rsidP="00D74683">
            <w:pPr>
              <w:rPr>
                <w:rFonts w:cs="Times New Roman"/>
              </w:rPr>
            </w:pPr>
            <w:r w:rsidRPr="004C18A3">
              <w:rPr>
                <w:rFonts w:cs="Times New Roman"/>
              </w:rPr>
              <w:t xml:space="preserve">Р. Стивенсон. «Вересковый мед».  </w:t>
            </w:r>
          </w:p>
        </w:tc>
        <w:tc>
          <w:tcPr>
            <w:tcW w:w="2835" w:type="dxa"/>
          </w:tcPr>
          <w:p w:rsidR="00D348C9" w:rsidRPr="00744A38" w:rsidRDefault="00D348C9" w:rsidP="009D11DF">
            <w:r>
              <w:t xml:space="preserve">Чтение </w:t>
            </w:r>
            <w:r w:rsidRPr="004C18A3">
              <w:rPr>
                <w:rFonts w:cs="Times New Roman"/>
              </w:rPr>
              <w:t xml:space="preserve">Р. Стивенсон. «Вересковый мед».  </w:t>
            </w:r>
          </w:p>
        </w:tc>
        <w:tc>
          <w:tcPr>
            <w:tcW w:w="3260" w:type="dxa"/>
          </w:tcPr>
          <w:p w:rsidR="00D348C9" w:rsidRPr="00527699" w:rsidRDefault="00D348C9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3300F3"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D348C9" w:rsidRDefault="00D348C9" w:rsidP="009D11DF">
            <w:r w:rsidRPr="00B67E93">
              <w:t xml:space="preserve">Коррекция </w:t>
            </w:r>
            <w:r>
              <w:t>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9D11DF"/>
        </w:tc>
      </w:tr>
      <w:tr w:rsidR="00D348C9" w:rsidRPr="0089393D" w:rsidTr="00445CDF">
        <w:tc>
          <w:tcPr>
            <w:tcW w:w="675" w:type="dxa"/>
          </w:tcPr>
          <w:p w:rsidR="00D348C9" w:rsidRDefault="00D348C9" w:rsidP="009D11DF">
            <w:pPr>
              <w:jc w:val="center"/>
            </w:pPr>
            <w:r>
              <w:t>122</w:t>
            </w:r>
          </w:p>
        </w:tc>
        <w:tc>
          <w:tcPr>
            <w:tcW w:w="851" w:type="dxa"/>
          </w:tcPr>
          <w:p w:rsidR="00D348C9" w:rsidRDefault="00D348C9" w:rsidP="009D11DF">
            <w:r>
              <w:t>29.04.</w:t>
            </w:r>
          </w:p>
        </w:tc>
        <w:tc>
          <w:tcPr>
            <w:tcW w:w="850" w:type="dxa"/>
          </w:tcPr>
          <w:p w:rsidR="00D348C9" w:rsidRPr="003A7AA0" w:rsidRDefault="00D348C9" w:rsidP="009D11DF">
            <w:pPr>
              <w:jc w:val="center"/>
            </w:pPr>
          </w:p>
        </w:tc>
        <w:tc>
          <w:tcPr>
            <w:tcW w:w="2694" w:type="dxa"/>
          </w:tcPr>
          <w:p w:rsidR="00D348C9" w:rsidRPr="004C18A3" w:rsidRDefault="00D348C9" w:rsidP="00D348C9">
            <w:pPr>
              <w:rPr>
                <w:rFonts w:cs="Times New Roman"/>
              </w:rPr>
            </w:pPr>
            <w:r w:rsidRPr="004C18A3">
              <w:rPr>
                <w:rFonts w:cs="Times New Roman"/>
              </w:rPr>
              <w:t>Р. Стивенсо</w:t>
            </w:r>
            <w:r>
              <w:rPr>
                <w:rFonts w:cs="Times New Roman"/>
              </w:rPr>
              <w:t xml:space="preserve">н. «Вересковый мед». </w:t>
            </w:r>
          </w:p>
        </w:tc>
        <w:tc>
          <w:tcPr>
            <w:tcW w:w="2835" w:type="dxa"/>
          </w:tcPr>
          <w:p w:rsidR="00D348C9" w:rsidRPr="00744A38" w:rsidRDefault="00D348C9" w:rsidP="009D11DF">
            <w:r>
              <w:rPr>
                <w:rFonts w:cs="Times New Roman"/>
              </w:rPr>
              <w:t xml:space="preserve">Работа над </w:t>
            </w:r>
            <w:r w:rsidRPr="004C18A3">
              <w:rPr>
                <w:rFonts w:cs="Times New Roman"/>
              </w:rPr>
              <w:t>содержанием баллады</w:t>
            </w:r>
          </w:p>
        </w:tc>
        <w:tc>
          <w:tcPr>
            <w:tcW w:w="3260" w:type="dxa"/>
          </w:tcPr>
          <w:p w:rsidR="00D348C9" w:rsidRPr="00527699" w:rsidRDefault="00D348C9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3300F3"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D348C9" w:rsidRDefault="00D348C9" w:rsidP="009D11DF">
            <w:r w:rsidRPr="00B67E93">
              <w:t xml:space="preserve">Коррекция </w:t>
            </w:r>
            <w:r>
              <w:t>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9D11DF"/>
        </w:tc>
      </w:tr>
      <w:tr w:rsidR="00D348C9" w:rsidRPr="0089393D" w:rsidTr="00445CDF">
        <w:tc>
          <w:tcPr>
            <w:tcW w:w="675" w:type="dxa"/>
          </w:tcPr>
          <w:p w:rsidR="00D348C9" w:rsidRDefault="00D348C9" w:rsidP="009D11DF">
            <w:pPr>
              <w:jc w:val="center"/>
            </w:pPr>
            <w:r>
              <w:t>123</w:t>
            </w:r>
          </w:p>
        </w:tc>
        <w:tc>
          <w:tcPr>
            <w:tcW w:w="851" w:type="dxa"/>
          </w:tcPr>
          <w:p w:rsidR="00D348C9" w:rsidRDefault="00D348C9" w:rsidP="009D11DF">
            <w:r>
              <w:t>02.05.</w:t>
            </w:r>
          </w:p>
        </w:tc>
        <w:tc>
          <w:tcPr>
            <w:tcW w:w="850" w:type="dxa"/>
          </w:tcPr>
          <w:p w:rsidR="00D348C9" w:rsidRPr="003A7AA0" w:rsidRDefault="00D348C9" w:rsidP="009D11DF">
            <w:pPr>
              <w:jc w:val="center"/>
            </w:pPr>
          </w:p>
        </w:tc>
        <w:tc>
          <w:tcPr>
            <w:tcW w:w="2694" w:type="dxa"/>
          </w:tcPr>
          <w:p w:rsidR="00D348C9" w:rsidRPr="001D04B6" w:rsidRDefault="00D348C9" w:rsidP="00D74683">
            <w:r>
              <w:t>Эрнест Сетон-Томпсон «</w:t>
            </w:r>
            <w:proofErr w:type="spellStart"/>
            <w:r>
              <w:t>Снап</w:t>
            </w:r>
            <w:proofErr w:type="spellEnd"/>
            <w:r>
              <w:t>»,  ч</w:t>
            </w:r>
            <w:r w:rsidRPr="001D04B6">
              <w:t>асть 1</w:t>
            </w:r>
          </w:p>
        </w:tc>
        <w:tc>
          <w:tcPr>
            <w:tcW w:w="2835" w:type="dxa"/>
          </w:tcPr>
          <w:p w:rsidR="00D348C9" w:rsidRDefault="00D348C9" w:rsidP="00BC4E65">
            <w:r>
              <w:t>Эрнест Сетон-Томпсон «</w:t>
            </w:r>
            <w:proofErr w:type="spellStart"/>
            <w:r>
              <w:t>Снап</w:t>
            </w:r>
            <w:proofErr w:type="spellEnd"/>
            <w:r>
              <w:t>», ч</w:t>
            </w:r>
            <w:r w:rsidRPr="001D04B6">
              <w:t>асть 1</w:t>
            </w:r>
            <w:r>
              <w:t>.</w:t>
            </w:r>
          </w:p>
          <w:p w:rsidR="00D348C9" w:rsidRPr="001D04B6" w:rsidRDefault="00D348C9" w:rsidP="00BC4E65">
            <w:r>
              <w:t>Чтение и анализ.</w:t>
            </w:r>
          </w:p>
        </w:tc>
        <w:tc>
          <w:tcPr>
            <w:tcW w:w="3260" w:type="dxa"/>
          </w:tcPr>
          <w:p w:rsidR="00D348C9" w:rsidRPr="00527699" w:rsidRDefault="00D348C9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3300F3"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D348C9" w:rsidRDefault="00D348C9">
            <w:r w:rsidRPr="00B762F7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9D11DF"/>
        </w:tc>
      </w:tr>
      <w:tr w:rsidR="00D348C9" w:rsidRPr="0089393D" w:rsidTr="00445CDF">
        <w:tc>
          <w:tcPr>
            <w:tcW w:w="675" w:type="dxa"/>
          </w:tcPr>
          <w:p w:rsidR="00D348C9" w:rsidRDefault="00D348C9" w:rsidP="009D11DF">
            <w:pPr>
              <w:jc w:val="center"/>
            </w:pPr>
            <w:r>
              <w:t>124</w:t>
            </w:r>
          </w:p>
        </w:tc>
        <w:tc>
          <w:tcPr>
            <w:tcW w:w="851" w:type="dxa"/>
          </w:tcPr>
          <w:p w:rsidR="00D348C9" w:rsidRDefault="00D348C9" w:rsidP="009D11DF">
            <w:r>
              <w:t>04.05.</w:t>
            </w:r>
          </w:p>
        </w:tc>
        <w:tc>
          <w:tcPr>
            <w:tcW w:w="850" w:type="dxa"/>
          </w:tcPr>
          <w:p w:rsidR="00D348C9" w:rsidRPr="003A7AA0" w:rsidRDefault="00D348C9" w:rsidP="009D11DF">
            <w:pPr>
              <w:jc w:val="center"/>
            </w:pPr>
          </w:p>
        </w:tc>
        <w:tc>
          <w:tcPr>
            <w:tcW w:w="2694" w:type="dxa"/>
          </w:tcPr>
          <w:p w:rsidR="00D348C9" w:rsidRPr="001D04B6" w:rsidRDefault="00E1642B" w:rsidP="00D74683">
            <w:r>
              <w:t>Эрнест Сетон-Томпсон «</w:t>
            </w:r>
            <w:proofErr w:type="spellStart"/>
            <w:r>
              <w:t>Снап</w:t>
            </w:r>
            <w:proofErr w:type="spellEnd"/>
            <w:r>
              <w:t xml:space="preserve">», </w:t>
            </w:r>
            <w:r w:rsidR="00D348C9">
              <w:t>ч</w:t>
            </w:r>
            <w:r w:rsidR="00D348C9" w:rsidRPr="001D04B6">
              <w:t>асть 2</w:t>
            </w:r>
          </w:p>
        </w:tc>
        <w:tc>
          <w:tcPr>
            <w:tcW w:w="2835" w:type="dxa"/>
          </w:tcPr>
          <w:p w:rsidR="00D348C9" w:rsidRPr="001D04B6" w:rsidRDefault="00D348C9" w:rsidP="00BC4E65">
            <w:r>
              <w:t>Эрнест Сетон-Томпсон «</w:t>
            </w:r>
            <w:proofErr w:type="spellStart"/>
            <w:r>
              <w:t>Снап</w:t>
            </w:r>
            <w:proofErr w:type="spellEnd"/>
            <w:r>
              <w:t>», ч</w:t>
            </w:r>
            <w:r w:rsidRPr="001D04B6">
              <w:t>асть 2</w:t>
            </w:r>
            <w:r>
              <w:t>. Чтение и анализ.</w:t>
            </w:r>
          </w:p>
        </w:tc>
        <w:tc>
          <w:tcPr>
            <w:tcW w:w="3260" w:type="dxa"/>
          </w:tcPr>
          <w:p w:rsidR="00D348C9" w:rsidRPr="00527699" w:rsidRDefault="00D348C9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3300F3"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D348C9" w:rsidRDefault="00D348C9">
            <w:r w:rsidRPr="00B762F7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9D11DF"/>
        </w:tc>
      </w:tr>
      <w:tr w:rsidR="00D348C9" w:rsidRPr="0089393D" w:rsidTr="00445CDF">
        <w:tc>
          <w:tcPr>
            <w:tcW w:w="675" w:type="dxa"/>
          </w:tcPr>
          <w:p w:rsidR="00D348C9" w:rsidRDefault="00D348C9" w:rsidP="009D11DF">
            <w:pPr>
              <w:jc w:val="center"/>
            </w:pPr>
            <w:r>
              <w:t>125</w:t>
            </w:r>
          </w:p>
        </w:tc>
        <w:tc>
          <w:tcPr>
            <w:tcW w:w="851" w:type="dxa"/>
          </w:tcPr>
          <w:p w:rsidR="00D348C9" w:rsidRDefault="00D348C9" w:rsidP="009D11DF">
            <w:r>
              <w:t>05.05.</w:t>
            </w:r>
          </w:p>
        </w:tc>
        <w:tc>
          <w:tcPr>
            <w:tcW w:w="850" w:type="dxa"/>
          </w:tcPr>
          <w:p w:rsidR="00D348C9" w:rsidRPr="003A7AA0" w:rsidRDefault="00D348C9" w:rsidP="009D11DF">
            <w:pPr>
              <w:jc w:val="center"/>
            </w:pPr>
          </w:p>
        </w:tc>
        <w:tc>
          <w:tcPr>
            <w:tcW w:w="2694" w:type="dxa"/>
          </w:tcPr>
          <w:p w:rsidR="00D348C9" w:rsidRPr="001D04B6" w:rsidRDefault="00E1642B" w:rsidP="00D74683">
            <w:r>
              <w:t>Эрнест Сетон-Томпсон «</w:t>
            </w:r>
            <w:proofErr w:type="spellStart"/>
            <w:r>
              <w:t>Снап</w:t>
            </w:r>
            <w:proofErr w:type="spellEnd"/>
            <w:r>
              <w:t xml:space="preserve">», </w:t>
            </w:r>
            <w:r w:rsidR="00D348C9">
              <w:t>ч</w:t>
            </w:r>
            <w:r w:rsidR="00D348C9" w:rsidRPr="001D04B6">
              <w:t>асть 3</w:t>
            </w:r>
          </w:p>
        </w:tc>
        <w:tc>
          <w:tcPr>
            <w:tcW w:w="2835" w:type="dxa"/>
          </w:tcPr>
          <w:p w:rsidR="00D348C9" w:rsidRPr="001D04B6" w:rsidRDefault="00E1642B" w:rsidP="00BC4E65">
            <w:r>
              <w:t>Эрнест Сетон-Томпсон «</w:t>
            </w:r>
            <w:proofErr w:type="spellStart"/>
            <w:r>
              <w:t>Снап</w:t>
            </w:r>
            <w:proofErr w:type="spellEnd"/>
            <w:r>
              <w:t xml:space="preserve">», </w:t>
            </w:r>
            <w:r w:rsidR="00D348C9">
              <w:t>ч</w:t>
            </w:r>
            <w:r w:rsidR="00D348C9" w:rsidRPr="001D04B6">
              <w:t>асть 3</w:t>
            </w:r>
            <w:r w:rsidR="00D348C9">
              <w:t>. Чтение и анализ.</w:t>
            </w:r>
          </w:p>
        </w:tc>
        <w:tc>
          <w:tcPr>
            <w:tcW w:w="3260" w:type="dxa"/>
          </w:tcPr>
          <w:p w:rsidR="00D348C9" w:rsidRPr="00527699" w:rsidRDefault="00D348C9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3300F3"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D348C9" w:rsidRDefault="00D348C9">
            <w:r w:rsidRPr="00B762F7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9D11DF"/>
        </w:tc>
      </w:tr>
      <w:tr w:rsidR="00D348C9" w:rsidRPr="0089393D" w:rsidTr="00445CDF">
        <w:tc>
          <w:tcPr>
            <w:tcW w:w="675" w:type="dxa"/>
          </w:tcPr>
          <w:p w:rsidR="00D348C9" w:rsidRDefault="00D348C9" w:rsidP="009D11DF">
            <w:pPr>
              <w:jc w:val="center"/>
            </w:pPr>
            <w:r>
              <w:t>126</w:t>
            </w:r>
          </w:p>
        </w:tc>
        <w:tc>
          <w:tcPr>
            <w:tcW w:w="851" w:type="dxa"/>
          </w:tcPr>
          <w:p w:rsidR="00D348C9" w:rsidRDefault="00D348C9" w:rsidP="009D11DF">
            <w:r>
              <w:t>11.05.</w:t>
            </w:r>
          </w:p>
        </w:tc>
        <w:tc>
          <w:tcPr>
            <w:tcW w:w="850" w:type="dxa"/>
          </w:tcPr>
          <w:p w:rsidR="00D348C9" w:rsidRPr="003A7AA0" w:rsidRDefault="00D348C9" w:rsidP="009D11DF">
            <w:pPr>
              <w:jc w:val="center"/>
            </w:pPr>
          </w:p>
        </w:tc>
        <w:tc>
          <w:tcPr>
            <w:tcW w:w="2694" w:type="dxa"/>
          </w:tcPr>
          <w:p w:rsidR="00D348C9" w:rsidRPr="001D04B6" w:rsidRDefault="00D348C9" w:rsidP="00D74683">
            <w:r w:rsidRPr="001D04B6">
              <w:t xml:space="preserve">Отзыв по отрывкам из </w:t>
            </w:r>
            <w:r w:rsidRPr="001D04B6">
              <w:lastRenderedPageBreak/>
              <w:t>рассказа «</w:t>
            </w:r>
            <w:proofErr w:type="spellStart"/>
            <w:r w:rsidRPr="001D04B6">
              <w:t>Снап</w:t>
            </w:r>
            <w:proofErr w:type="spellEnd"/>
            <w:r w:rsidRPr="001D04B6">
              <w:t>»</w:t>
            </w:r>
          </w:p>
        </w:tc>
        <w:tc>
          <w:tcPr>
            <w:tcW w:w="2835" w:type="dxa"/>
          </w:tcPr>
          <w:p w:rsidR="00D348C9" w:rsidRPr="00744A38" w:rsidRDefault="00E1642B" w:rsidP="00E1642B">
            <w:r>
              <w:lastRenderedPageBreak/>
              <w:t>Составление о</w:t>
            </w:r>
            <w:r w:rsidRPr="001D04B6">
              <w:t>тзыв</w:t>
            </w:r>
            <w:r>
              <w:t>а</w:t>
            </w:r>
            <w:r w:rsidRPr="001D04B6">
              <w:t xml:space="preserve"> по </w:t>
            </w:r>
            <w:r w:rsidRPr="001D04B6">
              <w:lastRenderedPageBreak/>
              <w:t>отрывкам из рассказа «</w:t>
            </w:r>
            <w:proofErr w:type="spellStart"/>
            <w:r w:rsidRPr="001D04B6">
              <w:t>Снап</w:t>
            </w:r>
            <w:proofErr w:type="spellEnd"/>
            <w:r w:rsidRPr="001D04B6">
              <w:t>»</w:t>
            </w:r>
          </w:p>
        </w:tc>
        <w:tc>
          <w:tcPr>
            <w:tcW w:w="3260" w:type="dxa"/>
          </w:tcPr>
          <w:p w:rsidR="00D348C9" w:rsidRPr="00527699" w:rsidRDefault="00D348C9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lastRenderedPageBreak/>
              <w:t>Составление отзыва.</w:t>
            </w:r>
          </w:p>
        </w:tc>
        <w:tc>
          <w:tcPr>
            <w:tcW w:w="2410" w:type="dxa"/>
          </w:tcPr>
          <w:p w:rsidR="00D348C9" w:rsidRDefault="00D348C9">
            <w:r w:rsidRPr="00B762F7">
              <w:t xml:space="preserve">Коррекция </w:t>
            </w:r>
            <w:r w:rsidRPr="00B762F7">
              <w:lastRenderedPageBreak/>
              <w:t>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9D11DF"/>
        </w:tc>
      </w:tr>
      <w:tr w:rsidR="00E1642B" w:rsidRPr="0089393D" w:rsidTr="00445CDF">
        <w:tc>
          <w:tcPr>
            <w:tcW w:w="675" w:type="dxa"/>
          </w:tcPr>
          <w:p w:rsidR="00E1642B" w:rsidRDefault="00E1642B" w:rsidP="009D11DF">
            <w:pPr>
              <w:jc w:val="center"/>
            </w:pPr>
            <w:r>
              <w:lastRenderedPageBreak/>
              <w:t>127</w:t>
            </w:r>
          </w:p>
        </w:tc>
        <w:tc>
          <w:tcPr>
            <w:tcW w:w="851" w:type="dxa"/>
          </w:tcPr>
          <w:p w:rsidR="00E1642B" w:rsidRDefault="00E1642B" w:rsidP="009D11DF">
            <w:r>
              <w:t>12.05.</w:t>
            </w:r>
          </w:p>
        </w:tc>
        <w:tc>
          <w:tcPr>
            <w:tcW w:w="850" w:type="dxa"/>
          </w:tcPr>
          <w:p w:rsidR="00E1642B" w:rsidRPr="003A7AA0" w:rsidRDefault="00E1642B" w:rsidP="009D11DF">
            <w:pPr>
              <w:jc w:val="center"/>
            </w:pPr>
          </w:p>
        </w:tc>
        <w:tc>
          <w:tcPr>
            <w:tcW w:w="2694" w:type="dxa"/>
          </w:tcPr>
          <w:p w:rsidR="00E1642B" w:rsidRPr="00025DE8" w:rsidRDefault="00E1642B" w:rsidP="00E1642B">
            <w:pPr>
              <w:pStyle w:val="a7"/>
            </w:pPr>
            <w:proofErr w:type="spellStart"/>
            <w:r w:rsidRPr="00025DE8">
              <w:t>Джераль</w:t>
            </w:r>
            <w:r>
              <w:t>д</w:t>
            </w:r>
            <w:proofErr w:type="spellEnd"/>
            <w:r>
              <w:t xml:space="preserve"> Даррелл «Живописный жираф», часть</w:t>
            </w:r>
            <w:r w:rsidRPr="00025DE8">
              <w:t xml:space="preserve"> 1</w:t>
            </w:r>
          </w:p>
        </w:tc>
        <w:tc>
          <w:tcPr>
            <w:tcW w:w="2835" w:type="dxa"/>
          </w:tcPr>
          <w:p w:rsidR="00E1642B" w:rsidRDefault="00E1642B" w:rsidP="00BC4E65">
            <w:pPr>
              <w:pStyle w:val="a7"/>
            </w:pPr>
            <w:proofErr w:type="spellStart"/>
            <w:r w:rsidRPr="00025DE8">
              <w:t>Джераль</w:t>
            </w:r>
            <w:r>
              <w:t>д</w:t>
            </w:r>
            <w:proofErr w:type="spellEnd"/>
            <w:r>
              <w:t xml:space="preserve"> Даррелл «Живописный жираф», часть</w:t>
            </w:r>
            <w:r w:rsidRPr="00025DE8">
              <w:t xml:space="preserve"> 1</w:t>
            </w:r>
          </w:p>
          <w:p w:rsidR="00E1642B" w:rsidRPr="00025DE8" w:rsidRDefault="00E1642B" w:rsidP="00BC4E65">
            <w:pPr>
              <w:pStyle w:val="a7"/>
            </w:pPr>
            <w:r>
              <w:t>Чтение и анализ.</w:t>
            </w:r>
          </w:p>
        </w:tc>
        <w:tc>
          <w:tcPr>
            <w:tcW w:w="3260" w:type="dxa"/>
          </w:tcPr>
          <w:p w:rsidR="00E1642B" w:rsidRPr="00527699" w:rsidRDefault="00E1642B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3300F3"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E1642B" w:rsidRDefault="00E1642B">
            <w:r w:rsidRPr="00B762F7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E1642B" w:rsidRPr="003A7AA0" w:rsidRDefault="00E1642B" w:rsidP="009D11DF"/>
        </w:tc>
      </w:tr>
      <w:tr w:rsidR="00E1642B" w:rsidRPr="0089393D" w:rsidTr="00445CDF">
        <w:tc>
          <w:tcPr>
            <w:tcW w:w="675" w:type="dxa"/>
          </w:tcPr>
          <w:p w:rsidR="00E1642B" w:rsidRDefault="00E1642B" w:rsidP="009D11DF">
            <w:pPr>
              <w:jc w:val="center"/>
            </w:pPr>
            <w:r>
              <w:t>128</w:t>
            </w:r>
          </w:p>
        </w:tc>
        <w:tc>
          <w:tcPr>
            <w:tcW w:w="851" w:type="dxa"/>
          </w:tcPr>
          <w:p w:rsidR="00E1642B" w:rsidRDefault="00E1642B" w:rsidP="009D11DF">
            <w:r>
              <w:t>16.05.</w:t>
            </w:r>
          </w:p>
        </w:tc>
        <w:tc>
          <w:tcPr>
            <w:tcW w:w="850" w:type="dxa"/>
          </w:tcPr>
          <w:p w:rsidR="00E1642B" w:rsidRPr="003A7AA0" w:rsidRDefault="00E1642B" w:rsidP="009D11DF">
            <w:pPr>
              <w:jc w:val="center"/>
            </w:pPr>
          </w:p>
        </w:tc>
        <w:tc>
          <w:tcPr>
            <w:tcW w:w="2694" w:type="dxa"/>
          </w:tcPr>
          <w:p w:rsidR="00E1642B" w:rsidRPr="00025DE8" w:rsidRDefault="00E1642B" w:rsidP="00E1642B">
            <w:pPr>
              <w:pStyle w:val="a7"/>
            </w:pPr>
            <w:proofErr w:type="spellStart"/>
            <w:r w:rsidRPr="00025DE8">
              <w:t>Джеральд</w:t>
            </w:r>
            <w:proofErr w:type="spellEnd"/>
            <w:r>
              <w:t xml:space="preserve"> Даррелл «Живописный жираф», часть </w:t>
            </w:r>
            <w:r w:rsidRPr="00025DE8">
              <w:t>2</w:t>
            </w:r>
          </w:p>
        </w:tc>
        <w:tc>
          <w:tcPr>
            <w:tcW w:w="2835" w:type="dxa"/>
          </w:tcPr>
          <w:p w:rsidR="00E1642B" w:rsidRDefault="00E1642B" w:rsidP="00BC4E65">
            <w:pPr>
              <w:pStyle w:val="a7"/>
            </w:pPr>
            <w:proofErr w:type="spellStart"/>
            <w:r w:rsidRPr="00025DE8">
              <w:t>Джеральд</w:t>
            </w:r>
            <w:proofErr w:type="spellEnd"/>
            <w:r>
              <w:t xml:space="preserve"> Даррелл «Живописный жираф», часть </w:t>
            </w:r>
            <w:r w:rsidRPr="00025DE8">
              <w:t>2</w:t>
            </w:r>
          </w:p>
          <w:p w:rsidR="00E1642B" w:rsidRPr="00025DE8" w:rsidRDefault="00E1642B" w:rsidP="00BC4E65">
            <w:pPr>
              <w:pStyle w:val="a7"/>
            </w:pPr>
            <w:r>
              <w:t>Чтение и анализ.</w:t>
            </w:r>
          </w:p>
        </w:tc>
        <w:tc>
          <w:tcPr>
            <w:tcW w:w="3260" w:type="dxa"/>
          </w:tcPr>
          <w:p w:rsidR="00E1642B" w:rsidRPr="00527699" w:rsidRDefault="00E1642B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3300F3"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E1642B" w:rsidRDefault="00E1642B">
            <w:r w:rsidRPr="00B762F7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E1642B" w:rsidRPr="003A7AA0" w:rsidRDefault="00E1642B" w:rsidP="009D11DF"/>
        </w:tc>
      </w:tr>
      <w:tr w:rsidR="00E1642B" w:rsidRPr="0089393D" w:rsidTr="00445CDF">
        <w:tc>
          <w:tcPr>
            <w:tcW w:w="675" w:type="dxa"/>
          </w:tcPr>
          <w:p w:rsidR="00E1642B" w:rsidRDefault="00E1642B" w:rsidP="009D11DF">
            <w:pPr>
              <w:jc w:val="center"/>
            </w:pPr>
            <w:r>
              <w:t>129</w:t>
            </w:r>
          </w:p>
        </w:tc>
        <w:tc>
          <w:tcPr>
            <w:tcW w:w="851" w:type="dxa"/>
          </w:tcPr>
          <w:p w:rsidR="00E1642B" w:rsidRDefault="00E1642B" w:rsidP="009D11DF">
            <w:r>
              <w:t>18.05.</w:t>
            </w:r>
          </w:p>
        </w:tc>
        <w:tc>
          <w:tcPr>
            <w:tcW w:w="850" w:type="dxa"/>
          </w:tcPr>
          <w:p w:rsidR="00E1642B" w:rsidRPr="003A7AA0" w:rsidRDefault="00E1642B" w:rsidP="009D11DF">
            <w:pPr>
              <w:jc w:val="center"/>
            </w:pPr>
          </w:p>
        </w:tc>
        <w:tc>
          <w:tcPr>
            <w:tcW w:w="2694" w:type="dxa"/>
          </w:tcPr>
          <w:p w:rsidR="00E1642B" w:rsidRPr="00025DE8" w:rsidRDefault="00E1642B" w:rsidP="00E1642B">
            <w:pPr>
              <w:pStyle w:val="a7"/>
            </w:pPr>
            <w:proofErr w:type="spellStart"/>
            <w:r w:rsidRPr="00025DE8">
              <w:t>Джерал</w:t>
            </w:r>
            <w:r>
              <w:t>ьд</w:t>
            </w:r>
            <w:proofErr w:type="spellEnd"/>
            <w:r>
              <w:t xml:space="preserve"> Даррелл «Живописный жираф», часть</w:t>
            </w:r>
            <w:r w:rsidRPr="00025DE8">
              <w:t xml:space="preserve"> 3</w:t>
            </w:r>
          </w:p>
        </w:tc>
        <w:tc>
          <w:tcPr>
            <w:tcW w:w="2835" w:type="dxa"/>
          </w:tcPr>
          <w:p w:rsidR="00E1642B" w:rsidRDefault="00E1642B" w:rsidP="00BC4E65">
            <w:pPr>
              <w:pStyle w:val="a7"/>
            </w:pPr>
            <w:proofErr w:type="spellStart"/>
            <w:r w:rsidRPr="00025DE8">
              <w:t>Джерал</w:t>
            </w:r>
            <w:r>
              <w:t>ьд</w:t>
            </w:r>
            <w:proofErr w:type="spellEnd"/>
            <w:r>
              <w:t xml:space="preserve"> Даррелл «Живописный жираф», часть</w:t>
            </w:r>
            <w:r w:rsidRPr="00025DE8">
              <w:t xml:space="preserve"> 3</w:t>
            </w:r>
          </w:p>
          <w:p w:rsidR="00E1642B" w:rsidRPr="00025DE8" w:rsidRDefault="00E1642B" w:rsidP="00BC4E65">
            <w:pPr>
              <w:pStyle w:val="a7"/>
            </w:pPr>
            <w:r>
              <w:t>Чтение и анализ.</w:t>
            </w:r>
          </w:p>
        </w:tc>
        <w:tc>
          <w:tcPr>
            <w:tcW w:w="3260" w:type="dxa"/>
          </w:tcPr>
          <w:p w:rsidR="00E1642B" w:rsidRPr="00527699" w:rsidRDefault="00E1642B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3300F3"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E1642B" w:rsidRDefault="00E1642B">
            <w:r w:rsidRPr="00B762F7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E1642B" w:rsidRPr="003A7AA0" w:rsidRDefault="00E1642B" w:rsidP="009D11DF"/>
        </w:tc>
      </w:tr>
      <w:tr w:rsidR="00D348C9" w:rsidRPr="0089393D" w:rsidTr="00445CDF">
        <w:tc>
          <w:tcPr>
            <w:tcW w:w="675" w:type="dxa"/>
          </w:tcPr>
          <w:p w:rsidR="00D348C9" w:rsidRDefault="00D348C9" w:rsidP="009D11DF">
            <w:pPr>
              <w:jc w:val="center"/>
            </w:pPr>
            <w:r>
              <w:t>130</w:t>
            </w:r>
          </w:p>
        </w:tc>
        <w:tc>
          <w:tcPr>
            <w:tcW w:w="851" w:type="dxa"/>
          </w:tcPr>
          <w:p w:rsidR="00D348C9" w:rsidRDefault="00D348C9" w:rsidP="009D11DF">
            <w:r>
              <w:t>19.05.</w:t>
            </w:r>
          </w:p>
        </w:tc>
        <w:tc>
          <w:tcPr>
            <w:tcW w:w="850" w:type="dxa"/>
          </w:tcPr>
          <w:p w:rsidR="00D348C9" w:rsidRPr="003A7AA0" w:rsidRDefault="00D348C9" w:rsidP="009D11DF">
            <w:pPr>
              <w:jc w:val="center"/>
            </w:pPr>
          </w:p>
        </w:tc>
        <w:tc>
          <w:tcPr>
            <w:tcW w:w="2694" w:type="dxa"/>
          </w:tcPr>
          <w:p w:rsidR="00D348C9" w:rsidRPr="00025DE8" w:rsidRDefault="00D348C9" w:rsidP="00D74683">
            <w:pPr>
              <w:pStyle w:val="a7"/>
            </w:pPr>
            <w:proofErr w:type="spellStart"/>
            <w:r w:rsidRPr="00025DE8">
              <w:t>Джеральд</w:t>
            </w:r>
            <w:proofErr w:type="spellEnd"/>
            <w:r w:rsidRPr="00025DE8">
              <w:t xml:space="preserve"> Даррелл «Жи</w:t>
            </w:r>
            <w:r w:rsidR="00E1642B">
              <w:t xml:space="preserve">вописный жираф». </w:t>
            </w:r>
          </w:p>
        </w:tc>
        <w:tc>
          <w:tcPr>
            <w:tcW w:w="2835" w:type="dxa"/>
          </w:tcPr>
          <w:p w:rsidR="00D348C9" w:rsidRPr="00744A38" w:rsidRDefault="00E1642B" w:rsidP="009D11DF">
            <w:r>
              <w:t>Чтение и анализ.</w:t>
            </w:r>
          </w:p>
        </w:tc>
        <w:tc>
          <w:tcPr>
            <w:tcW w:w="3260" w:type="dxa"/>
          </w:tcPr>
          <w:p w:rsidR="00D348C9" w:rsidRPr="00527699" w:rsidRDefault="00D348C9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3300F3">
              <w:rPr>
                <w:iCs/>
                <w:color w:val="000000"/>
              </w:rPr>
              <w:t>Выразительное чтение, анализ.</w:t>
            </w:r>
          </w:p>
        </w:tc>
        <w:tc>
          <w:tcPr>
            <w:tcW w:w="2410" w:type="dxa"/>
          </w:tcPr>
          <w:p w:rsidR="00D348C9" w:rsidRDefault="00D348C9">
            <w:r w:rsidRPr="00B762F7">
              <w:t>Коррекция выразительного чтения, ответов на вопросы.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9D11DF"/>
        </w:tc>
      </w:tr>
      <w:tr w:rsidR="00D348C9" w:rsidRPr="0089393D" w:rsidTr="00445CDF">
        <w:tc>
          <w:tcPr>
            <w:tcW w:w="675" w:type="dxa"/>
          </w:tcPr>
          <w:p w:rsidR="00D348C9" w:rsidRDefault="00D348C9" w:rsidP="009D11DF">
            <w:pPr>
              <w:jc w:val="center"/>
            </w:pPr>
            <w:r>
              <w:t>131</w:t>
            </w:r>
          </w:p>
        </w:tc>
        <w:tc>
          <w:tcPr>
            <w:tcW w:w="851" w:type="dxa"/>
          </w:tcPr>
          <w:p w:rsidR="00D348C9" w:rsidRDefault="00D348C9" w:rsidP="009D11DF">
            <w:r>
              <w:t>22.05.</w:t>
            </w:r>
          </w:p>
        </w:tc>
        <w:tc>
          <w:tcPr>
            <w:tcW w:w="850" w:type="dxa"/>
          </w:tcPr>
          <w:p w:rsidR="00D348C9" w:rsidRPr="003A7AA0" w:rsidRDefault="00D348C9" w:rsidP="009D11DF">
            <w:pPr>
              <w:jc w:val="center"/>
            </w:pPr>
          </w:p>
        </w:tc>
        <w:tc>
          <w:tcPr>
            <w:tcW w:w="2694" w:type="dxa"/>
          </w:tcPr>
          <w:p w:rsidR="00D348C9" w:rsidRPr="00025DE8" w:rsidRDefault="00D348C9" w:rsidP="00D74683">
            <w:pPr>
              <w:pStyle w:val="a7"/>
            </w:pPr>
            <w:proofErr w:type="spellStart"/>
            <w:r>
              <w:t>Рр</w:t>
            </w:r>
            <w:proofErr w:type="spellEnd"/>
            <w:r>
              <w:t>. Составление сравнительной характеристики</w:t>
            </w:r>
          </w:p>
        </w:tc>
        <w:tc>
          <w:tcPr>
            <w:tcW w:w="2835" w:type="dxa"/>
          </w:tcPr>
          <w:p w:rsidR="00D348C9" w:rsidRPr="00744A38" w:rsidRDefault="00E1642B" w:rsidP="009D11DF">
            <w:r>
              <w:t>Составление сравнительной характеристики.</w:t>
            </w:r>
          </w:p>
        </w:tc>
        <w:tc>
          <w:tcPr>
            <w:tcW w:w="3260" w:type="dxa"/>
          </w:tcPr>
          <w:p w:rsidR="00D348C9" w:rsidRPr="00527699" w:rsidRDefault="00D348C9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Составление сравнительной характеристики Питера и Билли по плану </w:t>
            </w:r>
          </w:p>
        </w:tc>
        <w:tc>
          <w:tcPr>
            <w:tcW w:w="2410" w:type="dxa"/>
          </w:tcPr>
          <w:p w:rsidR="00D348C9" w:rsidRDefault="00D348C9" w:rsidP="009D11DF">
            <w:r>
              <w:t>Коррекция умения составления сравнительной характеристики.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9D11DF"/>
        </w:tc>
      </w:tr>
      <w:tr w:rsidR="00D348C9" w:rsidRPr="0089393D" w:rsidTr="00445CDF">
        <w:tc>
          <w:tcPr>
            <w:tcW w:w="675" w:type="dxa"/>
          </w:tcPr>
          <w:p w:rsidR="00D348C9" w:rsidRDefault="00D348C9" w:rsidP="009D11DF">
            <w:pPr>
              <w:jc w:val="center"/>
            </w:pPr>
            <w:r>
              <w:t>132</w:t>
            </w:r>
          </w:p>
        </w:tc>
        <w:tc>
          <w:tcPr>
            <w:tcW w:w="851" w:type="dxa"/>
          </w:tcPr>
          <w:p w:rsidR="00D348C9" w:rsidRDefault="00D348C9" w:rsidP="009D11DF">
            <w:r>
              <w:t>23.05.</w:t>
            </w:r>
          </w:p>
        </w:tc>
        <w:tc>
          <w:tcPr>
            <w:tcW w:w="850" w:type="dxa"/>
          </w:tcPr>
          <w:p w:rsidR="00D348C9" w:rsidRPr="003A7AA0" w:rsidRDefault="00D348C9" w:rsidP="009D11DF">
            <w:pPr>
              <w:jc w:val="center"/>
            </w:pPr>
          </w:p>
        </w:tc>
        <w:tc>
          <w:tcPr>
            <w:tcW w:w="2694" w:type="dxa"/>
          </w:tcPr>
          <w:p w:rsidR="00D348C9" w:rsidRPr="001908A5" w:rsidRDefault="00D348C9" w:rsidP="00D74683">
            <w:r w:rsidRPr="001908A5">
              <w:t>Обобщающий урок по п</w:t>
            </w:r>
            <w:r>
              <w:t>роизведениям зарубежной литературы.</w:t>
            </w:r>
          </w:p>
        </w:tc>
        <w:tc>
          <w:tcPr>
            <w:tcW w:w="2835" w:type="dxa"/>
          </w:tcPr>
          <w:p w:rsidR="00D348C9" w:rsidRPr="00744A38" w:rsidRDefault="00E1642B" w:rsidP="009D11DF">
            <w:r>
              <w:t>Обобщение</w:t>
            </w:r>
            <w:r w:rsidRPr="001908A5">
              <w:t xml:space="preserve"> по п</w:t>
            </w:r>
            <w:r>
              <w:t>роизведениям зарубежной литературы.</w:t>
            </w:r>
          </w:p>
        </w:tc>
        <w:tc>
          <w:tcPr>
            <w:tcW w:w="3260" w:type="dxa"/>
          </w:tcPr>
          <w:p w:rsidR="00D348C9" w:rsidRPr="00527699" w:rsidRDefault="00D348C9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Обобщение </w:t>
            </w:r>
            <w:proofErr w:type="gramStart"/>
            <w:r>
              <w:rPr>
                <w:iCs/>
                <w:color w:val="000000"/>
              </w:rPr>
              <w:t>пройденного</w:t>
            </w:r>
            <w:proofErr w:type="gramEnd"/>
            <w:r>
              <w:rPr>
                <w:iCs/>
                <w:color w:val="000000"/>
              </w:rPr>
              <w:t>.</w:t>
            </w:r>
          </w:p>
        </w:tc>
        <w:tc>
          <w:tcPr>
            <w:tcW w:w="2410" w:type="dxa"/>
          </w:tcPr>
          <w:p w:rsidR="00D348C9" w:rsidRDefault="00D348C9" w:rsidP="009D11DF">
            <w:r>
              <w:t>Коррекция умения обобщения по прочитанным произведениям.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9D11DF"/>
        </w:tc>
      </w:tr>
      <w:tr w:rsidR="00D348C9" w:rsidRPr="0089393D" w:rsidTr="00445CDF">
        <w:tc>
          <w:tcPr>
            <w:tcW w:w="675" w:type="dxa"/>
          </w:tcPr>
          <w:p w:rsidR="00D348C9" w:rsidRDefault="00D348C9" w:rsidP="009D11DF">
            <w:pPr>
              <w:jc w:val="center"/>
            </w:pPr>
            <w:r>
              <w:t>133</w:t>
            </w:r>
          </w:p>
        </w:tc>
        <w:tc>
          <w:tcPr>
            <w:tcW w:w="851" w:type="dxa"/>
          </w:tcPr>
          <w:p w:rsidR="00D348C9" w:rsidRDefault="00D348C9" w:rsidP="009D11DF">
            <w:r>
              <w:t>25.05.</w:t>
            </w:r>
          </w:p>
        </w:tc>
        <w:tc>
          <w:tcPr>
            <w:tcW w:w="850" w:type="dxa"/>
          </w:tcPr>
          <w:p w:rsidR="00D348C9" w:rsidRPr="003A7AA0" w:rsidRDefault="00D348C9" w:rsidP="009D11DF">
            <w:pPr>
              <w:jc w:val="center"/>
            </w:pPr>
          </w:p>
        </w:tc>
        <w:tc>
          <w:tcPr>
            <w:tcW w:w="2694" w:type="dxa"/>
          </w:tcPr>
          <w:p w:rsidR="00D348C9" w:rsidRPr="00025DE8" w:rsidRDefault="00D348C9" w:rsidP="00D74683">
            <w:pPr>
              <w:pStyle w:val="a7"/>
            </w:pPr>
            <w:r>
              <w:t>Контрольные вопросы и задания.</w:t>
            </w:r>
          </w:p>
        </w:tc>
        <w:tc>
          <w:tcPr>
            <w:tcW w:w="2835" w:type="dxa"/>
          </w:tcPr>
          <w:p w:rsidR="00D348C9" w:rsidRPr="00744A38" w:rsidRDefault="00E1642B" w:rsidP="00E1642B">
            <w:r>
              <w:t>Ответы на контрольные вопросы и задания.</w:t>
            </w:r>
          </w:p>
        </w:tc>
        <w:tc>
          <w:tcPr>
            <w:tcW w:w="3260" w:type="dxa"/>
          </w:tcPr>
          <w:p w:rsidR="00D348C9" w:rsidRPr="00527699" w:rsidRDefault="00D348C9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Ответы на контрольные вопросы.</w:t>
            </w:r>
          </w:p>
        </w:tc>
        <w:tc>
          <w:tcPr>
            <w:tcW w:w="2410" w:type="dxa"/>
          </w:tcPr>
          <w:p w:rsidR="00D348C9" w:rsidRDefault="00D348C9" w:rsidP="009D11DF">
            <w:r>
              <w:t>Коррекция связной речи.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9D11DF"/>
        </w:tc>
      </w:tr>
      <w:tr w:rsidR="00D348C9" w:rsidRPr="0089393D" w:rsidTr="00445CDF">
        <w:tc>
          <w:tcPr>
            <w:tcW w:w="675" w:type="dxa"/>
          </w:tcPr>
          <w:p w:rsidR="00D348C9" w:rsidRDefault="00D348C9" w:rsidP="009D11DF">
            <w:pPr>
              <w:jc w:val="center"/>
            </w:pPr>
            <w:r>
              <w:t>134</w:t>
            </w:r>
          </w:p>
        </w:tc>
        <w:tc>
          <w:tcPr>
            <w:tcW w:w="851" w:type="dxa"/>
          </w:tcPr>
          <w:p w:rsidR="00D348C9" w:rsidRDefault="00D348C9" w:rsidP="009D11DF">
            <w:r>
              <w:t>26.05.</w:t>
            </w:r>
          </w:p>
        </w:tc>
        <w:tc>
          <w:tcPr>
            <w:tcW w:w="850" w:type="dxa"/>
          </w:tcPr>
          <w:p w:rsidR="00D348C9" w:rsidRPr="003A7AA0" w:rsidRDefault="00D348C9" w:rsidP="009D11DF">
            <w:pPr>
              <w:jc w:val="center"/>
            </w:pPr>
          </w:p>
        </w:tc>
        <w:tc>
          <w:tcPr>
            <w:tcW w:w="2694" w:type="dxa"/>
          </w:tcPr>
          <w:p w:rsidR="00D348C9" w:rsidRPr="000F02C0" w:rsidRDefault="00D348C9" w:rsidP="00D74683">
            <w:pPr>
              <w:pStyle w:val="a7"/>
              <w:rPr>
                <w:b/>
              </w:rPr>
            </w:pPr>
            <w:r w:rsidRPr="000F02C0">
              <w:rPr>
                <w:b/>
              </w:rPr>
              <w:t>Итоговая контрольная работа</w:t>
            </w:r>
          </w:p>
        </w:tc>
        <w:tc>
          <w:tcPr>
            <w:tcW w:w="2835" w:type="dxa"/>
          </w:tcPr>
          <w:p w:rsidR="00D348C9" w:rsidRPr="00744A38" w:rsidRDefault="00E1642B" w:rsidP="009D11DF">
            <w:r>
              <w:t>Ответы на итоговые контрольные вопросы и задания.</w:t>
            </w:r>
          </w:p>
        </w:tc>
        <w:tc>
          <w:tcPr>
            <w:tcW w:w="3260" w:type="dxa"/>
          </w:tcPr>
          <w:p w:rsidR="00D348C9" w:rsidRPr="00527699" w:rsidRDefault="00D348C9" w:rsidP="00375268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Ответы на итоговые вопросы.</w:t>
            </w:r>
          </w:p>
        </w:tc>
        <w:tc>
          <w:tcPr>
            <w:tcW w:w="2410" w:type="dxa"/>
          </w:tcPr>
          <w:p w:rsidR="00D348C9" w:rsidRDefault="00D348C9" w:rsidP="009D11DF">
            <w:r>
              <w:t>Коррекция умения отвечать на вопросы, анализа, обобщения.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9D11DF"/>
        </w:tc>
      </w:tr>
      <w:tr w:rsidR="00D348C9" w:rsidRPr="0089393D" w:rsidTr="00445CDF">
        <w:tc>
          <w:tcPr>
            <w:tcW w:w="675" w:type="dxa"/>
          </w:tcPr>
          <w:p w:rsidR="00D348C9" w:rsidRDefault="00D348C9" w:rsidP="009D11DF">
            <w:pPr>
              <w:jc w:val="center"/>
            </w:pPr>
            <w:r>
              <w:t>135</w:t>
            </w:r>
          </w:p>
        </w:tc>
        <w:tc>
          <w:tcPr>
            <w:tcW w:w="851" w:type="dxa"/>
          </w:tcPr>
          <w:p w:rsidR="00D348C9" w:rsidRDefault="00D348C9" w:rsidP="009D11DF">
            <w:r>
              <w:t>29.05.</w:t>
            </w:r>
          </w:p>
        </w:tc>
        <w:tc>
          <w:tcPr>
            <w:tcW w:w="850" w:type="dxa"/>
          </w:tcPr>
          <w:p w:rsidR="00D348C9" w:rsidRPr="003A7AA0" w:rsidRDefault="00D348C9" w:rsidP="009D11DF">
            <w:pPr>
              <w:jc w:val="center"/>
            </w:pPr>
          </w:p>
        </w:tc>
        <w:tc>
          <w:tcPr>
            <w:tcW w:w="2694" w:type="dxa"/>
          </w:tcPr>
          <w:p w:rsidR="00D348C9" w:rsidRPr="00407EA6" w:rsidRDefault="00D348C9" w:rsidP="00407EA6">
            <w:pPr>
              <w:rPr>
                <w:b/>
              </w:rPr>
            </w:pPr>
            <w:r>
              <w:rPr>
                <w:b/>
              </w:rPr>
              <w:t>Итоговый урок. Проверка техники чтения.</w:t>
            </w:r>
          </w:p>
        </w:tc>
        <w:tc>
          <w:tcPr>
            <w:tcW w:w="2835" w:type="dxa"/>
          </w:tcPr>
          <w:p w:rsidR="00D348C9" w:rsidRPr="00E1642B" w:rsidRDefault="00E1642B" w:rsidP="009D11DF">
            <w:r w:rsidRPr="00E1642B">
              <w:t>Проверка техники чтения.</w:t>
            </w:r>
          </w:p>
        </w:tc>
        <w:tc>
          <w:tcPr>
            <w:tcW w:w="3260" w:type="dxa"/>
          </w:tcPr>
          <w:p w:rsidR="00D348C9" w:rsidRPr="00527699" w:rsidRDefault="00D348C9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Чтение.</w:t>
            </w:r>
          </w:p>
        </w:tc>
        <w:tc>
          <w:tcPr>
            <w:tcW w:w="2410" w:type="dxa"/>
          </w:tcPr>
          <w:p w:rsidR="00D348C9" w:rsidRDefault="00D348C9" w:rsidP="009D11DF">
            <w:r>
              <w:t>Коррекция выразительного беглого чтения.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9D11DF"/>
        </w:tc>
      </w:tr>
      <w:tr w:rsidR="00D348C9" w:rsidRPr="0089393D" w:rsidTr="00445CDF">
        <w:tc>
          <w:tcPr>
            <w:tcW w:w="675" w:type="dxa"/>
          </w:tcPr>
          <w:p w:rsidR="00D348C9" w:rsidRDefault="00D348C9" w:rsidP="009D11DF">
            <w:pPr>
              <w:jc w:val="center"/>
            </w:pPr>
            <w:r>
              <w:t>136</w:t>
            </w:r>
          </w:p>
        </w:tc>
        <w:tc>
          <w:tcPr>
            <w:tcW w:w="851" w:type="dxa"/>
          </w:tcPr>
          <w:p w:rsidR="00D348C9" w:rsidRDefault="00D348C9" w:rsidP="009D11DF">
            <w:r>
              <w:t>30.05</w:t>
            </w:r>
          </w:p>
        </w:tc>
        <w:tc>
          <w:tcPr>
            <w:tcW w:w="850" w:type="dxa"/>
          </w:tcPr>
          <w:p w:rsidR="00D348C9" w:rsidRPr="003A7AA0" w:rsidRDefault="00D348C9" w:rsidP="009D11DF">
            <w:pPr>
              <w:jc w:val="center"/>
            </w:pPr>
          </w:p>
        </w:tc>
        <w:tc>
          <w:tcPr>
            <w:tcW w:w="2694" w:type="dxa"/>
          </w:tcPr>
          <w:p w:rsidR="00D348C9" w:rsidRPr="004C18A3" w:rsidRDefault="00D348C9" w:rsidP="00407EA6">
            <w:pPr>
              <w:rPr>
                <w:rFonts w:cs="Times New Roman"/>
              </w:rPr>
            </w:pPr>
            <w:r w:rsidRPr="004C18A3">
              <w:rPr>
                <w:rFonts w:cs="Times New Roman"/>
              </w:rPr>
              <w:t xml:space="preserve">Заключительный урок. Викторина « Герои </w:t>
            </w:r>
            <w:r w:rsidRPr="004C18A3">
              <w:rPr>
                <w:rFonts w:cs="Times New Roman"/>
              </w:rPr>
              <w:lastRenderedPageBreak/>
              <w:t xml:space="preserve">книг». </w:t>
            </w:r>
          </w:p>
        </w:tc>
        <w:tc>
          <w:tcPr>
            <w:tcW w:w="2835" w:type="dxa"/>
          </w:tcPr>
          <w:p w:rsidR="00D348C9" w:rsidRPr="00744A38" w:rsidRDefault="00E1642B" w:rsidP="009D11DF">
            <w:r>
              <w:lastRenderedPageBreak/>
              <w:t xml:space="preserve">Обобщение за курс литературы 9 класса. </w:t>
            </w:r>
            <w:r>
              <w:lastRenderedPageBreak/>
              <w:t>Викторина.</w:t>
            </w:r>
          </w:p>
        </w:tc>
        <w:tc>
          <w:tcPr>
            <w:tcW w:w="3260" w:type="dxa"/>
          </w:tcPr>
          <w:p w:rsidR="00D348C9" w:rsidRPr="00527699" w:rsidRDefault="00D348C9" w:rsidP="009D1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lastRenderedPageBreak/>
              <w:t xml:space="preserve">Обобщение </w:t>
            </w:r>
            <w:proofErr w:type="gramStart"/>
            <w:r>
              <w:rPr>
                <w:iCs/>
                <w:color w:val="000000"/>
              </w:rPr>
              <w:t>пройденного</w:t>
            </w:r>
            <w:proofErr w:type="gramEnd"/>
            <w:r>
              <w:rPr>
                <w:iCs/>
                <w:color w:val="000000"/>
              </w:rPr>
              <w:t>, ответы на викторину.</w:t>
            </w:r>
          </w:p>
        </w:tc>
        <w:tc>
          <w:tcPr>
            <w:tcW w:w="2410" w:type="dxa"/>
          </w:tcPr>
          <w:p w:rsidR="00D348C9" w:rsidRDefault="00D348C9" w:rsidP="009D11DF">
            <w:r>
              <w:t xml:space="preserve">Коррекция обобщения по </w:t>
            </w:r>
            <w:r>
              <w:lastRenderedPageBreak/>
              <w:t>прочитанным произведениям.</w:t>
            </w:r>
          </w:p>
        </w:tc>
        <w:tc>
          <w:tcPr>
            <w:tcW w:w="2039" w:type="dxa"/>
            <w:gridSpan w:val="2"/>
          </w:tcPr>
          <w:p w:rsidR="00D348C9" w:rsidRPr="003A7AA0" w:rsidRDefault="00D348C9" w:rsidP="009D11DF"/>
        </w:tc>
      </w:tr>
    </w:tbl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F938FB">
      <w:pPr>
        <w:jc w:val="center"/>
        <w:rPr>
          <w:b/>
          <w:sz w:val="28"/>
          <w:szCs w:val="28"/>
        </w:rPr>
      </w:pPr>
    </w:p>
    <w:p w:rsidR="008D5C55" w:rsidRDefault="008D5C55" w:rsidP="005739B9">
      <w:pPr>
        <w:rPr>
          <w:b/>
          <w:sz w:val="28"/>
          <w:szCs w:val="28"/>
        </w:rPr>
      </w:pPr>
    </w:p>
    <w:p w:rsidR="008D5C55" w:rsidRDefault="008D5C55" w:rsidP="00A16D0F">
      <w:pPr>
        <w:rPr>
          <w:b/>
          <w:sz w:val="28"/>
          <w:szCs w:val="28"/>
        </w:rPr>
      </w:pPr>
    </w:p>
    <w:sectPr w:rsidR="008D5C55" w:rsidSect="0087746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921FB4"/>
    <w:multiLevelType w:val="hybridMultilevel"/>
    <w:tmpl w:val="84F63A0A"/>
    <w:lvl w:ilvl="0" w:tplc="15C22258">
      <w:start w:val="1"/>
      <w:numFmt w:val="decimal"/>
      <w:lvlText w:val="%1."/>
      <w:lvlJc w:val="left"/>
      <w:pPr>
        <w:ind w:left="720" w:hanging="360"/>
      </w:pPr>
      <w:rPr>
        <w:rFonts w:ascii="Times New Roman CYR" w:eastAsia="Calibri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90AD7"/>
    <w:multiLevelType w:val="multilevel"/>
    <w:tmpl w:val="1A4AE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FA7B39"/>
    <w:multiLevelType w:val="hybridMultilevel"/>
    <w:tmpl w:val="8682BEBC"/>
    <w:lvl w:ilvl="0" w:tplc="9F76F278">
      <w:start w:val="1"/>
      <w:numFmt w:val="decimal"/>
      <w:lvlText w:val="%1."/>
      <w:lvlJc w:val="left"/>
      <w:pPr>
        <w:ind w:left="646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366" w:hanging="360"/>
      </w:pPr>
    </w:lvl>
    <w:lvl w:ilvl="2" w:tplc="0419001B">
      <w:start w:val="1"/>
      <w:numFmt w:val="lowerRoman"/>
      <w:lvlText w:val="%3."/>
      <w:lvlJc w:val="right"/>
      <w:pPr>
        <w:ind w:left="2086" w:hanging="180"/>
      </w:pPr>
    </w:lvl>
    <w:lvl w:ilvl="3" w:tplc="0419000F">
      <w:start w:val="1"/>
      <w:numFmt w:val="decimal"/>
      <w:lvlText w:val="%4."/>
      <w:lvlJc w:val="left"/>
      <w:pPr>
        <w:ind w:left="2806" w:hanging="360"/>
      </w:pPr>
    </w:lvl>
    <w:lvl w:ilvl="4" w:tplc="04190019">
      <w:start w:val="1"/>
      <w:numFmt w:val="lowerLetter"/>
      <w:lvlText w:val="%5."/>
      <w:lvlJc w:val="left"/>
      <w:pPr>
        <w:ind w:left="3526" w:hanging="360"/>
      </w:pPr>
    </w:lvl>
    <w:lvl w:ilvl="5" w:tplc="0419001B">
      <w:start w:val="1"/>
      <w:numFmt w:val="lowerRoman"/>
      <w:lvlText w:val="%6."/>
      <w:lvlJc w:val="right"/>
      <w:pPr>
        <w:ind w:left="4246" w:hanging="180"/>
      </w:pPr>
    </w:lvl>
    <w:lvl w:ilvl="6" w:tplc="0419000F">
      <w:start w:val="1"/>
      <w:numFmt w:val="decimal"/>
      <w:lvlText w:val="%7."/>
      <w:lvlJc w:val="left"/>
      <w:pPr>
        <w:ind w:left="4966" w:hanging="360"/>
      </w:pPr>
    </w:lvl>
    <w:lvl w:ilvl="7" w:tplc="04190019">
      <w:start w:val="1"/>
      <w:numFmt w:val="lowerLetter"/>
      <w:lvlText w:val="%8."/>
      <w:lvlJc w:val="left"/>
      <w:pPr>
        <w:ind w:left="5686" w:hanging="360"/>
      </w:pPr>
    </w:lvl>
    <w:lvl w:ilvl="8" w:tplc="0419001B">
      <w:start w:val="1"/>
      <w:numFmt w:val="lowerRoman"/>
      <w:lvlText w:val="%9."/>
      <w:lvlJc w:val="right"/>
      <w:pPr>
        <w:ind w:left="6406" w:hanging="180"/>
      </w:pPr>
    </w:lvl>
  </w:abstractNum>
  <w:abstractNum w:abstractNumId="7">
    <w:nsid w:val="17194687"/>
    <w:multiLevelType w:val="hybridMultilevel"/>
    <w:tmpl w:val="BD5855FA"/>
    <w:lvl w:ilvl="0" w:tplc="80F24DAE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881EBC"/>
    <w:multiLevelType w:val="multilevel"/>
    <w:tmpl w:val="957C1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AD0EBB"/>
    <w:multiLevelType w:val="hybridMultilevel"/>
    <w:tmpl w:val="DCCAD9B0"/>
    <w:lvl w:ilvl="0" w:tplc="80F24DAE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4EA4E1B"/>
    <w:multiLevelType w:val="hybridMultilevel"/>
    <w:tmpl w:val="EEF4C390"/>
    <w:lvl w:ilvl="0" w:tplc="80F24DAE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79044D"/>
    <w:multiLevelType w:val="hybridMultilevel"/>
    <w:tmpl w:val="4F5A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564CCF"/>
    <w:multiLevelType w:val="hybridMultilevel"/>
    <w:tmpl w:val="CED0B00C"/>
    <w:lvl w:ilvl="0" w:tplc="26D4D71E">
      <w:start w:val="65535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5C21237"/>
    <w:multiLevelType w:val="hybridMultilevel"/>
    <w:tmpl w:val="D0247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85977"/>
    <w:multiLevelType w:val="hybridMultilevel"/>
    <w:tmpl w:val="FCC24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F3B50D9"/>
    <w:multiLevelType w:val="multilevel"/>
    <w:tmpl w:val="9DF8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B842221"/>
    <w:multiLevelType w:val="hybridMultilevel"/>
    <w:tmpl w:val="2828F244"/>
    <w:lvl w:ilvl="0" w:tplc="26D4D71E">
      <w:start w:val="65535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BF750A9"/>
    <w:multiLevelType w:val="hybridMultilevel"/>
    <w:tmpl w:val="F52C2D3E"/>
    <w:lvl w:ilvl="0" w:tplc="80F24DAE">
      <w:start w:val="65535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CA8550F"/>
    <w:multiLevelType w:val="multilevel"/>
    <w:tmpl w:val="E356E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F96594"/>
    <w:multiLevelType w:val="hybridMultilevel"/>
    <w:tmpl w:val="8348CF92"/>
    <w:lvl w:ilvl="0" w:tplc="82DE1DC8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2884DC3"/>
    <w:multiLevelType w:val="hybridMultilevel"/>
    <w:tmpl w:val="6606828A"/>
    <w:lvl w:ilvl="0" w:tplc="26D4D71E">
      <w:start w:val="65535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FC522CE"/>
    <w:multiLevelType w:val="multilevel"/>
    <w:tmpl w:val="0500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D73EEA"/>
    <w:multiLevelType w:val="hybridMultilevel"/>
    <w:tmpl w:val="B650B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4"/>
  </w:num>
  <w:num w:numId="4">
    <w:abstractNumId w:val="13"/>
  </w:num>
  <w:num w:numId="5">
    <w:abstractNumId w:val="0"/>
  </w:num>
  <w:num w:numId="6">
    <w:abstractNumId w:val="1"/>
  </w:num>
  <w:num w:numId="7">
    <w:abstractNumId w:val="2"/>
  </w:num>
  <w:num w:numId="8">
    <w:abstractNumId w:val="14"/>
  </w:num>
  <w:num w:numId="9">
    <w:abstractNumId w:val="18"/>
  </w:num>
  <w:num w:numId="10">
    <w:abstractNumId w:val="10"/>
  </w:num>
  <w:num w:numId="11">
    <w:abstractNumId w:val="9"/>
  </w:num>
  <w:num w:numId="12">
    <w:abstractNumId w:val="7"/>
  </w:num>
  <w:num w:numId="13">
    <w:abstractNumId w:val="17"/>
  </w:num>
  <w:num w:numId="14">
    <w:abstractNumId w:val="11"/>
  </w:num>
  <w:num w:numId="15">
    <w:abstractNumId w:val="19"/>
  </w:num>
  <w:num w:numId="16">
    <w:abstractNumId w:val="22"/>
  </w:num>
  <w:num w:numId="17">
    <w:abstractNumId w:val="16"/>
  </w:num>
  <w:num w:numId="18">
    <w:abstractNumId w:val="21"/>
  </w:num>
  <w:num w:numId="19">
    <w:abstractNumId w:val="15"/>
  </w:num>
  <w:num w:numId="20">
    <w:abstractNumId w:val="5"/>
  </w:num>
  <w:num w:numId="21">
    <w:abstractNumId w:val="8"/>
  </w:num>
  <w:num w:numId="22">
    <w:abstractNumId w:val="0"/>
    <w:lvlOverride w:ilvl="0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4590C"/>
    <w:rsid w:val="00002CF4"/>
    <w:rsid w:val="00010BE2"/>
    <w:rsid w:val="00025DE8"/>
    <w:rsid w:val="000267C8"/>
    <w:rsid w:val="00032E51"/>
    <w:rsid w:val="0004112E"/>
    <w:rsid w:val="00051CE1"/>
    <w:rsid w:val="000537CD"/>
    <w:rsid w:val="00054A49"/>
    <w:rsid w:val="00057AAF"/>
    <w:rsid w:val="00057FCD"/>
    <w:rsid w:val="00062318"/>
    <w:rsid w:val="00075523"/>
    <w:rsid w:val="000769AB"/>
    <w:rsid w:val="00090148"/>
    <w:rsid w:val="000A322B"/>
    <w:rsid w:val="000A3617"/>
    <w:rsid w:val="000B7E4A"/>
    <w:rsid w:val="000C5A0E"/>
    <w:rsid w:val="000E2618"/>
    <w:rsid w:val="000F02C0"/>
    <w:rsid w:val="000F1C14"/>
    <w:rsid w:val="000F4E30"/>
    <w:rsid w:val="001114EA"/>
    <w:rsid w:val="00122390"/>
    <w:rsid w:val="00126BF0"/>
    <w:rsid w:val="00134F6B"/>
    <w:rsid w:val="001502D4"/>
    <w:rsid w:val="001557A1"/>
    <w:rsid w:val="00156BB9"/>
    <w:rsid w:val="001578BA"/>
    <w:rsid w:val="0016546A"/>
    <w:rsid w:val="00172197"/>
    <w:rsid w:val="00175E70"/>
    <w:rsid w:val="00184B5F"/>
    <w:rsid w:val="001908A5"/>
    <w:rsid w:val="001A693F"/>
    <w:rsid w:val="001B071E"/>
    <w:rsid w:val="001C0357"/>
    <w:rsid w:val="001E17D3"/>
    <w:rsid w:val="001E4A45"/>
    <w:rsid w:val="001F4AD6"/>
    <w:rsid w:val="001F7547"/>
    <w:rsid w:val="00207CBC"/>
    <w:rsid w:val="00207D62"/>
    <w:rsid w:val="0021220F"/>
    <w:rsid w:val="002134F4"/>
    <w:rsid w:val="00227D83"/>
    <w:rsid w:val="0024238D"/>
    <w:rsid w:val="00255774"/>
    <w:rsid w:val="00255DE9"/>
    <w:rsid w:val="00261C20"/>
    <w:rsid w:val="00265D05"/>
    <w:rsid w:val="00267E50"/>
    <w:rsid w:val="00271B21"/>
    <w:rsid w:val="002761B8"/>
    <w:rsid w:val="00283E20"/>
    <w:rsid w:val="002938C9"/>
    <w:rsid w:val="00297ECB"/>
    <w:rsid w:val="002B1C6F"/>
    <w:rsid w:val="002B6175"/>
    <w:rsid w:val="002B77A7"/>
    <w:rsid w:val="002C5276"/>
    <w:rsid w:val="002D6808"/>
    <w:rsid w:val="002E73E4"/>
    <w:rsid w:val="002F4FE7"/>
    <w:rsid w:val="00314D63"/>
    <w:rsid w:val="00317B79"/>
    <w:rsid w:val="003225B8"/>
    <w:rsid w:val="003237F4"/>
    <w:rsid w:val="00334635"/>
    <w:rsid w:val="003369B5"/>
    <w:rsid w:val="0034443D"/>
    <w:rsid w:val="00344477"/>
    <w:rsid w:val="003467FE"/>
    <w:rsid w:val="0036563A"/>
    <w:rsid w:val="00372220"/>
    <w:rsid w:val="003734C9"/>
    <w:rsid w:val="00375268"/>
    <w:rsid w:val="003859F4"/>
    <w:rsid w:val="00385C0E"/>
    <w:rsid w:val="003918A4"/>
    <w:rsid w:val="003A7AA0"/>
    <w:rsid w:val="003B27C6"/>
    <w:rsid w:val="003B6ED8"/>
    <w:rsid w:val="003B7147"/>
    <w:rsid w:val="003C3B55"/>
    <w:rsid w:val="00404CA0"/>
    <w:rsid w:val="004064D5"/>
    <w:rsid w:val="00407EA6"/>
    <w:rsid w:val="0041762C"/>
    <w:rsid w:val="00423678"/>
    <w:rsid w:val="00424780"/>
    <w:rsid w:val="00426D39"/>
    <w:rsid w:val="00440307"/>
    <w:rsid w:val="00441E06"/>
    <w:rsid w:val="00442B41"/>
    <w:rsid w:val="00445CDF"/>
    <w:rsid w:val="004521B7"/>
    <w:rsid w:val="00467F05"/>
    <w:rsid w:val="00470638"/>
    <w:rsid w:val="00471A46"/>
    <w:rsid w:val="00472ACD"/>
    <w:rsid w:val="00472EBE"/>
    <w:rsid w:val="00473520"/>
    <w:rsid w:val="00477A90"/>
    <w:rsid w:val="00482FA4"/>
    <w:rsid w:val="00486C9B"/>
    <w:rsid w:val="0049364A"/>
    <w:rsid w:val="00495AEB"/>
    <w:rsid w:val="004971A4"/>
    <w:rsid w:val="004A5B91"/>
    <w:rsid w:val="004B52F6"/>
    <w:rsid w:val="004C1B79"/>
    <w:rsid w:val="004C3461"/>
    <w:rsid w:val="004C70F2"/>
    <w:rsid w:val="004D15D4"/>
    <w:rsid w:val="004E2E99"/>
    <w:rsid w:val="0050408B"/>
    <w:rsid w:val="0050719F"/>
    <w:rsid w:val="00513D33"/>
    <w:rsid w:val="005157E6"/>
    <w:rsid w:val="00520430"/>
    <w:rsid w:val="005225C8"/>
    <w:rsid w:val="00522DC9"/>
    <w:rsid w:val="00527699"/>
    <w:rsid w:val="00532DEF"/>
    <w:rsid w:val="00537A2A"/>
    <w:rsid w:val="00566FB8"/>
    <w:rsid w:val="005739B9"/>
    <w:rsid w:val="005748C8"/>
    <w:rsid w:val="00574AB6"/>
    <w:rsid w:val="00586540"/>
    <w:rsid w:val="00590107"/>
    <w:rsid w:val="0059154B"/>
    <w:rsid w:val="00595966"/>
    <w:rsid w:val="005A1F43"/>
    <w:rsid w:val="005A2E4F"/>
    <w:rsid w:val="005A61D6"/>
    <w:rsid w:val="005B372F"/>
    <w:rsid w:val="005B50EA"/>
    <w:rsid w:val="005B7B91"/>
    <w:rsid w:val="005C3D2A"/>
    <w:rsid w:val="005E2D17"/>
    <w:rsid w:val="005E63AF"/>
    <w:rsid w:val="005E6EC9"/>
    <w:rsid w:val="005F03B5"/>
    <w:rsid w:val="005F564F"/>
    <w:rsid w:val="005F602A"/>
    <w:rsid w:val="00600A23"/>
    <w:rsid w:val="00601405"/>
    <w:rsid w:val="00602343"/>
    <w:rsid w:val="0060718F"/>
    <w:rsid w:val="00611FC8"/>
    <w:rsid w:val="006251D7"/>
    <w:rsid w:val="006276D3"/>
    <w:rsid w:val="00643B78"/>
    <w:rsid w:val="00671AD7"/>
    <w:rsid w:val="0067318D"/>
    <w:rsid w:val="006865C8"/>
    <w:rsid w:val="00697D88"/>
    <w:rsid w:val="006A5408"/>
    <w:rsid w:val="006A56DB"/>
    <w:rsid w:val="006D794D"/>
    <w:rsid w:val="006E2D5D"/>
    <w:rsid w:val="006E630E"/>
    <w:rsid w:val="006F48AF"/>
    <w:rsid w:val="007259CC"/>
    <w:rsid w:val="007367E0"/>
    <w:rsid w:val="007371E5"/>
    <w:rsid w:val="00740952"/>
    <w:rsid w:val="0076607E"/>
    <w:rsid w:val="00767F1D"/>
    <w:rsid w:val="007743B6"/>
    <w:rsid w:val="00776785"/>
    <w:rsid w:val="00776857"/>
    <w:rsid w:val="00781B2F"/>
    <w:rsid w:val="00782BD2"/>
    <w:rsid w:val="00795486"/>
    <w:rsid w:val="00797D9D"/>
    <w:rsid w:val="007A5B18"/>
    <w:rsid w:val="007A75D4"/>
    <w:rsid w:val="007C1212"/>
    <w:rsid w:val="007C17A2"/>
    <w:rsid w:val="007C215E"/>
    <w:rsid w:val="007C4ABA"/>
    <w:rsid w:val="007C6737"/>
    <w:rsid w:val="007E1D30"/>
    <w:rsid w:val="007E5A31"/>
    <w:rsid w:val="007E676C"/>
    <w:rsid w:val="00803BF3"/>
    <w:rsid w:val="0081056A"/>
    <w:rsid w:val="00813DD8"/>
    <w:rsid w:val="008149BF"/>
    <w:rsid w:val="00814FE2"/>
    <w:rsid w:val="008159B3"/>
    <w:rsid w:val="00821652"/>
    <w:rsid w:val="00830A9A"/>
    <w:rsid w:val="0083276C"/>
    <w:rsid w:val="00832934"/>
    <w:rsid w:val="00840DBB"/>
    <w:rsid w:val="0084212F"/>
    <w:rsid w:val="00842575"/>
    <w:rsid w:val="00844B73"/>
    <w:rsid w:val="00850B00"/>
    <w:rsid w:val="00857678"/>
    <w:rsid w:val="008656D0"/>
    <w:rsid w:val="00871627"/>
    <w:rsid w:val="0087746C"/>
    <w:rsid w:val="00877560"/>
    <w:rsid w:val="0088253A"/>
    <w:rsid w:val="0088261D"/>
    <w:rsid w:val="00892102"/>
    <w:rsid w:val="0089393D"/>
    <w:rsid w:val="008A1F4A"/>
    <w:rsid w:val="008B1B79"/>
    <w:rsid w:val="008B614A"/>
    <w:rsid w:val="008C0701"/>
    <w:rsid w:val="008D5C55"/>
    <w:rsid w:val="008E1236"/>
    <w:rsid w:val="008F7746"/>
    <w:rsid w:val="00900193"/>
    <w:rsid w:val="00907662"/>
    <w:rsid w:val="009078B8"/>
    <w:rsid w:val="00907B5C"/>
    <w:rsid w:val="00911A12"/>
    <w:rsid w:val="009159FD"/>
    <w:rsid w:val="009200A2"/>
    <w:rsid w:val="00926113"/>
    <w:rsid w:val="0092698B"/>
    <w:rsid w:val="009349C3"/>
    <w:rsid w:val="009361D4"/>
    <w:rsid w:val="00936262"/>
    <w:rsid w:val="00940C62"/>
    <w:rsid w:val="00945F2C"/>
    <w:rsid w:val="00965B50"/>
    <w:rsid w:val="00976536"/>
    <w:rsid w:val="0098028A"/>
    <w:rsid w:val="00991030"/>
    <w:rsid w:val="00996147"/>
    <w:rsid w:val="009A6F3A"/>
    <w:rsid w:val="009B0E63"/>
    <w:rsid w:val="009B4175"/>
    <w:rsid w:val="009B431D"/>
    <w:rsid w:val="009C1AB1"/>
    <w:rsid w:val="009C2E71"/>
    <w:rsid w:val="009C664F"/>
    <w:rsid w:val="009D11DF"/>
    <w:rsid w:val="009D15B8"/>
    <w:rsid w:val="009E1D89"/>
    <w:rsid w:val="009F7D01"/>
    <w:rsid w:val="00A01ED5"/>
    <w:rsid w:val="00A16D0F"/>
    <w:rsid w:val="00A176A4"/>
    <w:rsid w:val="00A17A47"/>
    <w:rsid w:val="00A22BC6"/>
    <w:rsid w:val="00A43B84"/>
    <w:rsid w:val="00A54E2F"/>
    <w:rsid w:val="00A60BB1"/>
    <w:rsid w:val="00A7051E"/>
    <w:rsid w:val="00A75808"/>
    <w:rsid w:val="00A81AEE"/>
    <w:rsid w:val="00A9066B"/>
    <w:rsid w:val="00A97FFC"/>
    <w:rsid w:val="00AA264C"/>
    <w:rsid w:val="00AA3C79"/>
    <w:rsid w:val="00AA5AF9"/>
    <w:rsid w:val="00AB439E"/>
    <w:rsid w:val="00AB62DC"/>
    <w:rsid w:val="00AC139C"/>
    <w:rsid w:val="00AC155B"/>
    <w:rsid w:val="00AE0D5B"/>
    <w:rsid w:val="00AF701A"/>
    <w:rsid w:val="00B01696"/>
    <w:rsid w:val="00B22F2B"/>
    <w:rsid w:val="00B22FDD"/>
    <w:rsid w:val="00B31D20"/>
    <w:rsid w:val="00B422FB"/>
    <w:rsid w:val="00B46565"/>
    <w:rsid w:val="00B53AB4"/>
    <w:rsid w:val="00B561CA"/>
    <w:rsid w:val="00B56E81"/>
    <w:rsid w:val="00B8387B"/>
    <w:rsid w:val="00BA040D"/>
    <w:rsid w:val="00BA198C"/>
    <w:rsid w:val="00BA6B22"/>
    <w:rsid w:val="00BB32F2"/>
    <w:rsid w:val="00BB7036"/>
    <w:rsid w:val="00BB7F61"/>
    <w:rsid w:val="00BC2CEC"/>
    <w:rsid w:val="00BC6728"/>
    <w:rsid w:val="00BE16DC"/>
    <w:rsid w:val="00BE1D6F"/>
    <w:rsid w:val="00BF298E"/>
    <w:rsid w:val="00BF4C22"/>
    <w:rsid w:val="00C05DE7"/>
    <w:rsid w:val="00C133D0"/>
    <w:rsid w:val="00C16688"/>
    <w:rsid w:val="00C17FD6"/>
    <w:rsid w:val="00C230E2"/>
    <w:rsid w:val="00C316C5"/>
    <w:rsid w:val="00C31757"/>
    <w:rsid w:val="00C318AC"/>
    <w:rsid w:val="00C43AC2"/>
    <w:rsid w:val="00C52EFB"/>
    <w:rsid w:val="00C73E58"/>
    <w:rsid w:val="00C85244"/>
    <w:rsid w:val="00CA070E"/>
    <w:rsid w:val="00CA316E"/>
    <w:rsid w:val="00CA7A6A"/>
    <w:rsid w:val="00CB696C"/>
    <w:rsid w:val="00CB6FE9"/>
    <w:rsid w:val="00CB7878"/>
    <w:rsid w:val="00CB7DD8"/>
    <w:rsid w:val="00CC09B7"/>
    <w:rsid w:val="00CC293F"/>
    <w:rsid w:val="00CC6554"/>
    <w:rsid w:val="00CD6FAC"/>
    <w:rsid w:val="00CE028E"/>
    <w:rsid w:val="00CE0F77"/>
    <w:rsid w:val="00CE5FC1"/>
    <w:rsid w:val="00CF1AC1"/>
    <w:rsid w:val="00D15B47"/>
    <w:rsid w:val="00D15CE0"/>
    <w:rsid w:val="00D20370"/>
    <w:rsid w:val="00D203A4"/>
    <w:rsid w:val="00D2566F"/>
    <w:rsid w:val="00D269DF"/>
    <w:rsid w:val="00D31866"/>
    <w:rsid w:val="00D348C9"/>
    <w:rsid w:val="00D4590C"/>
    <w:rsid w:val="00D471EB"/>
    <w:rsid w:val="00D74683"/>
    <w:rsid w:val="00D8629A"/>
    <w:rsid w:val="00D86539"/>
    <w:rsid w:val="00D90056"/>
    <w:rsid w:val="00D903B0"/>
    <w:rsid w:val="00D93658"/>
    <w:rsid w:val="00DA25BA"/>
    <w:rsid w:val="00DA4705"/>
    <w:rsid w:val="00DC517D"/>
    <w:rsid w:val="00DD07B3"/>
    <w:rsid w:val="00DE3AD1"/>
    <w:rsid w:val="00DF0FBF"/>
    <w:rsid w:val="00DF5C48"/>
    <w:rsid w:val="00DF6FC7"/>
    <w:rsid w:val="00E05007"/>
    <w:rsid w:val="00E10FA4"/>
    <w:rsid w:val="00E11B15"/>
    <w:rsid w:val="00E127C3"/>
    <w:rsid w:val="00E1569A"/>
    <w:rsid w:val="00E1642B"/>
    <w:rsid w:val="00E3706F"/>
    <w:rsid w:val="00E45A50"/>
    <w:rsid w:val="00E462D3"/>
    <w:rsid w:val="00E57C54"/>
    <w:rsid w:val="00E617D3"/>
    <w:rsid w:val="00E65932"/>
    <w:rsid w:val="00E72F04"/>
    <w:rsid w:val="00E75DFD"/>
    <w:rsid w:val="00E85F68"/>
    <w:rsid w:val="00E87491"/>
    <w:rsid w:val="00E87629"/>
    <w:rsid w:val="00E928CA"/>
    <w:rsid w:val="00E94DF6"/>
    <w:rsid w:val="00EA6AD7"/>
    <w:rsid w:val="00EB3799"/>
    <w:rsid w:val="00EB60F8"/>
    <w:rsid w:val="00EC1361"/>
    <w:rsid w:val="00EC2144"/>
    <w:rsid w:val="00EC5B4A"/>
    <w:rsid w:val="00ED6515"/>
    <w:rsid w:val="00ED755E"/>
    <w:rsid w:val="00EE070B"/>
    <w:rsid w:val="00EE2696"/>
    <w:rsid w:val="00EF1470"/>
    <w:rsid w:val="00EF36FD"/>
    <w:rsid w:val="00F02A39"/>
    <w:rsid w:val="00F15396"/>
    <w:rsid w:val="00F2027E"/>
    <w:rsid w:val="00F42956"/>
    <w:rsid w:val="00F46A6C"/>
    <w:rsid w:val="00F47554"/>
    <w:rsid w:val="00F53C00"/>
    <w:rsid w:val="00F57FCA"/>
    <w:rsid w:val="00F73091"/>
    <w:rsid w:val="00F810E3"/>
    <w:rsid w:val="00F938FB"/>
    <w:rsid w:val="00F93B74"/>
    <w:rsid w:val="00FB1C51"/>
    <w:rsid w:val="00FB3E40"/>
    <w:rsid w:val="00FC28A4"/>
    <w:rsid w:val="00FC703A"/>
    <w:rsid w:val="00FF1026"/>
    <w:rsid w:val="00FF6F1F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90C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210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2102"/>
    <w:pPr>
      <w:keepNext/>
      <w:keepLines/>
      <w:spacing w:before="200"/>
      <w:outlineLvl w:val="2"/>
    </w:pPr>
    <w:rPr>
      <w:rFonts w:asciiTheme="majorHAnsi" w:eastAsiaTheme="majorEastAsia" w:hAnsiTheme="majorHAnsi" w:cs="Mangal"/>
      <w:b/>
      <w:bCs/>
      <w:color w:val="4F81BD" w:themeColor="accent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38F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971A4"/>
    <w:pPr>
      <w:ind w:left="720"/>
      <w:contextualSpacing/>
    </w:pPr>
    <w:rPr>
      <w:rFonts w:cs="Mangal"/>
      <w:szCs w:val="21"/>
    </w:rPr>
  </w:style>
  <w:style w:type="table" w:styleId="1-2">
    <w:name w:val="Medium Shading 1 Accent 2"/>
    <w:basedOn w:val="a1"/>
    <w:uiPriority w:val="63"/>
    <w:rsid w:val="000537CD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5">
    <w:name w:val="Абзац списка Знак"/>
    <w:link w:val="a4"/>
    <w:uiPriority w:val="34"/>
    <w:locked/>
    <w:rsid w:val="00BB7F61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89210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892102"/>
    <w:rPr>
      <w:rFonts w:asciiTheme="majorHAnsi" w:eastAsiaTheme="majorEastAsia" w:hAnsiTheme="majorHAnsi" w:cs="Mangal"/>
      <w:b/>
      <w:bCs/>
      <w:color w:val="4F81BD" w:themeColor="accent1"/>
      <w:kern w:val="1"/>
      <w:sz w:val="24"/>
      <w:szCs w:val="21"/>
      <w:lang w:eastAsia="hi-IN" w:bidi="hi-IN"/>
    </w:rPr>
  </w:style>
  <w:style w:type="paragraph" w:styleId="a6">
    <w:name w:val="Normal (Web)"/>
    <w:basedOn w:val="a"/>
    <w:uiPriority w:val="99"/>
    <w:unhideWhenUsed/>
    <w:rsid w:val="0089210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7">
    <w:name w:val="No Spacing"/>
    <w:link w:val="a8"/>
    <w:qFormat/>
    <w:rsid w:val="00892102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9">
    <w:name w:val="Body Text"/>
    <w:basedOn w:val="a"/>
    <w:link w:val="aa"/>
    <w:uiPriority w:val="1"/>
    <w:qFormat/>
    <w:rsid w:val="00892102"/>
    <w:pPr>
      <w:suppressAutoHyphens w:val="0"/>
      <w:autoSpaceDE w:val="0"/>
      <w:autoSpaceDN w:val="0"/>
      <w:ind w:left="102"/>
    </w:pPr>
    <w:rPr>
      <w:rFonts w:eastAsia="Times New Roman" w:cs="Times New Roman"/>
      <w:kern w:val="0"/>
      <w:lang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892102"/>
    <w:rPr>
      <w:rFonts w:ascii="Times New Roman" w:eastAsia="Times New Roman" w:hAnsi="Times New Roman"/>
      <w:sz w:val="24"/>
      <w:szCs w:val="24"/>
      <w:lang w:bidi="ru-RU"/>
    </w:rPr>
  </w:style>
  <w:style w:type="paragraph" w:customStyle="1" w:styleId="c2">
    <w:name w:val="c2"/>
    <w:basedOn w:val="a"/>
    <w:rsid w:val="0050408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1">
    <w:name w:val="c1"/>
    <w:basedOn w:val="a0"/>
    <w:rsid w:val="0050408B"/>
  </w:style>
  <w:style w:type="character" w:styleId="ab">
    <w:name w:val="Hyperlink"/>
    <w:rsid w:val="00AE0D5B"/>
    <w:rPr>
      <w:color w:val="000080"/>
      <w:u w:val="single"/>
    </w:rPr>
  </w:style>
  <w:style w:type="character" w:customStyle="1" w:styleId="c5c13">
    <w:name w:val="c5 c13"/>
    <w:rsid w:val="005B7B91"/>
  </w:style>
  <w:style w:type="paragraph" w:customStyle="1" w:styleId="c12">
    <w:name w:val="c12"/>
    <w:basedOn w:val="a"/>
    <w:rsid w:val="005B7B91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5">
    <w:name w:val="c5"/>
    <w:rsid w:val="005B7B91"/>
  </w:style>
  <w:style w:type="character" w:customStyle="1" w:styleId="c5c13c8">
    <w:name w:val="c5 c13 c8"/>
    <w:rsid w:val="005B7B91"/>
  </w:style>
  <w:style w:type="character" w:customStyle="1" w:styleId="a8">
    <w:name w:val="Без интервала Знак"/>
    <w:link w:val="a7"/>
    <w:rsid w:val="005B7B91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styleId="ac">
    <w:name w:val="Strong"/>
    <w:qFormat/>
    <w:rsid w:val="000F4E30"/>
    <w:rPr>
      <w:b/>
      <w:bCs/>
    </w:rPr>
  </w:style>
  <w:style w:type="paragraph" w:customStyle="1" w:styleId="21">
    <w:name w:val="Абзац списка2"/>
    <w:basedOn w:val="a"/>
    <w:rsid w:val="000F4E30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customStyle="1" w:styleId="c3">
    <w:name w:val="c3"/>
    <w:basedOn w:val="a"/>
    <w:rsid w:val="008F7746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0">
    <w:name w:val="c0"/>
    <w:basedOn w:val="a0"/>
    <w:rsid w:val="008F7746"/>
  </w:style>
  <w:style w:type="character" w:customStyle="1" w:styleId="c4">
    <w:name w:val="c4"/>
    <w:basedOn w:val="a0"/>
    <w:rsid w:val="008F7746"/>
  </w:style>
  <w:style w:type="character" w:customStyle="1" w:styleId="c19">
    <w:name w:val="c19"/>
    <w:basedOn w:val="a0"/>
    <w:rsid w:val="008F7746"/>
  </w:style>
  <w:style w:type="paragraph" w:customStyle="1" w:styleId="Style1">
    <w:name w:val="Style1"/>
    <w:basedOn w:val="a"/>
    <w:rsid w:val="003B6ED8"/>
    <w:pPr>
      <w:suppressAutoHyphens w:val="0"/>
      <w:autoSpaceDE w:val="0"/>
      <w:autoSpaceDN w:val="0"/>
      <w:adjustRightInd w:val="0"/>
    </w:pPr>
    <w:rPr>
      <w:rFonts w:ascii="Microsoft Sans Serif" w:eastAsia="Times New Roman" w:hAnsi="Microsoft Sans Serif" w:cs="Microsoft Sans Serif"/>
      <w:kern w:val="0"/>
      <w:lang w:eastAsia="ru-RU" w:bidi="ar-SA"/>
    </w:rPr>
  </w:style>
  <w:style w:type="paragraph" w:styleId="ad">
    <w:name w:val="Balloon Text"/>
    <w:basedOn w:val="a"/>
    <w:link w:val="ae"/>
    <w:uiPriority w:val="99"/>
    <w:semiHidden/>
    <w:unhideWhenUsed/>
    <w:rsid w:val="00797D9D"/>
    <w:rPr>
      <w:rFonts w:ascii="Tahoma" w:hAnsi="Tahoma" w:cs="Mangal"/>
      <w:sz w:val="16"/>
      <w:szCs w:val="14"/>
    </w:rPr>
  </w:style>
  <w:style w:type="character" w:customStyle="1" w:styleId="ae">
    <w:name w:val="Текст выноски Знак"/>
    <w:basedOn w:val="a0"/>
    <w:link w:val="ad"/>
    <w:uiPriority w:val="99"/>
    <w:semiHidden/>
    <w:rsid w:val="00797D9D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ugosvet.ru/" TargetMode="External"/><Relationship Id="rId13" Type="http://schemas.openxmlformats.org/officeDocument/2006/relationships/hyperlink" Target="http://edu.of.ru/profil/default.asp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wikipedia.ru/" TargetMode="External"/><Relationship Id="rId12" Type="http://schemas.openxmlformats.org/officeDocument/2006/relationships/hyperlink" Target="http://edu.of.ru/zaoch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ubricon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lovari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eb-web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A1FAD-0448-4162-999D-E26A4DA0F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8270</Words>
  <Characters>47139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 F80S</dc:creator>
  <cp:lastModifiedBy>Вход</cp:lastModifiedBy>
  <cp:revision>14</cp:revision>
  <cp:lastPrinted>2022-09-22T02:43:00Z</cp:lastPrinted>
  <dcterms:created xsi:type="dcterms:W3CDTF">2021-10-25T10:00:00Z</dcterms:created>
  <dcterms:modified xsi:type="dcterms:W3CDTF">2022-09-22T02:48:00Z</dcterms:modified>
</cp:coreProperties>
</file>